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69C8" w:rsidRPr="00736A2A" w:rsidRDefault="006469C8">
      <w:pPr>
        <w:spacing w:after="0"/>
        <w:ind w:left="120"/>
        <w:rPr>
          <w:lang w:val="ru-RU"/>
        </w:rPr>
      </w:pPr>
    </w:p>
    <w:p w:rsidR="006469C8" w:rsidRPr="00736A2A" w:rsidRDefault="00AD6995">
      <w:pPr>
        <w:spacing w:after="0"/>
        <w:ind w:left="120"/>
        <w:rPr>
          <w:lang w:val="ru-RU"/>
        </w:rPr>
      </w:pPr>
      <w:r w:rsidRPr="00AD6995">
        <w:rPr>
          <w:noProof/>
          <w:lang w:val="ru-RU" w:eastAsia="ru-RU"/>
        </w:rPr>
        <w:drawing>
          <wp:inline distT="0" distB="0" distL="0" distR="0">
            <wp:extent cx="5940425" cy="2531110"/>
            <wp:effectExtent l="1905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0425" cy="2531110"/>
                    </a:xfrm>
                    <a:prstGeom prst="rect">
                      <a:avLst/>
                    </a:prstGeom>
                    <a:noFill/>
                    <a:ln>
                      <a:noFill/>
                    </a:ln>
                  </pic:spPr>
                </pic:pic>
              </a:graphicData>
            </a:graphic>
          </wp:inline>
        </w:drawing>
      </w:r>
    </w:p>
    <w:p w:rsidR="006469C8" w:rsidRPr="00736A2A" w:rsidRDefault="006469C8">
      <w:pPr>
        <w:spacing w:after="0"/>
        <w:ind w:left="120"/>
        <w:rPr>
          <w:lang w:val="ru-RU"/>
        </w:rPr>
      </w:pPr>
    </w:p>
    <w:p w:rsidR="006469C8" w:rsidRPr="00736A2A" w:rsidRDefault="006469C8">
      <w:pPr>
        <w:spacing w:after="0"/>
        <w:ind w:left="120"/>
        <w:rPr>
          <w:lang w:val="ru-RU"/>
        </w:rPr>
      </w:pPr>
    </w:p>
    <w:p w:rsidR="006469C8" w:rsidRPr="00736A2A" w:rsidRDefault="00736A2A">
      <w:pPr>
        <w:spacing w:after="0" w:line="408" w:lineRule="auto"/>
        <w:ind w:left="120"/>
        <w:jc w:val="center"/>
        <w:rPr>
          <w:lang w:val="ru-RU"/>
        </w:rPr>
      </w:pPr>
      <w:r w:rsidRPr="00736A2A">
        <w:rPr>
          <w:rFonts w:ascii="Times New Roman" w:hAnsi="Times New Roman"/>
          <w:b/>
          <w:color w:val="000000"/>
          <w:sz w:val="28"/>
          <w:lang w:val="ru-RU"/>
        </w:rPr>
        <w:t>РАБОЧАЯ ПРОГРАММА</w:t>
      </w:r>
      <w:bookmarkStart w:id="0" w:name="_GoBack"/>
      <w:bookmarkEnd w:id="0"/>
    </w:p>
    <w:p w:rsidR="006469C8" w:rsidRPr="00736A2A" w:rsidRDefault="00736A2A">
      <w:pPr>
        <w:spacing w:after="0" w:line="408" w:lineRule="auto"/>
        <w:ind w:left="120"/>
        <w:jc w:val="center"/>
        <w:rPr>
          <w:lang w:val="ru-RU"/>
        </w:rPr>
      </w:pPr>
      <w:r w:rsidRPr="00736A2A">
        <w:rPr>
          <w:rFonts w:ascii="Times New Roman" w:hAnsi="Times New Roman"/>
          <w:color w:val="000000"/>
          <w:sz w:val="28"/>
          <w:lang w:val="ru-RU"/>
        </w:rPr>
        <w:t>(</w:t>
      </w:r>
      <w:r>
        <w:rPr>
          <w:rFonts w:ascii="Times New Roman" w:hAnsi="Times New Roman"/>
          <w:color w:val="000000"/>
          <w:sz w:val="28"/>
        </w:rPr>
        <w:t>ID</w:t>
      </w:r>
      <w:r w:rsidRPr="00736A2A">
        <w:rPr>
          <w:rFonts w:ascii="Times New Roman" w:hAnsi="Times New Roman"/>
          <w:color w:val="000000"/>
          <w:sz w:val="28"/>
          <w:lang w:val="ru-RU"/>
        </w:rPr>
        <w:t xml:space="preserve"> 6217148)</w:t>
      </w:r>
    </w:p>
    <w:p w:rsidR="006469C8" w:rsidRPr="00736A2A" w:rsidRDefault="006469C8">
      <w:pPr>
        <w:spacing w:after="0"/>
        <w:ind w:left="120"/>
        <w:jc w:val="center"/>
        <w:rPr>
          <w:lang w:val="ru-RU"/>
        </w:rPr>
      </w:pPr>
    </w:p>
    <w:p w:rsidR="006469C8" w:rsidRPr="00736A2A" w:rsidRDefault="00736A2A">
      <w:pPr>
        <w:spacing w:after="0" w:line="408" w:lineRule="auto"/>
        <w:ind w:left="120"/>
        <w:jc w:val="center"/>
        <w:rPr>
          <w:lang w:val="ru-RU"/>
        </w:rPr>
      </w:pPr>
      <w:r w:rsidRPr="00736A2A">
        <w:rPr>
          <w:rFonts w:ascii="Times New Roman" w:hAnsi="Times New Roman"/>
          <w:b/>
          <w:color w:val="000000"/>
          <w:sz w:val="28"/>
          <w:lang w:val="ru-RU"/>
        </w:rPr>
        <w:t>учебного предмета «Литература»</w:t>
      </w:r>
    </w:p>
    <w:p w:rsidR="006469C8" w:rsidRPr="00736A2A" w:rsidRDefault="00736A2A">
      <w:pPr>
        <w:spacing w:after="0" w:line="408" w:lineRule="auto"/>
        <w:ind w:left="120"/>
        <w:jc w:val="center"/>
        <w:rPr>
          <w:lang w:val="ru-RU"/>
        </w:rPr>
      </w:pPr>
      <w:r w:rsidRPr="00736A2A">
        <w:rPr>
          <w:rFonts w:ascii="Times New Roman" w:hAnsi="Times New Roman"/>
          <w:color w:val="000000"/>
          <w:sz w:val="28"/>
          <w:lang w:val="ru-RU"/>
        </w:rPr>
        <w:t xml:space="preserve">для обучающихся 10-11 классов </w:t>
      </w:r>
    </w:p>
    <w:p w:rsidR="006469C8" w:rsidRPr="00736A2A" w:rsidRDefault="006469C8">
      <w:pPr>
        <w:spacing w:after="0"/>
        <w:ind w:left="120"/>
        <w:jc w:val="center"/>
        <w:rPr>
          <w:lang w:val="ru-RU"/>
        </w:rPr>
      </w:pPr>
    </w:p>
    <w:p w:rsidR="006469C8" w:rsidRPr="00736A2A" w:rsidRDefault="006469C8">
      <w:pPr>
        <w:spacing w:after="0"/>
        <w:ind w:left="120"/>
        <w:jc w:val="center"/>
        <w:rPr>
          <w:lang w:val="ru-RU"/>
        </w:rPr>
      </w:pPr>
    </w:p>
    <w:p w:rsidR="006469C8" w:rsidRPr="00736A2A" w:rsidRDefault="006469C8">
      <w:pPr>
        <w:spacing w:after="0"/>
        <w:ind w:left="120"/>
        <w:jc w:val="center"/>
        <w:rPr>
          <w:lang w:val="ru-RU"/>
        </w:rPr>
      </w:pPr>
    </w:p>
    <w:p w:rsidR="006469C8" w:rsidRPr="00736A2A" w:rsidRDefault="006469C8">
      <w:pPr>
        <w:spacing w:after="0"/>
        <w:ind w:left="120"/>
        <w:jc w:val="center"/>
        <w:rPr>
          <w:lang w:val="ru-RU"/>
        </w:rPr>
      </w:pPr>
    </w:p>
    <w:p w:rsidR="006469C8" w:rsidRPr="00736A2A" w:rsidRDefault="006469C8">
      <w:pPr>
        <w:spacing w:after="0"/>
        <w:ind w:left="120"/>
        <w:jc w:val="center"/>
        <w:rPr>
          <w:lang w:val="ru-RU"/>
        </w:rPr>
      </w:pPr>
    </w:p>
    <w:p w:rsidR="006469C8" w:rsidRPr="00736A2A" w:rsidRDefault="006469C8">
      <w:pPr>
        <w:spacing w:after="0"/>
        <w:ind w:left="120"/>
        <w:jc w:val="center"/>
        <w:rPr>
          <w:lang w:val="ru-RU"/>
        </w:rPr>
      </w:pPr>
    </w:p>
    <w:p w:rsidR="006469C8" w:rsidRPr="00736A2A" w:rsidRDefault="006469C8">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AD6995" w:rsidRDefault="00AD6995">
      <w:pPr>
        <w:spacing w:after="0"/>
        <w:ind w:left="120"/>
        <w:jc w:val="center"/>
        <w:rPr>
          <w:lang w:val="ru-RU"/>
        </w:rPr>
      </w:pPr>
    </w:p>
    <w:p w:rsidR="006469C8" w:rsidRDefault="00736A2A">
      <w:pPr>
        <w:spacing w:after="0"/>
        <w:ind w:left="120"/>
        <w:jc w:val="center"/>
        <w:rPr>
          <w:lang w:val="ru-RU"/>
        </w:rPr>
        <w:sectPr w:rsidR="006469C8">
          <w:pgSz w:w="11906" w:h="16383"/>
          <w:pgMar w:top="1134" w:right="850" w:bottom="1134" w:left="1701" w:header="720" w:footer="720" w:gutter="0"/>
          <w:cols w:space="720"/>
        </w:sectPr>
      </w:pPr>
      <w:r>
        <w:rPr>
          <w:lang w:val="ru-RU"/>
        </w:rPr>
        <w:t>С. Заледеево, 2024 год</w:t>
      </w:r>
      <w:bookmarkStart w:id="1" w:name="block-47159711"/>
    </w:p>
    <w:bookmarkEnd w:id="1"/>
    <w:p w:rsidR="006469C8" w:rsidRPr="00736A2A" w:rsidRDefault="00736A2A" w:rsidP="00736A2A">
      <w:pPr>
        <w:spacing w:after="0"/>
        <w:ind w:firstLineChars="600" w:firstLine="1687"/>
        <w:rPr>
          <w:lang w:val="ru-RU"/>
        </w:rPr>
      </w:pPr>
      <w:r w:rsidRPr="00736A2A">
        <w:rPr>
          <w:rFonts w:ascii="Times New Roman" w:hAnsi="Times New Roman"/>
          <w:b/>
          <w:color w:val="000000"/>
          <w:sz w:val="28"/>
          <w:lang w:val="ru-RU"/>
        </w:rPr>
        <w:lastRenderedPageBreak/>
        <w:t>ПОЯСНИТЕЛЬНАЯ ЗАПИСКА</w:t>
      </w:r>
    </w:p>
    <w:p w:rsidR="006469C8" w:rsidRPr="00736A2A" w:rsidRDefault="006469C8">
      <w:pPr>
        <w:spacing w:after="0"/>
        <w:ind w:left="120"/>
        <w:rPr>
          <w:lang w:val="ru-RU"/>
        </w:rPr>
      </w:pP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Минобрнауки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w:t>
      </w:r>
    </w:p>
    <w:p w:rsidR="006469C8" w:rsidRPr="00736A2A" w:rsidRDefault="00736A2A">
      <w:pPr>
        <w:spacing w:after="0"/>
        <w:ind w:left="120"/>
        <w:rPr>
          <w:lang w:val="ru-RU"/>
        </w:rPr>
      </w:pPr>
      <w:r w:rsidRPr="00736A2A">
        <w:rPr>
          <w:rFonts w:ascii="Times New Roman" w:hAnsi="Times New Roman"/>
          <w:b/>
          <w:color w:val="000000"/>
          <w:sz w:val="28"/>
          <w:lang w:val="ru-RU"/>
        </w:rPr>
        <w:t>ОБЩАЯ ХАРАКТЕРИСТИКА УЧЕБНОГО ПРЕДМЕТА «ЛИТЕРАТУРА»</w:t>
      </w:r>
    </w:p>
    <w:p w:rsidR="006469C8" w:rsidRPr="00736A2A" w:rsidRDefault="006469C8">
      <w:pPr>
        <w:spacing w:after="0"/>
        <w:ind w:left="120"/>
        <w:rPr>
          <w:lang w:val="ru-RU"/>
        </w:rPr>
      </w:pPr>
    </w:p>
    <w:p w:rsidR="006469C8" w:rsidRPr="00736A2A" w:rsidRDefault="00736A2A">
      <w:pPr>
        <w:spacing w:after="0"/>
        <w:ind w:firstLine="600"/>
        <w:jc w:val="both"/>
        <w:rPr>
          <w:lang w:val="ru-RU"/>
        </w:rPr>
      </w:pPr>
      <w:r w:rsidRPr="00736A2A">
        <w:rPr>
          <w:rFonts w:ascii="Times New Roman" w:hAnsi="Times New Roman"/>
          <w:color w:val="000000"/>
          <w:sz w:val="28"/>
          <w:lang w:val="ru-RU"/>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6469C8" w:rsidRPr="00736A2A" w:rsidRDefault="00736A2A">
      <w:pPr>
        <w:spacing w:after="0"/>
        <w:ind w:firstLine="600"/>
        <w:jc w:val="both"/>
        <w:rPr>
          <w:lang w:val="ru-RU"/>
        </w:rPr>
      </w:pPr>
      <w:r w:rsidRPr="00736A2A">
        <w:rPr>
          <w:rFonts w:ascii="Times New Roman" w:hAnsi="Times New Roman"/>
          <w:color w:val="000000"/>
          <w:sz w:val="28"/>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Pr>
          <w:rFonts w:ascii="Times New Roman" w:hAnsi="Times New Roman"/>
          <w:color w:val="000000"/>
          <w:sz w:val="28"/>
        </w:rPr>
        <w:t>I</w:t>
      </w:r>
      <w:r w:rsidRPr="00736A2A">
        <w:rPr>
          <w:rFonts w:ascii="Times New Roman" w:hAnsi="Times New Roman"/>
          <w:color w:val="000000"/>
          <w:sz w:val="28"/>
          <w:lang w:val="ru-RU"/>
        </w:rPr>
        <w:t>Х – начала ХХ</w:t>
      </w:r>
      <w:r>
        <w:rPr>
          <w:rFonts w:ascii="Times New Roman" w:hAnsi="Times New Roman"/>
          <w:color w:val="000000"/>
          <w:sz w:val="28"/>
        </w:rPr>
        <w:t>I</w:t>
      </w:r>
      <w:r w:rsidRPr="00736A2A">
        <w:rPr>
          <w:rFonts w:ascii="Times New Roman" w:hAnsi="Times New Roman"/>
          <w:color w:val="000000"/>
          <w:sz w:val="28"/>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rsidR="006469C8" w:rsidRPr="00736A2A" w:rsidRDefault="006469C8">
      <w:pPr>
        <w:spacing w:after="0"/>
        <w:ind w:firstLine="600"/>
        <w:jc w:val="both"/>
        <w:rPr>
          <w:lang w:val="ru-RU"/>
        </w:rPr>
      </w:pP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w:t>
      </w:r>
      <w:r w:rsidRPr="00736A2A">
        <w:rPr>
          <w:rFonts w:ascii="Times New Roman" w:hAnsi="Times New Roman"/>
          <w:color w:val="000000"/>
          <w:sz w:val="28"/>
          <w:lang w:val="ru-RU"/>
        </w:rPr>
        <w:lastRenderedPageBreak/>
        <w:t>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rsidR="006469C8" w:rsidRPr="00736A2A" w:rsidRDefault="00736A2A">
      <w:pPr>
        <w:spacing w:after="0"/>
        <w:ind w:firstLine="600"/>
        <w:jc w:val="both"/>
        <w:rPr>
          <w:lang w:val="ru-RU"/>
        </w:rPr>
      </w:pPr>
      <w:r w:rsidRPr="00736A2A">
        <w:rPr>
          <w:rFonts w:ascii="Times New Roman" w:hAnsi="Times New Roman"/>
          <w:color w:val="000000"/>
          <w:sz w:val="28"/>
          <w:lang w:val="ru-RU"/>
        </w:rPr>
        <w:t>В рабочей программе учебного предмета «Литература» учтены этапы российского историко-литературного процесса второй половины Х</w:t>
      </w:r>
      <w:r>
        <w:rPr>
          <w:rFonts w:ascii="Times New Roman" w:hAnsi="Times New Roman"/>
          <w:color w:val="000000"/>
          <w:sz w:val="28"/>
        </w:rPr>
        <w:t>I</w:t>
      </w:r>
      <w:r w:rsidRPr="00736A2A">
        <w:rPr>
          <w:rFonts w:ascii="Times New Roman" w:hAnsi="Times New Roman"/>
          <w:color w:val="000000"/>
          <w:sz w:val="28"/>
          <w:lang w:val="ru-RU"/>
        </w:rPr>
        <w:t>Х – начала ХХ</w:t>
      </w:r>
      <w:r>
        <w:rPr>
          <w:rFonts w:ascii="Times New Roman" w:hAnsi="Times New Roman"/>
          <w:color w:val="000000"/>
          <w:sz w:val="28"/>
        </w:rPr>
        <w:t>I</w:t>
      </w:r>
      <w:r w:rsidRPr="00736A2A">
        <w:rPr>
          <w:rFonts w:ascii="Times New Roman" w:hAnsi="Times New Roman"/>
          <w:color w:val="000000"/>
          <w:sz w:val="28"/>
          <w:lang w:val="ru-RU"/>
        </w:rPr>
        <w:t xml:space="preserve"> века, представлены разделы, включающие произведения литератур народов России и зарубежной литературы.</w:t>
      </w:r>
    </w:p>
    <w:p w:rsidR="006469C8" w:rsidRPr="00736A2A" w:rsidRDefault="00736A2A">
      <w:pPr>
        <w:spacing w:after="0"/>
        <w:ind w:firstLine="600"/>
        <w:jc w:val="both"/>
        <w:rPr>
          <w:lang w:val="ru-RU"/>
        </w:rPr>
      </w:pPr>
      <w:r w:rsidRPr="00736A2A">
        <w:rPr>
          <w:rFonts w:ascii="Times New Roman" w:hAnsi="Times New Roman"/>
          <w:color w:val="000000"/>
          <w:sz w:val="28"/>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6469C8" w:rsidRPr="00736A2A" w:rsidRDefault="00736A2A">
      <w:pPr>
        <w:spacing w:after="0"/>
        <w:ind w:firstLine="600"/>
        <w:jc w:val="both"/>
        <w:rPr>
          <w:lang w:val="ru-RU"/>
        </w:rPr>
      </w:pPr>
      <w:r w:rsidRPr="00736A2A">
        <w:rPr>
          <w:rFonts w:ascii="Times New Roman" w:hAnsi="Times New Roman"/>
          <w:color w:val="000000"/>
          <w:sz w:val="28"/>
          <w:lang w:val="ru-RU"/>
        </w:rPr>
        <w:t>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обучающихся, выбравших данный уровень изучения предмета.</w:t>
      </w:r>
    </w:p>
    <w:p w:rsidR="006469C8" w:rsidRPr="00736A2A" w:rsidRDefault="00736A2A">
      <w:pPr>
        <w:spacing w:after="0"/>
        <w:ind w:left="120"/>
        <w:rPr>
          <w:lang w:val="ru-RU"/>
        </w:rPr>
      </w:pPr>
      <w:r w:rsidRPr="00736A2A">
        <w:rPr>
          <w:rFonts w:ascii="Times New Roman" w:hAnsi="Times New Roman"/>
          <w:b/>
          <w:color w:val="000000"/>
          <w:sz w:val="28"/>
          <w:lang w:val="ru-RU"/>
        </w:rPr>
        <w:t>ЦЕЛИ ИЗУЧЕНИЯ УЧЕБНОГО ПРЕДМЕТА «ЛИТЕРАТУРА»</w:t>
      </w:r>
    </w:p>
    <w:p w:rsidR="006469C8" w:rsidRPr="00736A2A" w:rsidRDefault="006469C8">
      <w:pPr>
        <w:spacing w:after="0"/>
        <w:ind w:left="120"/>
        <w:jc w:val="center"/>
        <w:rPr>
          <w:lang w:val="ru-RU"/>
        </w:rPr>
      </w:pPr>
    </w:p>
    <w:p w:rsidR="006469C8" w:rsidRPr="00736A2A" w:rsidRDefault="00736A2A">
      <w:pPr>
        <w:spacing w:after="0"/>
        <w:ind w:firstLine="600"/>
        <w:jc w:val="both"/>
        <w:rPr>
          <w:lang w:val="ru-RU"/>
        </w:rPr>
      </w:pPr>
      <w:r w:rsidRPr="00736A2A">
        <w:rPr>
          <w:rFonts w:ascii="Times New Roman" w:hAnsi="Times New Roman"/>
          <w:color w:val="000000"/>
          <w:sz w:val="28"/>
          <w:lang w:val="ru-RU"/>
        </w:rPr>
        <w:t>Цели изучения предмета «Литература» в средней школе состоят:</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w:t>
      </w:r>
    </w:p>
    <w:p w:rsidR="006469C8" w:rsidRPr="00736A2A" w:rsidRDefault="00736A2A">
      <w:pPr>
        <w:spacing w:after="0"/>
        <w:ind w:firstLine="600"/>
        <w:jc w:val="both"/>
        <w:rPr>
          <w:lang w:val="ru-RU"/>
        </w:rPr>
      </w:pPr>
      <w:r w:rsidRPr="00736A2A">
        <w:rPr>
          <w:rFonts w:ascii="Times New Roman" w:hAnsi="Times New Roman"/>
          <w:color w:val="000000"/>
          <w:sz w:val="28"/>
          <w:lang w:val="ru-RU"/>
        </w:rPr>
        <w:t>в развитии ценностно-смысловой сферы личности на основе высоких этических идеалов;</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w:t>
      </w:r>
      <w:r w:rsidRPr="00736A2A">
        <w:rPr>
          <w:rFonts w:ascii="Times New Roman" w:hAnsi="Times New Roman"/>
          <w:color w:val="000000"/>
          <w:sz w:val="28"/>
          <w:lang w:val="ru-RU"/>
        </w:rPr>
        <w:lastRenderedPageBreak/>
        <w:t xml:space="preserve">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6469C8" w:rsidRPr="00736A2A" w:rsidRDefault="00736A2A">
      <w:pPr>
        <w:spacing w:after="0"/>
        <w:ind w:firstLine="600"/>
        <w:jc w:val="both"/>
        <w:rPr>
          <w:lang w:val="ru-RU"/>
        </w:rPr>
      </w:pPr>
      <w:r w:rsidRPr="00736A2A">
        <w:rPr>
          <w:rFonts w:ascii="Times New Roman" w:hAnsi="Times New Roman"/>
          <w:color w:val="000000"/>
          <w:sz w:val="28"/>
          <w:lang w:val="ru-RU"/>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старшеклассников к лучшим образцам русской и зарубежной литературы второй половины Х</w:t>
      </w:r>
      <w:r>
        <w:rPr>
          <w:rFonts w:ascii="Times New Roman" w:hAnsi="Times New Roman"/>
          <w:color w:val="000000"/>
          <w:sz w:val="28"/>
        </w:rPr>
        <w:t>I</w:t>
      </w:r>
      <w:r w:rsidRPr="00736A2A">
        <w:rPr>
          <w:rFonts w:ascii="Times New Roman" w:hAnsi="Times New Roman"/>
          <w:color w:val="000000"/>
          <w:sz w:val="28"/>
          <w:lang w:val="ru-RU"/>
        </w:rPr>
        <w:t>Х – начала ХХ</w:t>
      </w:r>
      <w:r>
        <w:rPr>
          <w:rFonts w:ascii="Times New Roman" w:hAnsi="Times New Roman"/>
          <w:color w:val="000000"/>
          <w:sz w:val="28"/>
        </w:rPr>
        <w:t>I</w:t>
      </w:r>
      <w:r w:rsidRPr="00736A2A">
        <w:rPr>
          <w:rFonts w:ascii="Times New Roman" w:hAnsi="Times New Roman"/>
          <w:color w:val="000000"/>
          <w:sz w:val="28"/>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rsidR="006469C8" w:rsidRPr="00736A2A" w:rsidRDefault="00736A2A">
      <w:pPr>
        <w:spacing w:after="0"/>
        <w:ind w:firstLine="600"/>
        <w:jc w:val="both"/>
        <w:rPr>
          <w:lang w:val="ru-RU"/>
        </w:rPr>
      </w:pPr>
      <w:r w:rsidRPr="00736A2A">
        <w:rPr>
          <w:rFonts w:ascii="Times New Roman" w:hAnsi="Times New Roman"/>
          <w:color w:val="000000"/>
          <w:sz w:val="28"/>
          <w:lang w:val="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Задачи, связанные с воспитанием читательских качеств </w:t>
      </w:r>
      <w:r w:rsidRPr="00736A2A">
        <w:rPr>
          <w:rFonts w:ascii="Times New Roman" w:hAnsi="Times New Roman"/>
          <w:color w:val="000000"/>
          <w:spacing w:val="-2"/>
          <w:sz w:val="28"/>
          <w:lang w:val="ru-RU"/>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736A2A">
        <w:rPr>
          <w:rFonts w:ascii="Times New Roman" w:hAnsi="Times New Roman"/>
          <w:color w:val="000000"/>
          <w:sz w:val="28"/>
          <w:lang w:val="ru-RU"/>
        </w:rPr>
        <w:t xml:space="preserve">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w:t>
      </w:r>
      <w:r w:rsidRPr="00736A2A">
        <w:rPr>
          <w:rFonts w:ascii="Times New Roman" w:hAnsi="Times New Roman"/>
          <w:color w:val="000000"/>
          <w:sz w:val="28"/>
          <w:lang w:val="ru-RU"/>
        </w:rPr>
        <w:lastRenderedPageBreak/>
        <w:t xml:space="preserve">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rsidR="006469C8" w:rsidRPr="00736A2A" w:rsidRDefault="00736A2A">
      <w:pPr>
        <w:spacing w:after="0"/>
        <w:ind w:firstLine="600"/>
        <w:jc w:val="both"/>
        <w:rPr>
          <w:lang w:val="ru-RU"/>
        </w:rPr>
      </w:pPr>
      <w:r w:rsidRPr="00736A2A">
        <w:rPr>
          <w:rFonts w:ascii="Times New Roman" w:hAnsi="Times New Roman"/>
          <w:color w:val="000000"/>
          <w:sz w:val="28"/>
          <w:lang w:val="ru-RU"/>
        </w:rPr>
        <w:t>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сети Интернет.</w:t>
      </w:r>
    </w:p>
    <w:p w:rsidR="006469C8" w:rsidRPr="00736A2A" w:rsidRDefault="00736A2A">
      <w:pPr>
        <w:spacing w:after="0"/>
        <w:ind w:left="120"/>
        <w:rPr>
          <w:lang w:val="ru-RU"/>
        </w:rPr>
      </w:pPr>
      <w:r w:rsidRPr="00736A2A">
        <w:rPr>
          <w:rFonts w:ascii="Times New Roman" w:hAnsi="Times New Roman"/>
          <w:b/>
          <w:color w:val="000000"/>
          <w:sz w:val="28"/>
          <w:lang w:val="ru-RU"/>
        </w:rPr>
        <w:t>МЕСТО УЧЕБНОГО ПРЕДМЕТА «ЛИТЕРАТУРА» В УЧЕБНОМ ПЛАНЕ</w:t>
      </w:r>
    </w:p>
    <w:p w:rsidR="006469C8" w:rsidRPr="00736A2A" w:rsidRDefault="006469C8">
      <w:pPr>
        <w:spacing w:after="0"/>
        <w:ind w:left="120"/>
        <w:jc w:val="both"/>
        <w:rPr>
          <w:lang w:val="ru-RU"/>
        </w:rPr>
      </w:pP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rsidR="006469C8" w:rsidRPr="00736A2A" w:rsidRDefault="006469C8">
      <w:pPr>
        <w:rPr>
          <w:lang w:val="ru-RU"/>
        </w:rPr>
        <w:sectPr w:rsidR="006469C8" w:rsidRPr="00736A2A">
          <w:pgSz w:w="11906" w:h="16383"/>
          <w:pgMar w:top="1134" w:right="850" w:bottom="1134" w:left="1701" w:header="720" w:footer="720" w:gutter="0"/>
          <w:cols w:space="720"/>
        </w:sectPr>
      </w:pPr>
      <w:bookmarkStart w:id="2" w:name="block-47159709"/>
    </w:p>
    <w:bookmarkEnd w:id="2"/>
    <w:p w:rsidR="006469C8" w:rsidRPr="00736A2A" w:rsidRDefault="00736A2A">
      <w:pPr>
        <w:spacing w:after="0"/>
        <w:ind w:left="120"/>
        <w:rPr>
          <w:lang w:val="ru-RU"/>
        </w:rPr>
      </w:pPr>
      <w:r w:rsidRPr="00736A2A">
        <w:rPr>
          <w:rFonts w:ascii="Times New Roman" w:hAnsi="Times New Roman"/>
          <w:b/>
          <w:color w:val="000000"/>
          <w:sz w:val="28"/>
          <w:lang w:val="ru-RU"/>
        </w:rPr>
        <w:lastRenderedPageBreak/>
        <w:t xml:space="preserve">СОДЕРЖАНИЕ УЧЕБНОГО ПРЕДМЕТА «ЛИТЕРАТУРА» </w:t>
      </w:r>
    </w:p>
    <w:p w:rsidR="006469C8" w:rsidRPr="00736A2A" w:rsidRDefault="006469C8">
      <w:pPr>
        <w:spacing w:after="0"/>
        <w:ind w:left="120"/>
        <w:rPr>
          <w:lang w:val="ru-RU"/>
        </w:rPr>
      </w:pPr>
    </w:p>
    <w:p w:rsidR="006469C8" w:rsidRPr="00736A2A" w:rsidRDefault="00736A2A">
      <w:pPr>
        <w:spacing w:after="0"/>
        <w:ind w:left="120"/>
        <w:rPr>
          <w:lang w:val="ru-RU"/>
        </w:rPr>
      </w:pPr>
      <w:r w:rsidRPr="00736A2A">
        <w:rPr>
          <w:rFonts w:ascii="Times New Roman" w:hAnsi="Times New Roman"/>
          <w:b/>
          <w:color w:val="000000"/>
          <w:sz w:val="28"/>
          <w:lang w:val="ru-RU"/>
        </w:rPr>
        <w:t>10 КЛАСС</w:t>
      </w:r>
    </w:p>
    <w:p w:rsidR="006469C8" w:rsidRPr="00736A2A" w:rsidRDefault="006469C8">
      <w:pPr>
        <w:spacing w:after="0"/>
        <w:ind w:left="120"/>
        <w:rPr>
          <w:lang w:val="ru-RU"/>
        </w:rPr>
      </w:pPr>
    </w:p>
    <w:p w:rsidR="006469C8" w:rsidRPr="00736A2A" w:rsidRDefault="00736A2A">
      <w:pPr>
        <w:spacing w:after="0"/>
        <w:ind w:firstLine="600"/>
        <w:jc w:val="both"/>
        <w:rPr>
          <w:lang w:val="ru-RU"/>
        </w:rPr>
      </w:pPr>
      <w:r w:rsidRPr="00736A2A">
        <w:rPr>
          <w:rFonts w:ascii="Times New Roman" w:hAnsi="Times New Roman"/>
          <w:b/>
          <w:color w:val="000000"/>
          <w:sz w:val="28"/>
          <w:lang w:val="ru-RU"/>
        </w:rPr>
        <w:t>Обобщающее повторение</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8"/>
        </w:rPr>
        <w:t>XIX</w:t>
      </w:r>
      <w:r w:rsidRPr="00736A2A">
        <w:rPr>
          <w:rFonts w:ascii="Times New Roman" w:hAnsi="Times New Roman"/>
          <w:color w:val="000000"/>
          <w:sz w:val="28"/>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736A2A">
        <w:rPr>
          <w:rFonts w:ascii="Times New Roman" w:hAnsi="Times New Roman"/>
          <w:b/>
          <w:color w:val="000000"/>
          <w:sz w:val="28"/>
          <w:lang w:val="ru-RU"/>
        </w:rPr>
        <w:t xml:space="preserve"> века</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А. Н. Островский. </w:t>
      </w:r>
      <w:r w:rsidRPr="00736A2A">
        <w:rPr>
          <w:rFonts w:ascii="Times New Roman" w:hAnsi="Times New Roman"/>
          <w:color w:val="000000"/>
          <w:sz w:val="28"/>
          <w:lang w:val="ru-RU"/>
        </w:rPr>
        <w:t>Драма «Гроза».</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И. А. Гончаров.</w:t>
      </w:r>
      <w:r w:rsidRPr="00736A2A">
        <w:rPr>
          <w:rFonts w:ascii="Times New Roman" w:hAnsi="Times New Roman"/>
          <w:color w:val="000000"/>
          <w:sz w:val="28"/>
          <w:lang w:val="ru-RU"/>
        </w:rPr>
        <w:t xml:space="preserve"> Роман «Обломов».</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И. С. Тургенев. </w:t>
      </w:r>
      <w:r w:rsidRPr="00736A2A">
        <w:rPr>
          <w:rFonts w:ascii="Times New Roman" w:hAnsi="Times New Roman"/>
          <w:color w:val="000000"/>
          <w:sz w:val="28"/>
          <w:lang w:val="ru-RU"/>
        </w:rPr>
        <w:t>Роман «Отцы и дети».</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Ф. И. Тютчев.</w:t>
      </w:r>
      <w:r w:rsidRPr="00736A2A">
        <w:rPr>
          <w:rFonts w:ascii="Times New Roman" w:hAnsi="Times New Roman"/>
          <w:color w:val="000000"/>
          <w:sz w:val="28"/>
          <w:lang w:val="ru-RU"/>
        </w:rPr>
        <w:t xml:space="preserve"> Стихотворения </w:t>
      </w:r>
      <w:bookmarkStart w:id="3" w:name="48bc43c6-6543-4d2e-be22-d1d9dcade9cc"/>
      <w:r w:rsidRPr="00736A2A">
        <w:rPr>
          <w:rFonts w:ascii="Times New Roman" w:hAnsi="Times New Roman"/>
          <w:color w:val="000000"/>
          <w:sz w:val="28"/>
          <w:lang w:val="ru-RU"/>
        </w:rPr>
        <w:t>(не менее трёх по выбору). Например, «</w:t>
      </w:r>
      <w:r>
        <w:rPr>
          <w:rFonts w:ascii="Times New Roman" w:hAnsi="Times New Roman"/>
          <w:color w:val="000000"/>
          <w:sz w:val="28"/>
        </w:rPr>
        <w:t>Silentium</w:t>
      </w:r>
      <w:r w:rsidRPr="00736A2A">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3"/>
    </w:p>
    <w:p w:rsidR="006469C8" w:rsidRPr="00736A2A" w:rsidRDefault="00736A2A">
      <w:pPr>
        <w:spacing w:after="0"/>
        <w:ind w:firstLine="600"/>
        <w:jc w:val="both"/>
        <w:rPr>
          <w:lang w:val="ru-RU"/>
        </w:rPr>
      </w:pPr>
      <w:r w:rsidRPr="00736A2A">
        <w:rPr>
          <w:rFonts w:ascii="Times New Roman" w:hAnsi="Times New Roman"/>
          <w:b/>
          <w:color w:val="000000"/>
          <w:sz w:val="28"/>
          <w:lang w:val="ru-RU"/>
        </w:rPr>
        <w:t>Н. А. Некрасов.</w:t>
      </w:r>
      <w:r w:rsidRPr="00736A2A">
        <w:rPr>
          <w:rFonts w:ascii="Times New Roman" w:hAnsi="Times New Roman"/>
          <w:color w:val="000000"/>
          <w:sz w:val="28"/>
          <w:lang w:val="ru-RU"/>
        </w:rPr>
        <w:t xml:space="preserve"> Стихотворения </w:t>
      </w:r>
      <w:bookmarkStart w:id="4" w:name="031b8cc4-cde5-4a9c-905b-e00f20638553"/>
      <w:r w:rsidRPr="00736A2A">
        <w:rPr>
          <w:rFonts w:ascii="Times New Roman" w:hAnsi="Times New Roman"/>
          <w:color w:val="000000"/>
          <w:sz w:val="28"/>
          <w:lang w:val="ru-RU"/>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4"/>
    </w:p>
    <w:p w:rsidR="006469C8" w:rsidRPr="00736A2A" w:rsidRDefault="00736A2A">
      <w:pPr>
        <w:spacing w:after="0"/>
        <w:ind w:firstLine="600"/>
        <w:jc w:val="both"/>
        <w:rPr>
          <w:lang w:val="ru-RU"/>
        </w:rPr>
      </w:pPr>
      <w:r w:rsidRPr="00736A2A">
        <w:rPr>
          <w:rFonts w:ascii="Times New Roman" w:hAnsi="Times New Roman"/>
          <w:color w:val="000000"/>
          <w:sz w:val="28"/>
          <w:lang w:val="ru-RU"/>
        </w:rPr>
        <w:t>Поэма «Кому на Руси жить хорошо».</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А. А. Фет.</w:t>
      </w:r>
      <w:r w:rsidRPr="00736A2A">
        <w:rPr>
          <w:rFonts w:ascii="Times New Roman" w:hAnsi="Times New Roman"/>
          <w:color w:val="000000"/>
          <w:sz w:val="28"/>
          <w:lang w:val="ru-RU"/>
        </w:rPr>
        <w:t xml:space="preserve"> Стихотворения </w:t>
      </w:r>
      <w:bookmarkStart w:id="5" w:name="eb23db15-b015-4a3a-8a97-7db9cc20cece"/>
      <w:r w:rsidRPr="00736A2A">
        <w:rPr>
          <w:rFonts w:ascii="Times New Roman" w:hAnsi="Times New Roman"/>
          <w:color w:val="000000"/>
          <w:sz w:val="28"/>
          <w:lang w:val="ru-RU"/>
        </w:rPr>
        <w:t>(не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w:t>
      </w:r>
      <w:bookmarkEnd w:id="5"/>
    </w:p>
    <w:p w:rsidR="006469C8" w:rsidRPr="00736A2A" w:rsidRDefault="00736A2A">
      <w:pPr>
        <w:spacing w:after="0"/>
        <w:ind w:firstLine="600"/>
        <w:jc w:val="both"/>
        <w:rPr>
          <w:lang w:val="ru-RU"/>
        </w:rPr>
      </w:pPr>
      <w:r w:rsidRPr="00736A2A">
        <w:rPr>
          <w:rFonts w:ascii="Times New Roman" w:hAnsi="Times New Roman"/>
          <w:b/>
          <w:color w:val="000000"/>
          <w:sz w:val="28"/>
          <w:lang w:val="ru-RU"/>
        </w:rPr>
        <w:t>М. Е. Салтыков-Щедрин.</w:t>
      </w:r>
      <w:r w:rsidRPr="00736A2A">
        <w:rPr>
          <w:rFonts w:ascii="Times New Roman" w:hAnsi="Times New Roman"/>
          <w:color w:val="000000"/>
          <w:sz w:val="28"/>
          <w:lang w:val="ru-RU"/>
        </w:rPr>
        <w:t xml:space="preserve"> Роман-хроника «История одного города» </w:t>
      </w:r>
      <w:bookmarkStart w:id="6" w:name="29387ada-5345-4af2-8dea-d972ed55bcee"/>
      <w:r w:rsidRPr="00736A2A">
        <w:rPr>
          <w:rFonts w:ascii="Times New Roman" w:hAnsi="Times New Roman"/>
          <w:color w:val="000000"/>
          <w:sz w:val="28"/>
          <w:lang w:val="ru-RU"/>
        </w:rPr>
        <w:t>(не менее двух глав по выбору). Например, главы «О корени происхождения глуповцев», «Опись градоначальникам», «Органчик», «Подтверждение покаяния» и др.</w:t>
      </w:r>
      <w:bookmarkEnd w:id="6"/>
    </w:p>
    <w:p w:rsidR="006469C8" w:rsidRPr="00736A2A" w:rsidRDefault="00736A2A">
      <w:pPr>
        <w:spacing w:after="0"/>
        <w:ind w:firstLine="600"/>
        <w:jc w:val="both"/>
        <w:rPr>
          <w:lang w:val="ru-RU"/>
        </w:rPr>
      </w:pPr>
      <w:r w:rsidRPr="00736A2A">
        <w:rPr>
          <w:rFonts w:ascii="Times New Roman" w:hAnsi="Times New Roman"/>
          <w:b/>
          <w:color w:val="000000"/>
          <w:sz w:val="28"/>
          <w:lang w:val="ru-RU"/>
        </w:rPr>
        <w:t>Ф. М. Достоевский.</w:t>
      </w:r>
      <w:r w:rsidRPr="00736A2A">
        <w:rPr>
          <w:rFonts w:ascii="Times New Roman" w:hAnsi="Times New Roman"/>
          <w:color w:val="000000"/>
          <w:sz w:val="28"/>
          <w:lang w:val="ru-RU"/>
        </w:rPr>
        <w:t xml:space="preserve"> Роман «Преступление и наказание».</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Л. Н. Толстой.</w:t>
      </w:r>
      <w:r w:rsidRPr="00736A2A">
        <w:rPr>
          <w:rFonts w:ascii="Times New Roman" w:hAnsi="Times New Roman"/>
          <w:color w:val="000000"/>
          <w:sz w:val="28"/>
          <w:lang w:val="ru-RU"/>
        </w:rPr>
        <w:t xml:space="preserve"> Роман-эпопея «Война и мир».</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lastRenderedPageBreak/>
        <w:t>Н. С. Лесков.</w:t>
      </w:r>
      <w:r w:rsidRPr="00736A2A">
        <w:rPr>
          <w:rFonts w:ascii="Times New Roman" w:hAnsi="Times New Roman"/>
          <w:color w:val="000000"/>
          <w:sz w:val="28"/>
          <w:lang w:val="ru-RU"/>
        </w:rPr>
        <w:t xml:space="preserve"> Рассказы и повести </w:t>
      </w:r>
      <w:bookmarkStart w:id="7" w:name="990e385f-9c2d-4e67-9c0b-d1aecc4752da"/>
      <w:r w:rsidRPr="00736A2A">
        <w:rPr>
          <w:rFonts w:ascii="Times New Roman" w:hAnsi="Times New Roman"/>
          <w:color w:val="000000"/>
          <w:sz w:val="28"/>
          <w:lang w:val="ru-RU"/>
        </w:rPr>
        <w:t>(не менее одного произведения по выбору). Например, «Очарованный странник», «Однодум» и др.</w:t>
      </w:r>
      <w:bookmarkEnd w:id="7"/>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А. П. Чехов. </w:t>
      </w:r>
      <w:r w:rsidRPr="00736A2A">
        <w:rPr>
          <w:rFonts w:ascii="Times New Roman" w:hAnsi="Times New Roman"/>
          <w:color w:val="000000"/>
          <w:sz w:val="28"/>
          <w:lang w:val="ru-RU"/>
        </w:rPr>
        <w:t xml:space="preserve">Рассказы </w:t>
      </w:r>
      <w:bookmarkStart w:id="8" w:name="b3d897a5-ac88-4049-9662-d528178c90e0"/>
      <w:r w:rsidRPr="00736A2A">
        <w:rPr>
          <w:rFonts w:ascii="Times New Roman" w:hAnsi="Times New Roman"/>
          <w:color w:val="000000"/>
          <w:sz w:val="28"/>
          <w:lang w:val="ru-RU"/>
        </w:rPr>
        <w:t>(не менее трёх по выбору). Например, «Студент», «Ионыч», «Дама с собачкой», «Человек в футляре» и др.</w:t>
      </w:r>
      <w:bookmarkEnd w:id="8"/>
    </w:p>
    <w:p w:rsidR="006469C8" w:rsidRPr="00736A2A" w:rsidRDefault="00736A2A">
      <w:pPr>
        <w:spacing w:after="0"/>
        <w:ind w:firstLine="600"/>
        <w:jc w:val="both"/>
        <w:rPr>
          <w:lang w:val="ru-RU"/>
        </w:rPr>
      </w:pPr>
      <w:r w:rsidRPr="00736A2A">
        <w:rPr>
          <w:rFonts w:ascii="Times New Roman" w:hAnsi="Times New Roman"/>
          <w:color w:val="000000"/>
          <w:sz w:val="28"/>
          <w:lang w:val="ru-RU"/>
        </w:rPr>
        <w:t>Комедия «Вишнёвый сад».</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Литературная критика второй половины </w:t>
      </w:r>
      <w:r>
        <w:rPr>
          <w:rFonts w:ascii="Times New Roman" w:hAnsi="Times New Roman"/>
          <w:b/>
          <w:color w:val="000000"/>
          <w:sz w:val="28"/>
        </w:rPr>
        <w:t>XIX</w:t>
      </w:r>
      <w:r w:rsidRPr="00736A2A">
        <w:rPr>
          <w:rFonts w:ascii="Times New Roman" w:hAnsi="Times New Roman"/>
          <w:b/>
          <w:color w:val="000000"/>
          <w:sz w:val="28"/>
          <w:lang w:val="ru-RU"/>
        </w:rPr>
        <w:t xml:space="preserve"> века</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Статьи </w:t>
      </w:r>
      <w:r>
        <w:rPr>
          <w:rFonts w:ascii="Times New Roman" w:hAnsi="Times New Roman"/>
          <w:color w:val="000000"/>
          <w:sz w:val="28"/>
        </w:rPr>
        <w:t>H</w:t>
      </w:r>
      <w:r w:rsidRPr="00736A2A">
        <w:rPr>
          <w:rFonts w:ascii="Times New Roman" w:hAnsi="Times New Roman"/>
          <w:color w:val="000000"/>
          <w:sz w:val="28"/>
          <w:lang w:val="ru-RU"/>
        </w:rPr>
        <w:t xml:space="preserve">. А. Добролюбова «Луч света в тёмном царстве», «Что такое обломовщина?», Д. И. Писарева «Базаров» и др. </w:t>
      </w:r>
      <w:bookmarkStart w:id="9" w:name="04a2e017-0885-41b9-bb17-f10d0bd9f094"/>
      <w:r w:rsidRPr="00736A2A">
        <w:rPr>
          <w:rFonts w:ascii="Times New Roman" w:hAnsi="Times New Roman"/>
          <w:color w:val="000000"/>
          <w:sz w:val="28"/>
          <w:lang w:val="ru-RU"/>
        </w:rPr>
        <w:t>(не менее двух статей по выбору в соответствии с изучаемым художественным произведением).</w:t>
      </w:r>
      <w:bookmarkEnd w:id="9"/>
    </w:p>
    <w:p w:rsidR="006469C8" w:rsidRPr="00736A2A" w:rsidRDefault="00736A2A">
      <w:pPr>
        <w:spacing w:after="0"/>
        <w:ind w:firstLine="600"/>
        <w:jc w:val="both"/>
        <w:rPr>
          <w:lang w:val="ru-RU"/>
        </w:rPr>
      </w:pPr>
      <w:r w:rsidRPr="00736A2A">
        <w:rPr>
          <w:rFonts w:ascii="Times New Roman" w:hAnsi="Times New Roman"/>
          <w:b/>
          <w:color w:val="000000"/>
          <w:sz w:val="28"/>
          <w:lang w:val="ru-RU"/>
        </w:rPr>
        <w:t>Литература народов России</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Стихотворения </w:t>
      </w:r>
      <w:bookmarkStart w:id="10" w:name="3b5cbcbb-b3a7-4749-abe3-3cc4e5bb2c8e"/>
      <w:r w:rsidRPr="00736A2A">
        <w:rPr>
          <w:rFonts w:ascii="Times New Roman" w:hAnsi="Times New Roman"/>
          <w:color w:val="000000"/>
          <w:sz w:val="28"/>
          <w:lang w:val="ru-RU"/>
        </w:rPr>
        <w:t>(не менее одного по выбору). Например, Г. Тукая, К. Хетагурова и др.</w:t>
      </w:r>
      <w:bookmarkEnd w:id="10"/>
    </w:p>
    <w:p w:rsidR="006469C8" w:rsidRPr="00736A2A" w:rsidRDefault="00736A2A">
      <w:pPr>
        <w:spacing w:after="0"/>
        <w:ind w:firstLine="600"/>
        <w:jc w:val="both"/>
        <w:rPr>
          <w:lang w:val="ru-RU"/>
        </w:rPr>
      </w:pPr>
      <w:r w:rsidRPr="00736A2A">
        <w:rPr>
          <w:rFonts w:ascii="Times New Roman" w:hAnsi="Times New Roman"/>
          <w:b/>
          <w:color w:val="000000"/>
          <w:sz w:val="28"/>
          <w:lang w:val="ru-RU"/>
        </w:rPr>
        <w:t>Зарубежная литература</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Зарубежная проза второй половины </w:t>
      </w:r>
      <w:r>
        <w:rPr>
          <w:rFonts w:ascii="Times New Roman" w:hAnsi="Times New Roman"/>
          <w:b/>
          <w:color w:val="000000"/>
          <w:sz w:val="28"/>
        </w:rPr>
        <w:t>XIX</w:t>
      </w:r>
      <w:r w:rsidRPr="00736A2A">
        <w:rPr>
          <w:rFonts w:ascii="Times New Roman" w:hAnsi="Times New Roman"/>
          <w:b/>
          <w:color w:val="000000"/>
          <w:sz w:val="28"/>
          <w:lang w:val="ru-RU"/>
        </w:rPr>
        <w:t xml:space="preserve"> века</w:t>
      </w:r>
      <w:bookmarkStart w:id="11" w:name="17f2a42b-a940-4cfd-a18f-21015aa4cb94"/>
      <w:r w:rsidRPr="00736A2A">
        <w:rPr>
          <w:rFonts w:ascii="Times New Roman" w:hAnsi="Times New Roman"/>
          <w:color w:val="000000"/>
          <w:sz w:val="28"/>
          <w:lang w:val="ru-RU"/>
        </w:rPr>
        <w:t>(не менее одного произведения по выбору). Например, произведения Ч. Диккенса «Дэвид Копперфилд», «Большие надежды»; Г. Флобера «Мадам Бовари» и др.</w:t>
      </w:r>
      <w:bookmarkEnd w:id="11"/>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Зарубежная поэзия второй половины </w:t>
      </w:r>
      <w:r>
        <w:rPr>
          <w:rFonts w:ascii="Times New Roman" w:hAnsi="Times New Roman"/>
          <w:b/>
          <w:color w:val="000000"/>
          <w:sz w:val="28"/>
        </w:rPr>
        <w:t>XIX</w:t>
      </w:r>
      <w:r w:rsidRPr="00736A2A">
        <w:rPr>
          <w:rFonts w:ascii="Times New Roman" w:hAnsi="Times New Roman"/>
          <w:b/>
          <w:color w:val="000000"/>
          <w:sz w:val="28"/>
          <w:lang w:val="ru-RU"/>
        </w:rPr>
        <w:t xml:space="preserve"> века</w:t>
      </w:r>
      <w:bookmarkStart w:id="12" w:name="8c1c8fd1-efb4-4f51-b941-6453d6bfb8b8"/>
      <w:r w:rsidRPr="00736A2A">
        <w:rPr>
          <w:rFonts w:ascii="Times New Roman" w:hAnsi="Times New Roman"/>
          <w:color w:val="000000"/>
          <w:sz w:val="28"/>
          <w:lang w:val="ru-RU"/>
        </w:rPr>
        <w:t>(не менее двух стихотворений одного из поэтов по выбору). Например, стихотворения А. Рембо, Ш. Бодлера и др.</w:t>
      </w:r>
      <w:bookmarkEnd w:id="12"/>
    </w:p>
    <w:p w:rsidR="006469C8" w:rsidRPr="00736A2A" w:rsidRDefault="00736A2A">
      <w:pPr>
        <w:spacing w:after="0"/>
        <w:ind w:firstLine="600"/>
        <w:jc w:val="both"/>
        <w:rPr>
          <w:lang w:val="ru-RU"/>
        </w:rPr>
      </w:pPr>
      <w:r w:rsidRPr="00736A2A">
        <w:rPr>
          <w:rFonts w:ascii="Times New Roman" w:hAnsi="Times New Roman"/>
          <w:b/>
          <w:color w:val="000000"/>
          <w:spacing w:val="-4"/>
          <w:sz w:val="28"/>
          <w:lang w:val="ru-RU"/>
        </w:rPr>
        <w:t xml:space="preserve">Зарубежная драматургия второй половины </w:t>
      </w:r>
      <w:r>
        <w:rPr>
          <w:rFonts w:ascii="Times New Roman" w:hAnsi="Times New Roman"/>
          <w:b/>
          <w:color w:val="000000"/>
          <w:spacing w:val="-4"/>
          <w:sz w:val="28"/>
        </w:rPr>
        <w:t>XIX</w:t>
      </w:r>
      <w:r w:rsidRPr="00736A2A">
        <w:rPr>
          <w:rFonts w:ascii="Times New Roman" w:hAnsi="Times New Roman"/>
          <w:b/>
          <w:color w:val="000000"/>
          <w:spacing w:val="-4"/>
          <w:sz w:val="28"/>
          <w:lang w:val="ru-RU"/>
        </w:rPr>
        <w:t xml:space="preserve"> века</w:t>
      </w:r>
      <w:bookmarkStart w:id="13" w:name="ae74ab82-e821-4eb4-b0bf-0ee6839f9b5f"/>
      <w:r w:rsidRPr="00736A2A">
        <w:rPr>
          <w:rFonts w:ascii="Times New Roman" w:hAnsi="Times New Roman"/>
          <w:color w:val="000000"/>
          <w:spacing w:val="-4"/>
          <w:sz w:val="28"/>
          <w:lang w:val="ru-RU"/>
        </w:rPr>
        <w:t>(не менее одного произведения по выбору). Например, пьеса Г. Ибсена «Кукольный дом» и др.</w:t>
      </w:r>
      <w:bookmarkEnd w:id="13"/>
    </w:p>
    <w:p w:rsidR="006469C8" w:rsidRPr="00736A2A" w:rsidRDefault="00736A2A">
      <w:pPr>
        <w:spacing w:after="0"/>
        <w:ind w:left="120"/>
        <w:rPr>
          <w:lang w:val="ru-RU"/>
        </w:rPr>
      </w:pPr>
      <w:r w:rsidRPr="00736A2A">
        <w:rPr>
          <w:rFonts w:ascii="Times New Roman" w:hAnsi="Times New Roman"/>
          <w:b/>
          <w:color w:val="000000"/>
          <w:sz w:val="28"/>
          <w:lang w:val="ru-RU"/>
        </w:rPr>
        <w:t>11 КЛАСС</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736A2A">
        <w:rPr>
          <w:rFonts w:ascii="Times New Roman" w:hAnsi="Times New Roman"/>
          <w:b/>
          <w:color w:val="000000"/>
          <w:sz w:val="28"/>
          <w:lang w:val="ru-RU"/>
        </w:rPr>
        <w:t xml:space="preserve"> – начала ХХ века</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А. И. Куприн.</w:t>
      </w:r>
      <w:r w:rsidRPr="00736A2A">
        <w:rPr>
          <w:rFonts w:ascii="Times New Roman" w:hAnsi="Times New Roman"/>
          <w:color w:val="000000"/>
          <w:sz w:val="28"/>
          <w:lang w:val="ru-RU"/>
        </w:rPr>
        <w:t xml:space="preserve"> Рассказы и повести </w:t>
      </w:r>
      <w:bookmarkStart w:id="14" w:name="f5b4f9c4-7443-4753-ba4c-a2c07976aef2"/>
      <w:r w:rsidRPr="00736A2A">
        <w:rPr>
          <w:rFonts w:ascii="Times New Roman" w:hAnsi="Times New Roman"/>
          <w:color w:val="000000"/>
          <w:sz w:val="28"/>
          <w:lang w:val="ru-RU"/>
        </w:rPr>
        <w:t>(одно произведение по выбору). Например, «Гранатовый браслет», «Олеся» и др.</w:t>
      </w:r>
      <w:bookmarkEnd w:id="14"/>
    </w:p>
    <w:p w:rsidR="006469C8" w:rsidRPr="00736A2A" w:rsidRDefault="00736A2A">
      <w:pPr>
        <w:spacing w:after="0"/>
        <w:ind w:firstLine="600"/>
        <w:jc w:val="both"/>
        <w:rPr>
          <w:lang w:val="ru-RU"/>
        </w:rPr>
      </w:pPr>
      <w:r w:rsidRPr="00736A2A">
        <w:rPr>
          <w:rFonts w:ascii="Times New Roman" w:hAnsi="Times New Roman"/>
          <w:b/>
          <w:color w:val="000000"/>
          <w:sz w:val="28"/>
          <w:lang w:val="ru-RU"/>
        </w:rPr>
        <w:t>Л. Н. Андреев.</w:t>
      </w:r>
      <w:r w:rsidRPr="00736A2A">
        <w:rPr>
          <w:rFonts w:ascii="Times New Roman" w:hAnsi="Times New Roman"/>
          <w:color w:val="000000"/>
          <w:sz w:val="28"/>
          <w:lang w:val="ru-RU"/>
        </w:rPr>
        <w:t xml:space="preserve"> Рассказы и повести </w:t>
      </w:r>
      <w:bookmarkStart w:id="15" w:name="dc41bc66-179d-4397-83fd-ca30bee83713"/>
      <w:r w:rsidRPr="00736A2A">
        <w:rPr>
          <w:rFonts w:ascii="Times New Roman" w:hAnsi="Times New Roman"/>
          <w:color w:val="000000"/>
          <w:sz w:val="28"/>
          <w:lang w:val="ru-RU"/>
        </w:rPr>
        <w:t>(одно произведение по выбору). Например, «Иуда Искариот», «Большой шлем» и др.</w:t>
      </w:r>
      <w:bookmarkEnd w:id="15"/>
    </w:p>
    <w:p w:rsidR="006469C8" w:rsidRPr="00736A2A" w:rsidRDefault="00736A2A">
      <w:pPr>
        <w:spacing w:after="0"/>
        <w:ind w:firstLine="600"/>
        <w:jc w:val="both"/>
        <w:rPr>
          <w:lang w:val="ru-RU"/>
        </w:rPr>
      </w:pPr>
      <w:r w:rsidRPr="00736A2A">
        <w:rPr>
          <w:rFonts w:ascii="Times New Roman" w:hAnsi="Times New Roman"/>
          <w:b/>
          <w:color w:val="000000"/>
          <w:sz w:val="28"/>
          <w:lang w:val="ru-RU"/>
        </w:rPr>
        <w:t>М. Горький.</w:t>
      </w:r>
      <w:r w:rsidRPr="00736A2A">
        <w:rPr>
          <w:rFonts w:ascii="Times New Roman" w:hAnsi="Times New Roman"/>
          <w:color w:val="000000"/>
          <w:sz w:val="28"/>
          <w:lang w:val="ru-RU"/>
        </w:rPr>
        <w:t xml:space="preserve"> Рассказы </w:t>
      </w:r>
      <w:bookmarkStart w:id="16" w:name="872871ae-76b1-4069-99bb-4813aeaf5b5f"/>
      <w:r w:rsidRPr="00736A2A">
        <w:rPr>
          <w:rFonts w:ascii="Times New Roman" w:hAnsi="Times New Roman"/>
          <w:color w:val="000000"/>
          <w:sz w:val="28"/>
          <w:lang w:val="ru-RU"/>
        </w:rPr>
        <w:t>(один по выбору). Например, «Старуха Изергиль», «Макар Чудра», «Коновалов» и др.</w:t>
      </w:r>
      <w:bookmarkEnd w:id="16"/>
    </w:p>
    <w:p w:rsidR="006469C8" w:rsidRPr="00736A2A" w:rsidRDefault="00736A2A">
      <w:pPr>
        <w:spacing w:after="0"/>
        <w:ind w:firstLine="600"/>
        <w:jc w:val="both"/>
        <w:rPr>
          <w:lang w:val="ru-RU"/>
        </w:rPr>
      </w:pPr>
      <w:r w:rsidRPr="00736A2A">
        <w:rPr>
          <w:rFonts w:ascii="Times New Roman" w:hAnsi="Times New Roman"/>
          <w:color w:val="000000"/>
          <w:sz w:val="28"/>
          <w:lang w:val="ru-RU"/>
        </w:rPr>
        <w:t>Пьеса «На дне».</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Стихотворения поэтов Серебряного века</w:t>
      </w:r>
      <w:bookmarkStart w:id="17" w:name="85731615-6e36-4826-951f-8361c95154e0"/>
      <w:r w:rsidRPr="00736A2A">
        <w:rPr>
          <w:rFonts w:ascii="Times New Roman" w:hAnsi="Times New Roman"/>
          <w:color w:val="000000"/>
          <w:sz w:val="28"/>
          <w:lang w:val="ru-RU"/>
        </w:rPr>
        <w:t>(не менее двух стихотворений одного поэта по выбору). Например, стихотворения К. Д. Бальмонта, М. А. Волошина, Н. С. Гумилёва и др.</w:t>
      </w:r>
      <w:bookmarkEnd w:id="17"/>
    </w:p>
    <w:p w:rsidR="006469C8" w:rsidRPr="00736A2A" w:rsidRDefault="00736A2A">
      <w:pPr>
        <w:spacing w:after="0"/>
        <w:ind w:firstLine="600"/>
        <w:jc w:val="both"/>
        <w:rPr>
          <w:lang w:val="ru-RU"/>
        </w:rPr>
      </w:pPr>
      <w:r w:rsidRPr="00736A2A">
        <w:rPr>
          <w:rFonts w:ascii="Times New Roman" w:hAnsi="Times New Roman"/>
          <w:b/>
          <w:color w:val="000000"/>
          <w:sz w:val="28"/>
          <w:lang w:val="ru-RU"/>
        </w:rPr>
        <w:t>Литература ХХ века</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И. А. Бунин. </w:t>
      </w:r>
      <w:r w:rsidRPr="00736A2A">
        <w:rPr>
          <w:rFonts w:ascii="Times New Roman" w:hAnsi="Times New Roman"/>
          <w:color w:val="000000"/>
          <w:sz w:val="28"/>
          <w:lang w:val="ru-RU"/>
        </w:rPr>
        <w:t xml:space="preserve">Рассказы </w:t>
      </w:r>
      <w:bookmarkStart w:id="18" w:name="70a97074-7d81-4748-b129-2726f2b71a29"/>
      <w:r w:rsidRPr="00736A2A">
        <w:rPr>
          <w:rFonts w:ascii="Times New Roman" w:hAnsi="Times New Roman"/>
          <w:color w:val="000000"/>
          <w:sz w:val="28"/>
          <w:lang w:val="ru-RU"/>
        </w:rPr>
        <w:t>(два по выбору). Например, «Антоновские яблоки», «Чистый понедельник», «Господин из Сан-Франциско» и др.</w:t>
      </w:r>
      <w:bookmarkEnd w:id="18"/>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А. А. Блок. </w:t>
      </w:r>
      <w:r w:rsidRPr="00736A2A">
        <w:rPr>
          <w:rFonts w:ascii="Times New Roman" w:hAnsi="Times New Roman"/>
          <w:color w:val="000000"/>
          <w:sz w:val="28"/>
          <w:lang w:val="ru-RU"/>
        </w:rPr>
        <w:t xml:space="preserve">Стихотворения </w:t>
      </w:r>
      <w:bookmarkStart w:id="19" w:name="a4a6f4cc-a053-4bb5-b25e-c30aaf2ca70a"/>
      <w:r w:rsidRPr="00736A2A">
        <w:rPr>
          <w:rFonts w:ascii="Times New Roman" w:hAnsi="Times New Roman"/>
          <w:color w:val="000000"/>
          <w:sz w:val="28"/>
          <w:lang w:val="ru-RU"/>
        </w:rPr>
        <w:t xml:space="preserve">(не менее трёх по выбору). Например, «Незнакомка», «Россия», «Ночь, улица, фонарь, аптека…», «Река </w:t>
      </w:r>
      <w:r w:rsidRPr="00736A2A">
        <w:rPr>
          <w:rFonts w:ascii="Times New Roman" w:hAnsi="Times New Roman"/>
          <w:color w:val="000000"/>
          <w:sz w:val="28"/>
          <w:lang w:val="ru-RU"/>
        </w:rPr>
        <w:lastRenderedPageBreak/>
        <w:t>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19"/>
    </w:p>
    <w:p w:rsidR="006469C8" w:rsidRPr="00736A2A" w:rsidRDefault="00736A2A">
      <w:pPr>
        <w:spacing w:after="0"/>
        <w:ind w:firstLine="600"/>
        <w:jc w:val="both"/>
        <w:rPr>
          <w:lang w:val="ru-RU"/>
        </w:rPr>
      </w:pPr>
      <w:r w:rsidRPr="00736A2A">
        <w:rPr>
          <w:rFonts w:ascii="Times New Roman" w:hAnsi="Times New Roman"/>
          <w:color w:val="000000"/>
          <w:sz w:val="28"/>
          <w:lang w:val="ru-RU"/>
        </w:rPr>
        <w:t>Поэма «Двенадцать».</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В. В. Маяковский.</w:t>
      </w:r>
      <w:r w:rsidRPr="00736A2A">
        <w:rPr>
          <w:rFonts w:ascii="Times New Roman" w:hAnsi="Times New Roman"/>
          <w:color w:val="000000"/>
          <w:sz w:val="28"/>
          <w:lang w:val="ru-RU"/>
        </w:rPr>
        <w:t xml:space="preserve"> Стихотворения </w:t>
      </w:r>
      <w:bookmarkStart w:id="20" w:name="2b3c2a47-fe46-4b3a-9c30-5945d739859d"/>
      <w:r w:rsidRPr="00736A2A">
        <w:rPr>
          <w:rFonts w:ascii="Times New Roman" w:hAnsi="Times New Roman"/>
          <w:color w:val="000000"/>
          <w:sz w:val="28"/>
          <w:lang w:val="ru-RU"/>
        </w:rPr>
        <w:t>(не менее трёх по выбору). Например, «А вы могли бы?», «Нате!», «Послушайте!», «Лиличка!», «Юбилейное», «Прозаседавшиеся», «Письмо Татьяне Яковлевой» и др.</w:t>
      </w:r>
      <w:bookmarkEnd w:id="20"/>
    </w:p>
    <w:p w:rsidR="006469C8" w:rsidRPr="00736A2A" w:rsidRDefault="00736A2A">
      <w:pPr>
        <w:spacing w:after="0"/>
        <w:ind w:firstLine="600"/>
        <w:jc w:val="both"/>
        <w:rPr>
          <w:lang w:val="ru-RU"/>
        </w:rPr>
      </w:pPr>
      <w:r w:rsidRPr="00736A2A">
        <w:rPr>
          <w:rFonts w:ascii="Times New Roman" w:hAnsi="Times New Roman"/>
          <w:color w:val="000000"/>
          <w:sz w:val="28"/>
          <w:lang w:val="ru-RU"/>
        </w:rPr>
        <w:t>Поэма «Облако в штанах».</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С. А. Есенин.</w:t>
      </w:r>
      <w:r w:rsidRPr="00736A2A">
        <w:rPr>
          <w:rFonts w:ascii="Times New Roman" w:hAnsi="Times New Roman"/>
          <w:color w:val="000000"/>
          <w:sz w:val="28"/>
          <w:lang w:val="ru-RU"/>
        </w:rPr>
        <w:t xml:space="preserve"> Стихотворения </w:t>
      </w:r>
      <w:bookmarkStart w:id="21" w:name="5201aaf3-88ee-4d00-a7eb-0a51549556d7"/>
      <w:r w:rsidRPr="00736A2A">
        <w:rPr>
          <w:rFonts w:ascii="Times New Roman" w:hAnsi="Times New Roman"/>
          <w:color w:val="000000"/>
          <w:sz w:val="28"/>
          <w:lang w:val="ru-RU"/>
        </w:rPr>
        <w:t>(не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bookmarkEnd w:id="21"/>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О. Э. Мандельштам. </w:t>
      </w:r>
      <w:r w:rsidRPr="00736A2A">
        <w:rPr>
          <w:rFonts w:ascii="Times New Roman" w:hAnsi="Times New Roman"/>
          <w:color w:val="000000"/>
          <w:sz w:val="28"/>
          <w:lang w:val="ru-RU"/>
        </w:rPr>
        <w:t xml:space="preserve">Стихотворения </w:t>
      </w:r>
      <w:bookmarkStart w:id="22" w:name="d5b7ec4e-d33b-40d4-8b9c-bf970e0bbae0"/>
      <w:r w:rsidRPr="00736A2A">
        <w:rPr>
          <w:rFonts w:ascii="Times New Roman" w:hAnsi="Times New Roman"/>
          <w:color w:val="000000"/>
          <w:sz w:val="28"/>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2"/>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М. И. Цветаева. </w:t>
      </w:r>
      <w:r w:rsidRPr="00736A2A">
        <w:rPr>
          <w:rFonts w:ascii="Times New Roman" w:hAnsi="Times New Roman"/>
          <w:color w:val="000000"/>
          <w:sz w:val="28"/>
          <w:lang w:val="ru-RU"/>
        </w:rPr>
        <w:t xml:space="preserve">Стихотворения </w:t>
      </w:r>
      <w:bookmarkStart w:id="23" w:name="9f93f7c1-1e22-45d6-9a45-d041873c5e06"/>
      <w:r w:rsidRPr="00736A2A">
        <w:rPr>
          <w:rFonts w:ascii="Times New Roman" w:hAnsi="Times New Roman"/>
          <w:color w:val="000000"/>
          <w:sz w:val="28"/>
          <w:lang w:val="ru-RU"/>
        </w:rPr>
        <w:t>(не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bookmarkEnd w:id="23"/>
    </w:p>
    <w:p w:rsidR="006469C8" w:rsidRPr="00736A2A" w:rsidRDefault="00736A2A">
      <w:pPr>
        <w:spacing w:after="0"/>
        <w:ind w:firstLine="600"/>
        <w:jc w:val="both"/>
        <w:rPr>
          <w:lang w:val="ru-RU"/>
        </w:rPr>
      </w:pPr>
      <w:r w:rsidRPr="00736A2A">
        <w:rPr>
          <w:rFonts w:ascii="Times New Roman" w:hAnsi="Times New Roman"/>
          <w:b/>
          <w:color w:val="000000"/>
          <w:sz w:val="28"/>
          <w:lang w:val="ru-RU"/>
        </w:rPr>
        <w:t>А. А. Ахматова.</w:t>
      </w:r>
      <w:r w:rsidRPr="00736A2A">
        <w:rPr>
          <w:rFonts w:ascii="Times New Roman" w:hAnsi="Times New Roman"/>
          <w:color w:val="000000"/>
          <w:sz w:val="28"/>
          <w:lang w:val="ru-RU"/>
        </w:rPr>
        <w:t xml:space="preserve"> Стихотворения </w:t>
      </w:r>
      <w:bookmarkStart w:id="24" w:name="3c0cb7ed-a0a7-4ce4-9002-bab0b002304c"/>
      <w:r w:rsidRPr="00736A2A">
        <w:rPr>
          <w:rFonts w:ascii="Times New Roman" w:hAnsi="Times New Roman"/>
          <w:color w:val="000000"/>
          <w:sz w:val="28"/>
          <w:lang w:val="ru-RU"/>
        </w:rPr>
        <w:t>(не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w:t>
      </w:r>
      <w:bookmarkEnd w:id="24"/>
    </w:p>
    <w:p w:rsidR="006469C8" w:rsidRPr="00736A2A" w:rsidRDefault="00736A2A">
      <w:pPr>
        <w:spacing w:after="0"/>
        <w:ind w:firstLine="600"/>
        <w:jc w:val="both"/>
        <w:rPr>
          <w:lang w:val="ru-RU"/>
        </w:rPr>
      </w:pPr>
      <w:r w:rsidRPr="00736A2A">
        <w:rPr>
          <w:rFonts w:ascii="Times New Roman" w:hAnsi="Times New Roman"/>
          <w:color w:val="000000"/>
          <w:sz w:val="28"/>
          <w:lang w:val="ru-RU"/>
        </w:rPr>
        <w:t>Поэма «Реквием».</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Н.А. Островский.</w:t>
      </w:r>
      <w:r w:rsidRPr="00736A2A">
        <w:rPr>
          <w:rFonts w:ascii="Times New Roman" w:hAnsi="Times New Roman"/>
          <w:color w:val="000000"/>
          <w:sz w:val="28"/>
          <w:lang w:val="ru-RU"/>
        </w:rPr>
        <w:t xml:space="preserve"> Роман «Как закалялась сталь» </w:t>
      </w:r>
      <w:bookmarkStart w:id="25" w:name="e48a01bf-d108-4a36-ac38-aea54fcbe3db"/>
      <w:r w:rsidRPr="00736A2A">
        <w:rPr>
          <w:rFonts w:ascii="Times New Roman" w:hAnsi="Times New Roman"/>
          <w:color w:val="000000"/>
          <w:sz w:val="28"/>
          <w:lang w:val="ru-RU"/>
        </w:rPr>
        <w:t>(избранные главы).</w:t>
      </w:r>
      <w:bookmarkEnd w:id="25"/>
    </w:p>
    <w:p w:rsidR="006469C8" w:rsidRPr="00736A2A" w:rsidRDefault="00736A2A">
      <w:pPr>
        <w:spacing w:after="0"/>
        <w:ind w:firstLine="600"/>
        <w:jc w:val="both"/>
        <w:rPr>
          <w:lang w:val="ru-RU"/>
        </w:rPr>
      </w:pPr>
      <w:r w:rsidRPr="00736A2A">
        <w:rPr>
          <w:rFonts w:ascii="Times New Roman" w:hAnsi="Times New Roman"/>
          <w:b/>
          <w:color w:val="000000"/>
          <w:sz w:val="28"/>
          <w:lang w:val="ru-RU"/>
        </w:rPr>
        <w:t>М. А. Шолохов.</w:t>
      </w:r>
      <w:r w:rsidRPr="00736A2A">
        <w:rPr>
          <w:rFonts w:ascii="Times New Roman" w:hAnsi="Times New Roman"/>
          <w:color w:val="000000"/>
          <w:sz w:val="28"/>
          <w:lang w:val="ru-RU"/>
        </w:rPr>
        <w:t xml:space="preserve"> Роман-эпопея «Тихий Дон» </w:t>
      </w:r>
      <w:bookmarkStart w:id="26" w:name="f27c5f7b-a1ab-43d8-862a-0411b97a1265"/>
      <w:r w:rsidRPr="00736A2A">
        <w:rPr>
          <w:rFonts w:ascii="Times New Roman" w:hAnsi="Times New Roman"/>
          <w:color w:val="000000"/>
          <w:sz w:val="28"/>
          <w:lang w:val="ru-RU"/>
        </w:rPr>
        <w:t>(избранные главы).</w:t>
      </w:r>
      <w:bookmarkEnd w:id="26"/>
    </w:p>
    <w:p w:rsidR="006469C8" w:rsidRPr="00736A2A" w:rsidRDefault="00736A2A">
      <w:pPr>
        <w:spacing w:after="0"/>
        <w:ind w:firstLine="600"/>
        <w:jc w:val="both"/>
        <w:rPr>
          <w:lang w:val="ru-RU"/>
        </w:rPr>
      </w:pPr>
      <w:r w:rsidRPr="00736A2A">
        <w:rPr>
          <w:rFonts w:ascii="Times New Roman" w:hAnsi="Times New Roman"/>
          <w:b/>
          <w:color w:val="000000"/>
          <w:sz w:val="28"/>
          <w:lang w:val="ru-RU"/>
        </w:rPr>
        <w:t>М. А. Булгаков.</w:t>
      </w:r>
      <w:bookmarkStart w:id="27" w:name="a01209a2-1aac-4c6b-8f05-e081bbd51ccf"/>
      <w:r w:rsidRPr="00736A2A">
        <w:rPr>
          <w:rFonts w:ascii="Times New Roman" w:hAnsi="Times New Roman"/>
          <w:color w:val="000000"/>
          <w:sz w:val="28"/>
          <w:lang w:val="ru-RU"/>
        </w:rPr>
        <w:t>Романы «Белая гвардия», «Мастер и Маргарита» (один роман по выбору).</w:t>
      </w:r>
      <w:bookmarkEnd w:id="27"/>
    </w:p>
    <w:p w:rsidR="006469C8" w:rsidRPr="00736A2A" w:rsidRDefault="00736A2A">
      <w:pPr>
        <w:spacing w:after="0"/>
        <w:ind w:firstLine="600"/>
        <w:jc w:val="both"/>
        <w:rPr>
          <w:lang w:val="ru-RU"/>
        </w:rPr>
      </w:pPr>
      <w:r w:rsidRPr="00736A2A">
        <w:rPr>
          <w:rFonts w:ascii="Times New Roman" w:hAnsi="Times New Roman"/>
          <w:b/>
          <w:color w:val="000000"/>
          <w:sz w:val="28"/>
          <w:lang w:val="ru-RU"/>
        </w:rPr>
        <w:t>А. П. Платонов.</w:t>
      </w:r>
      <w:r w:rsidRPr="00736A2A">
        <w:rPr>
          <w:rFonts w:ascii="Times New Roman" w:hAnsi="Times New Roman"/>
          <w:color w:val="000000"/>
          <w:sz w:val="28"/>
          <w:lang w:val="ru-RU"/>
        </w:rPr>
        <w:t xml:space="preserve"> Рассказы и повести </w:t>
      </w:r>
      <w:bookmarkStart w:id="28" w:name="25a48876-cee0-447d-87e6-2c57c5a3c824"/>
      <w:r w:rsidRPr="00736A2A">
        <w:rPr>
          <w:rFonts w:ascii="Times New Roman" w:hAnsi="Times New Roman"/>
          <w:color w:val="000000"/>
          <w:sz w:val="28"/>
          <w:lang w:val="ru-RU"/>
        </w:rPr>
        <w:t>(одно произведение по выбору). Например, «В прекрасном и яростном мире», «Котлован», «Возвращение» и др.</w:t>
      </w:r>
      <w:bookmarkEnd w:id="28"/>
    </w:p>
    <w:p w:rsidR="006469C8" w:rsidRPr="00736A2A" w:rsidRDefault="00736A2A">
      <w:pPr>
        <w:spacing w:after="0"/>
        <w:ind w:firstLine="600"/>
        <w:jc w:val="both"/>
        <w:rPr>
          <w:lang w:val="ru-RU"/>
        </w:rPr>
      </w:pPr>
      <w:r w:rsidRPr="00736A2A">
        <w:rPr>
          <w:rFonts w:ascii="Times New Roman" w:hAnsi="Times New Roman"/>
          <w:b/>
          <w:color w:val="000000"/>
          <w:sz w:val="28"/>
          <w:lang w:val="ru-RU"/>
        </w:rPr>
        <w:t>А. Т. Твардовский.</w:t>
      </w:r>
      <w:r w:rsidRPr="00736A2A">
        <w:rPr>
          <w:rFonts w:ascii="Times New Roman" w:hAnsi="Times New Roman"/>
          <w:color w:val="000000"/>
          <w:sz w:val="28"/>
          <w:lang w:val="ru-RU"/>
        </w:rPr>
        <w:t xml:space="preserve"> Стихотворения </w:t>
      </w:r>
      <w:bookmarkStart w:id="29" w:name="e43fd9ee-b72b-4d83-8ff1-d3337a300cbf"/>
      <w:r w:rsidRPr="00736A2A">
        <w:rPr>
          <w:rFonts w:ascii="Times New Roman" w:hAnsi="Times New Roman"/>
          <w:color w:val="000000"/>
          <w:sz w:val="28"/>
          <w:lang w:val="ru-RU"/>
        </w:rPr>
        <w:t xml:space="preserve">(не менее трёх по выбору). Например, «Вся суть в одном-единственном завете…», «Памяти матери» («В </w:t>
      </w:r>
      <w:r w:rsidRPr="00736A2A">
        <w:rPr>
          <w:rFonts w:ascii="Times New Roman" w:hAnsi="Times New Roman"/>
          <w:color w:val="000000"/>
          <w:sz w:val="28"/>
          <w:lang w:val="ru-RU"/>
        </w:rPr>
        <w:lastRenderedPageBreak/>
        <w:t>краю, куда их вывезли гуртом…»), «Я знаю, никакой моей вины…», «Дробится рваный цоколь монумента...» и др.</w:t>
      </w:r>
      <w:bookmarkEnd w:id="29"/>
    </w:p>
    <w:p w:rsidR="006469C8" w:rsidRPr="00736A2A" w:rsidRDefault="00736A2A">
      <w:pPr>
        <w:spacing w:after="0"/>
        <w:ind w:firstLine="600"/>
        <w:jc w:val="both"/>
        <w:rPr>
          <w:lang w:val="ru-RU"/>
        </w:rPr>
      </w:pPr>
      <w:r w:rsidRPr="00736A2A">
        <w:rPr>
          <w:rFonts w:ascii="Times New Roman" w:hAnsi="Times New Roman"/>
          <w:b/>
          <w:color w:val="000000"/>
          <w:sz w:val="28"/>
          <w:lang w:val="ru-RU"/>
        </w:rPr>
        <w:t>Проза о Великой Отечественной войне</w:t>
      </w:r>
      <w:bookmarkStart w:id="30" w:name="58804967-2a76-494e-95cb-8abcf39ea1e4"/>
      <w:r w:rsidRPr="00736A2A">
        <w:rPr>
          <w:rFonts w:ascii="Times New Roman" w:hAnsi="Times New Roman"/>
          <w:color w:val="000000"/>
          <w:sz w:val="28"/>
          <w:lang w:val="ru-RU"/>
        </w:rPr>
        <w:t>(по одному произведению не менее чем двух писателей по выбору). 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другие.</w:t>
      </w:r>
      <w:bookmarkEnd w:id="30"/>
    </w:p>
    <w:p w:rsidR="006469C8" w:rsidRPr="00736A2A" w:rsidRDefault="00736A2A">
      <w:pPr>
        <w:spacing w:after="0"/>
        <w:ind w:firstLine="600"/>
        <w:rPr>
          <w:lang w:val="ru-RU"/>
        </w:rPr>
      </w:pPr>
      <w:r w:rsidRPr="00736A2A">
        <w:rPr>
          <w:rFonts w:ascii="Times New Roman" w:hAnsi="Times New Roman"/>
          <w:b/>
          <w:color w:val="000000"/>
          <w:sz w:val="28"/>
          <w:lang w:val="ru-RU"/>
        </w:rPr>
        <w:t>А.А. Фадеев.</w:t>
      </w:r>
      <w:r w:rsidRPr="00736A2A">
        <w:rPr>
          <w:rFonts w:ascii="Times New Roman" w:hAnsi="Times New Roman"/>
          <w:color w:val="000000"/>
          <w:sz w:val="28"/>
          <w:lang w:val="ru-RU"/>
        </w:rPr>
        <w:t xml:space="preserve"> Роман «Молодая гвардия».</w:t>
      </w:r>
    </w:p>
    <w:p w:rsidR="006469C8" w:rsidRPr="00736A2A" w:rsidRDefault="00736A2A">
      <w:pPr>
        <w:spacing w:after="0"/>
        <w:ind w:firstLine="600"/>
        <w:rPr>
          <w:lang w:val="ru-RU"/>
        </w:rPr>
      </w:pPr>
      <w:r w:rsidRPr="00736A2A">
        <w:rPr>
          <w:rFonts w:ascii="Times New Roman" w:hAnsi="Times New Roman"/>
          <w:b/>
          <w:color w:val="000000"/>
          <w:sz w:val="28"/>
          <w:lang w:val="ru-RU"/>
        </w:rPr>
        <w:t>В.О. Богомолов.</w:t>
      </w:r>
      <w:r w:rsidRPr="00736A2A">
        <w:rPr>
          <w:rFonts w:ascii="Times New Roman" w:hAnsi="Times New Roman"/>
          <w:color w:val="000000"/>
          <w:sz w:val="28"/>
          <w:lang w:val="ru-RU"/>
        </w:rPr>
        <w:t xml:space="preserve"> Роман «В августе сорок четвёртого».</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Поэзия о Великой Отечественной войне.</w:t>
      </w:r>
      <w:r w:rsidRPr="00736A2A">
        <w:rPr>
          <w:rFonts w:ascii="Times New Roman" w:hAnsi="Times New Roman"/>
          <w:color w:val="000000"/>
          <w:sz w:val="28"/>
          <w:lang w:val="ru-RU"/>
        </w:rPr>
        <w:t xml:space="preserve"> Стихотворения </w:t>
      </w:r>
      <w:bookmarkStart w:id="31" w:name="f48a819c-9518-499a-b498-179f3d51bef5"/>
      <w:r w:rsidRPr="00736A2A">
        <w:rPr>
          <w:rFonts w:ascii="Times New Roman" w:hAnsi="Times New Roman"/>
          <w:color w:val="000000"/>
          <w:sz w:val="28"/>
          <w:lang w:val="ru-RU"/>
        </w:rPr>
        <w:t>(по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bookmarkEnd w:id="31"/>
    </w:p>
    <w:p w:rsidR="006469C8" w:rsidRPr="00736A2A" w:rsidRDefault="00736A2A">
      <w:pPr>
        <w:spacing w:after="0"/>
        <w:ind w:firstLine="600"/>
        <w:jc w:val="both"/>
        <w:rPr>
          <w:lang w:val="ru-RU"/>
        </w:rPr>
      </w:pPr>
      <w:r w:rsidRPr="00736A2A">
        <w:rPr>
          <w:rFonts w:ascii="Times New Roman" w:hAnsi="Times New Roman"/>
          <w:b/>
          <w:color w:val="000000"/>
          <w:sz w:val="28"/>
          <w:lang w:val="ru-RU"/>
        </w:rPr>
        <w:t>Драматургия о Великой Отечественной войне.</w:t>
      </w:r>
      <w:r w:rsidRPr="00736A2A">
        <w:rPr>
          <w:rFonts w:ascii="Times New Roman" w:hAnsi="Times New Roman"/>
          <w:color w:val="000000"/>
          <w:sz w:val="28"/>
          <w:lang w:val="ru-RU"/>
        </w:rPr>
        <w:t xml:space="preserve"> Пьесы </w:t>
      </w:r>
      <w:bookmarkStart w:id="32" w:name="d1f07fc4-c182-45e4-91ca-997381011912"/>
      <w:r w:rsidRPr="00736A2A">
        <w:rPr>
          <w:rFonts w:ascii="Times New Roman" w:hAnsi="Times New Roman"/>
          <w:color w:val="000000"/>
          <w:sz w:val="28"/>
          <w:lang w:val="ru-RU"/>
        </w:rPr>
        <w:t>(одно произведение по выбору). Например, В. С. Розов «Вечно живые» и др.</w:t>
      </w:r>
      <w:bookmarkEnd w:id="32"/>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Б. Л. Пастернак. </w:t>
      </w:r>
      <w:r w:rsidRPr="00736A2A">
        <w:rPr>
          <w:rFonts w:ascii="Times New Roman" w:hAnsi="Times New Roman"/>
          <w:color w:val="000000"/>
          <w:sz w:val="28"/>
          <w:lang w:val="ru-RU"/>
        </w:rPr>
        <w:t xml:space="preserve">Стихотворения </w:t>
      </w:r>
      <w:bookmarkStart w:id="33" w:name="e05951b0-befb-46a2-8c50-49a193644027"/>
      <w:r w:rsidRPr="00736A2A">
        <w:rPr>
          <w:rFonts w:ascii="Times New Roman" w:hAnsi="Times New Roman"/>
          <w:color w:val="000000"/>
          <w:sz w:val="28"/>
          <w:lang w:val="ru-RU"/>
        </w:rPr>
        <w:t>(не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bookmarkEnd w:id="33"/>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А. И. Солженицын. </w:t>
      </w:r>
      <w:r w:rsidRPr="00736A2A">
        <w:rPr>
          <w:rFonts w:ascii="Times New Roman" w:hAnsi="Times New Roman"/>
          <w:color w:val="000000"/>
          <w:sz w:val="28"/>
          <w:lang w:val="ru-RU"/>
        </w:rPr>
        <w:t xml:space="preserve">Произведения «Один день Ивана Денисовича», «Архипелаг ГУЛАГ» </w:t>
      </w:r>
      <w:bookmarkStart w:id="34" w:name="40e0b069-38d7-4e66-acc8-19c4efada76d"/>
      <w:r w:rsidRPr="00736A2A">
        <w:rPr>
          <w:rFonts w:ascii="Times New Roman" w:hAnsi="Times New Roman"/>
          <w:color w:val="000000"/>
          <w:sz w:val="28"/>
          <w:lang w:val="ru-RU"/>
        </w:rPr>
        <w:t>(фрагменты книги по выбору, например, глава «Поэзия под плитой, правда под камнем»).</w:t>
      </w:r>
      <w:bookmarkEnd w:id="34"/>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В. М. Шукшин. </w:t>
      </w:r>
      <w:r w:rsidRPr="00736A2A">
        <w:rPr>
          <w:rFonts w:ascii="Times New Roman" w:hAnsi="Times New Roman"/>
          <w:color w:val="000000"/>
          <w:sz w:val="28"/>
          <w:lang w:val="ru-RU"/>
        </w:rPr>
        <w:t xml:space="preserve">Рассказы </w:t>
      </w:r>
      <w:bookmarkStart w:id="35" w:name="96097b17-78a2-41f3-bf71-7c88cdcb7e0e"/>
      <w:r w:rsidRPr="00736A2A">
        <w:rPr>
          <w:rFonts w:ascii="Times New Roman" w:hAnsi="Times New Roman"/>
          <w:color w:val="000000"/>
          <w:sz w:val="28"/>
          <w:lang w:val="ru-RU"/>
        </w:rPr>
        <w:t>(не менее двух по выбору). Например, «Срезал», «Обида», «Микроскоп», «Мастер», «Крепкий мужик», «Сапожки» и др.</w:t>
      </w:r>
      <w:bookmarkEnd w:id="35"/>
    </w:p>
    <w:p w:rsidR="006469C8" w:rsidRPr="00736A2A" w:rsidRDefault="00736A2A">
      <w:pPr>
        <w:spacing w:after="0"/>
        <w:ind w:firstLine="600"/>
        <w:jc w:val="both"/>
        <w:rPr>
          <w:lang w:val="ru-RU"/>
        </w:rPr>
      </w:pPr>
      <w:r w:rsidRPr="00736A2A">
        <w:rPr>
          <w:rFonts w:ascii="Times New Roman" w:hAnsi="Times New Roman"/>
          <w:b/>
          <w:color w:val="000000"/>
          <w:sz w:val="28"/>
          <w:lang w:val="ru-RU"/>
        </w:rPr>
        <w:t>В. Г. Распутин.</w:t>
      </w:r>
      <w:r w:rsidRPr="00736A2A">
        <w:rPr>
          <w:rFonts w:ascii="Times New Roman" w:hAnsi="Times New Roman"/>
          <w:color w:val="000000"/>
          <w:sz w:val="28"/>
          <w:lang w:val="ru-RU"/>
        </w:rPr>
        <w:t xml:space="preserve"> Рассказы и повести </w:t>
      </w:r>
      <w:bookmarkStart w:id="36" w:name="171eceb7-50cc-4c35-88cb-6562fda34129"/>
      <w:r w:rsidRPr="00736A2A">
        <w:rPr>
          <w:rFonts w:ascii="Times New Roman" w:hAnsi="Times New Roman"/>
          <w:color w:val="000000"/>
          <w:sz w:val="28"/>
          <w:lang w:val="ru-RU"/>
        </w:rPr>
        <w:t>(не менее одного произведения по выбору). Например, «Живи и помни», «Прощание с Матёрой» и др.</w:t>
      </w:r>
      <w:bookmarkEnd w:id="36"/>
    </w:p>
    <w:p w:rsidR="006469C8" w:rsidRPr="00736A2A" w:rsidRDefault="00736A2A">
      <w:pPr>
        <w:spacing w:after="0"/>
        <w:ind w:firstLine="600"/>
        <w:jc w:val="both"/>
        <w:rPr>
          <w:lang w:val="ru-RU"/>
        </w:rPr>
      </w:pPr>
      <w:r w:rsidRPr="00736A2A">
        <w:rPr>
          <w:rFonts w:ascii="Times New Roman" w:hAnsi="Times New Roman"/>
          <w:b/>
          <w:color w:val="000000"/>
          <w:sz w:val="28"/>
          <w:lang w:val="ru-RU"/>
        </w:rPr>
        <w:t>Н. М. Рубцов.</w:t>
      </w:r>
      <w:r w:rsidRPr="00736A2A">
        <w:rPr>
          <w:rFonts w:ascii="Times New Roman" w:hAnsi="Times New Roman"/>
          <w:color w:val="000000"/>
          <w:sz w:val="28"/>
          <w:lang w:val="ru-RU"/>
        </w:rPr>
        <w:t xml:space="preserve"> Стихотворения </w:t>
      </w:r>
      <w:bookmarkStart w:id="37" w:name="f836bd4d-5188-4c24-bd4f-13c2d95b835a"/>
      <w:r w:rsidRPr="00736A2A">
        <w:rPr>
          <w:rFonts w:ascii="Times New Roman" w:hAnsi="Times New Roman"/>
          <w:color w:val="000000"/>
          <w:sz w:val="28"/>
          <w:lang w:val="ru-RU"/>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bookmarkEnd w:id="37"/>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И. А. Бродский. </w:t>
      </w:r>
      <w:r w:rsidRPr="00736A2A">
        <w:rPr>
          <w:rFonts w:ascii="Times New Roman" w:hAnsi="Times New Roman"/>
          <w:color w:val="000000"/>
          <w:sz w:val="28"/>
          <w:lang w:val="ru-RU"/>
        </w:rPr>
        <w:t xml:space="preserve">Стихотворения </w:t>
      </w:r>
      <w:bookmarkStart w:id="38" w:name="468b4dfc-87f1-48b5-ba78-fe3973b0cefa"/>
      <w:r w:rsidRPr="00736A2A">
        <w:rPr>
          <w:rFonts w:ascii="Times New Roman" w:hAnsi="Times New Roman"/>
          <w:color w:val="000000"/>
          <w:sz w:val="28"/>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w:t>
      </w:r>
      <w:bookmarkEnd w:id="38"/>
    </w:p>
    <w:p w:rsidR="006469C8" w:rsidRPr="00736A2A" w:rsidRDefault="00736A2A">
      <w:pPr>
        <w:spacing w:after="0"/>
        <w:ind w:firstLine="600"/>
        <w:jc w:val="both"/>
        <w:rPr>
          <w:lang w:val="ru-RU"/>
        </w:rPr>
      </w:pPr>
      <w:r w:rsidRPr="00736A2A">
        <w:rPr>
          <w:rFonts w:ascii="Times New Roman" w:hAnsi="Times New Roman"/>
          <w:b/>
          <w:color w:val="000000"/>
          <w:sz w:val="28"/>
          <w:lang w:val="ru-RU"/>
        </w:rPr>
        <w:lastRenderedPageBreak/>
        <w:t xml:space="preserve">Проза второй половины </w:t>
      </w:r>
      <w:r>
        <w:rPr>
          <w:rFonts w:ascii="Times New Roman" w:hAnsi="Times New Roman"/>
          <w:b/>
          <w:color w:val="000000"/>
          <w:sz w:val="28"/>
        </w:rPr>
        <w:t>XX</w:t>
      </w:r>
      <w:r w:rsidRPr="00736A2A">
        <w:rPr>
          <w:rFonts w:ascii="Times New Roman" w:hAnsi="Times New Roman"/>
          <w:b/>
          <w:color w:val="000000"/>
          <w:sz w:val="28"/>
          <w:lang w:val="ru-RU"/>
        </w:rPr>
        <w:t xml:space="preserve"> – начала</w:t>
      </w:r>
      <w:r>
        <w:rPr>
          <w:rFonts w:ascii="Times New Roman" w:hAnsi="Times New Roman"/>
          <w:b/>
          <w:color w:val="000000"/>
          <w:sz w:val="28"/>
        </w:rPr>
        <w:t>XXI</w:t>
      </w:r>
      <w:r w:rsidRPr="00736A2A">
        <w:rPr>
          <w:rFonts w:ascii="Times New Roman" w:hAnsi="Times New Roman"/>
          <w:b/>
          <w:color w:val="000000"/>
          <w:sz w:val="28"/>
          <w:lang w:val="ru-RU"/>
        </w:rPr>
        <w:t xml:space="preserve"> века.</w:t>
      </w:r>
      <w:r w:rsidRPr="00736A2A">
        <w:rPr>
          <w:rFonts w:ascii="Times New Roman" w:hAnsi="Times New Roman"/>
          <w:color w:val="000000"/>
          <w:sz w:val="28"/>
          <w:lang w:val="ru-RU"/>
        </w:rPr>
        <w:t xml:space="preserve"> Рассказы, повести, романы </w:t>
      </w:r>
      <w:bookmarkStart w:id="39" w:name="a9bd0db2-65ed-403c-87bb-1535b0e82951"/>
      <w:r w:rsidRPr="00736A2A">
        <w:rPr>
          <w:rFonts w:ascii="Times New Roman" w:hAnsi="Times New Roman"/>
          <w:color w:val="000000"/>
          <w:sz w:val="28"/>
          <w:lang w:val="ru-RU"/>
        </w:rPr>
        <w:t xml:space="preserve">(по одному произведению не менее чем двух прозаиков по выбору). Например, Ф. А. Абрамов (повесть «Пелагея» и др.); Ч. Т. Айтматов (повесть «Белый пароход» и др.); В.П. Астафьев (повествование в рассказах «Царь-рыба» (фрагменты); В. И. Белов (рассказы «На родине», «За тремя волоками», «Бобришный угор» и др.); Ф. 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 </w:t>
      </w:r>
      <w:bookmarkEnd w:id="39"/>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736A2A">
        <w:rPr>
          <w:rFonts w:ascii="Times New Roman" w:hAnsi="Times New Roman"/>
          <w:b/>
          <w:color w:val="000000"/>
          <w:sz w:val="28"/>
          <w:lang w:val="ru-RU"/>
        </w:rPr>
        <w:t xml:space="preserve"> – начала </w:t>
      </w:r>
      <w:r>
        <w:rPr>
          <w:rFonts w:ascii="Times New Roman" w:hAnsi="Times New Roman"/>
          <w:b/>
          <w:color w:val="000000"/>
          <w:sz w:val="28"/>
        </w:rPr>
        <w:t>XXI</w:t>
      </w:r>
      <w:r w:rsidRPr="00736A2A">
        <w:rPr>
          <w:rFonts w:ascii="Times New Roman" w:hAnsi="Times New Roman"/>
          <w:b/>
          <w:color w:val="000000"/>
          <w:sz w:val="28"/>
          <w:lang w:val="ru-RU"/>
        </w:rPr>
        <w:t xml:space="preserve"> века. </w:t>
      </w:r>
      <w:r w:rsidRPr="00736A2A">
        <w:rPr>
          <w:rFonts w:ascii="Times New Roman" w:hAnsi="Times New Roman"/>
          <w:color w:val="000000"/>
          <w:sz w:val="28"/>
          <w:lang w:val="ru-RU"/>
        </w:rPr>
        <w:t xml:space="preserve">Стихотворения </w:t>
      </w:r>
      <w:bookmarkStart w:id="40" w:name="bb14c4f4-bbfd-4b95-acac-dee391bb27d2"/>
      <w:r w:rsidRPr="00736A2A">
        <w:rPr>
          <w:rFonts w:ascii="Times New Roman" w:hAnsi="Times New Roman"/>
          <w:color w:val="000000"/>
          <w:sz w:val="28"/>
          <w:lang w:val="ru-RU"/>
        </w:rPr>
        <w:t xml:space="preserve">(по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 </w:t>
      </w:r>
      <w:bookmarkEnd w:id="40"/>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Драматургия второй половины ХХ – начала </w:t>
      </w:r>
      <w:r>
        <w:rPr>
          <w:rFonts w:ascii="Times New Roman" w:hAnsi="Times New Roman"/>
          <w:b/>
          <w:color w:val="000000"/>
          <w:sz w:val="28"/>
        </w:rPr>
        <w:t>XXI</w:t>
      </w:r>
      <w:r w:rsidRPr="00736A2A">
        <w:rPr>
          <w:rFonts w:ascii="Times New Roman" w:hAnsi="Times New Roman"/>
          <w:b/>
          <w:color w:val="000000"/>
          <w:sz w:val="28"/>
          <w:lang w:val="ru-RU"/>
        </w:rPr>
        <w:t xml:space="preserve"> века.</w:t>
      </w:r>
      <w:r w:rsidRPr="00736A2A">
        <w:rPr>
          <w:rFonts w:ascii="Times New Roman" w:hAnsi="Times New Roman"/>
          <w:color w:val="000000"/>
          <w:sz w:val="28"/>
          <w:lang w:val="ru-RU"/>
        </w:rPr>
        <w:t xml:space="preserve"> Пьесы </w:t>
      </w:r>
      <w:bookmarkStart w:id="41" w:name="fb12df69-ed8f-48ab-8ca6-a57ef48d4a76"/>
      <w:r w:rsidRPr="00736A2A">
        <w:rPr>
          <w:rFonts w:ascii="Times New Roman" w:hAnsi="Times New Roman"/>
          <w:color w:val="000000"/>
          <w:sz w:val="28"/>
          <w:lang w:val="ru-RU"/>
        </w:rPr>
        <w:t xml:space="preserve">(произведение одного из драматургов по выбору). Например, А.Н. Арбузов «Иркутская история»; А.В. Вампилов «Старший сын» и других. </w:t>
      </w:r>
      <w:bookmarkEnd w:id="41"/>
    </w:p>
    <w:p w:rsidR="006469C8" w:rsidRPr="00736A2A" w:rsidRDefault="00736A2A">
      <w:pPr>
        <w:spacing w:after="0"/>
        <w:ind w:firstLine="600"/>
        <w:jc w:val="both"/>
        <w:rPr>
          <w:lang w:val="ru-RU"/>
        </w:rPr>
      </w:pPr>
      <w:r w:rsidRPr="00736A2A">
        <w:rPr>
          <w:rFonts w:ascii="Times New Roman" w:hAnsi="Times New Roman"/>
          <w:b/>
          <w:color w:val="000000"/>
          <w:sz w:val="28"/>
          <w:lang w:val="ru-RU"/>
        </w:rPr>
        <w:t>Литература народов России</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Рассказы, повести, стихотворения </w:t>
      </w:r>
      <w:bookmarkStart w:id="42" w:name="0f0c6efd-2243-4e7b-a9e6-610ded4f8ba6"/>
      <w:r w:rsidRPr="00736A2A">
        <w:rPr>
          <w:rFonts w:ascii="Times New Roman" w:hAnsi="Times New Roman"/>
          <w:color w:val="000000"/>
          <w:sz w:val="28"/>
          <w:lang w:val="ru-RU"/>
        </w:rPr>
        <w:t>(не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 Джалиля, М. Карима, Д. Кугультинова, К. Кулиева и др.</w:t>
      </w:r>
      <w:bookmarkEnd w:id="42"/>
    </w:p>
    <w:p w:rsidR="006469C8" w:rsidRPr="00736A2A" w:rsidRDefault="00736A2A">
      <w:pPr>
        <w:spacing w:after="0"/>
        <w:ind w:firstLine="600"/>
        <w:jc w:val="both"/>
        <w:rPr>
          <w:lang w:val="ru-RU"/>
        </w:rPr>
      </w:pPr>
      <w:r w:rsidRPr="00736A2A">
        <w:rPr>
          <w:rFonts w:ascii="Times New Roman" w:hAnsi="Times New Roman"/>
          <w:b/>
          <w:color w:val="000000"/>
          <w:sz w:val="28"/>
          <w:lang w:val="ru-RU"/>
        </w:rPr>
        <w:t>Зарубежная литература</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Зарубежная проза </w:t>
      </w:r>
      <w:r>
        <w:rPr>
          <w:rFonts w:ascii="Times New Roman" w:hAnsi="Times New Roman"/>
          <w:b/>
          <w:color w:val="000000"/>
          <w:sz w:val="28"/>
        </w:rPr>
        <w:t>XX</w:t>
      </w:r>
      <w:r w:rsidRPr="00736A2A">
        <w:rPr>
          <w:rFonts w:ascii="Times New Roman" w:hAnsi="Times New Roman"/>
          <w:b/>
          <w:color w:val="000000"/>
          <w:sz w:val="28"/>
          <w:lang w:val="ru-RU"/>
        </w:rPr>
        <w:t xml:space="preserve"> века (одно произведение по выбору).</w:t>
      </w:r>
      <w:bookmarkStart w:id="43" w:name="3424e6a4-3ee0-472d-acee-634ba8415114"/>
      <w:r w:rsidRPr="00736A2A">
        <w:rPr>
          <w:rFonts w:ascii="Times New Roman" w:hAnsi="Times New Roman"/>
          <w:color w:val="000000"/>
          <w:sz w:val="28"/>
          <w:lang w:val="ru-RU"/>
        </w:rPr>
        <w:t xml:space="preserve">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 </w:t>
      </w:r>
      <w:bookmarkEnd w:id="43"/>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Зарубежная поэзия </w:t>
      </w:r>
      <w:r>
        <w:rPr>
          <w:rFonts w:ascii="Times New Roman" w:hAnsi="Times New Roman"/>
          <w:b/>
          <w:color w:val="000000"/>
          <w:sz w:val="28"/>
        </w:rPr>
        <w:t>XX</w:t>
      </w:r>
      <w:r w:rsidRPr="00736A2A">
        <w:rPr>
          <w:rFonts w:ascii="Times New Roman" w:hAnsi="Times New Roman"/>
          <w:b/>
          <w:color w:val="000000"/>
          <w:sz w:val="28"/>
          <w:lang w:val="ru-RU"/>
        </w:rPr>
        <w:t xml:space="preserve"> века</w:t>
      </w:r>
      <w:bookmarkStart w:id="44" w:name="dc44d0ad-ef88-4d21-8f36-1efedb242d66"/>
      <w:r w:rsidRPr="00736A2A">
        <w:rPr>
          <w:rFonts w:ascii="Times New Roman" w:hAnsi="Times New Roman"/>
          <w:color w:val="000000"/>
          <w:sz w:val="28"/>
          <w:lang w:val="ru-RU"/>
        </w:rPr>
        <w:t>(не менее двух стихотворений одного из поэтов по выбору). Например, стихотворения Г. Аполлинера, Т. С. Элиота и др.</w:t>
      </w:r>
      <w:bookmarkEnd w:id="44"/>
    </w:p>
    <w:p w:rsidR="006469C8" w:rsidRPr="00736A2A" w:rsidRDefault="00736A2A">
      <w:pPr>
        <w:spacing w:after="0"/>
        <w:ind w:firstLine="600"/>
        <w:jc w:val="both"/>
        <w:rPr>
          <w:lang w:val="ru-RU"/>
        </w:rPr>
      </w:pPr>
      <w:r w:rsidRPr="00736A2A">
        <w:rPr>
          <w:rFonts w:ascii="Times New Roman" w:hAnsi="Times New Roman"/>
          <w:b/>
          <w:color w:val="000000"/>
          <w:sz w:val="28"/>
          <w:lang w:val="ru-RU"/>
        </w:rPr>
        <w:t xml:space="preserve">Зарубежная драматургия </w:t>
      </w:r>
      <w:r>
        <w:rPr>
          <w:rFonts w:ascii="Times New Roman" w:hAnsi="Times New Roman"/>
          <w:b/>
          <w:color w:val="000000"/>
          <w:sz w:val="28"/>
        </w:rPr>
        <w:t>XX</w:t>
      </w:r>
      <w:r w:rsidRPr="00736A2A">
        <w:rPr>
          <w:rFonts w:ascii="Times New Roman" w:hAnsi="Times New Roman"/>
          <w:b/>
          <w:color w:val="000000"/>
          <w:sz w:val="28"/>
          <w:lang w:val="ru-RU"/>
        </w:rPr>
        <w:t xml:space="preserve"> века</w:t>
      </w:r>
      <w:bookmarkStart w:id="45" w:name="ad5ca050-f670-442b-9bbe-1faa7299b5ae"/>
      <w:r w:rsidRPr="00736A2A">
        <w:rPr>
          <w:rFonts w:ascii="Times New Roman" w:hAnsi="Times New Roman"/>
          <w:color w:val="000000"/>
          <w:sz w:val="28"/>
          <w:lang w:val="ru-RU"/>
        </w:rPr>
        <w:t xml:space="preserve">(одно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 </w:t>
      </w:r>
      <w:bookmarkEnd w:id="45"/>
    </w:p>
    <w:p w:rsidR="006469C8" w:rsidRPr="00736A2A" w:rsidRDefault="006469C8">
      <w:pPr>
        <w:rPr>
          <w:lang w:val="ru-RU"/>
        </w:rPr>
        <w:sectPr w:rsidR="006469C8" w:rsidRPr="00736A2A">
          <w:pgSz w:w="11906" w:h="16383"/>
          <w:pgMar w:top="1134" w:right="850" w:bottom="1134" w:left="1701" w:header="720" w:footer="720" w:gutter="0"/>
          <w:cols w:space="720"/>
        </w:sectPr>
      </w:pPr>
      <w:bookmarkStart w:id="46" w:name="block-47159713"/>
    </w:p>
    <w:bookmarkEnd w:id="46"/>
    <w:p w:rsidR="006469C8" w:rsidRPr="00736A2A" w:rsidRDefault="00736A2A">
      <w:pPr>
        <w:spacing w:after="0"/>
        <w:ind w:left="120"/>
        <w:rPr>
          <w:lang w:val="ru-RU"/>
        </w:rPr>
      </w:pPr>
      <w:r w:rsidRPr="00736A2A">
        <w:rPr>
          <w:rFonts w:ascii="Times New Roman" w:hAnsi="Times New Roman"/>
          <w:b/>
          <w:color w:val="000000"/>
          <w:sz w:val="28"/>
          <w:lang w:val="ru-RU"/>
        </w:rPr>
        <w:lastRenderedPageBreak/>
        <w:t>ПЛАНИРУЕМЫЕ РЕЗУЛЬТАТЫ ОСВОЕНИЯ УЧЕБНОГО ПРЕДМЕТА «ЛИТЕРАТУРА» НА УРОВНЕ СРЕДНЕГО ОБЩЕГО ОБРАЗОВАНИЯ</w:t>
      </w:r>
    </w:p>
    <w:p w:rsidR="006469C8" w:rsidRPr="00736A2A" w:rsidRDefault="006469C8">
      <w:pPr>
        <w:spacing w:after="0"/>
        <w:ind w:left="120"/>
        <w:rPr>
          <w:lang w:val="ru-RU"/>
        </w:rPr>
      </w:pP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Изучение литературы в средней школе направлено на достижение обучающимися следующих личностных, метапредметных и предметных результатов освоения учебного предмета. </w:t>
      </w:r>
    </w:p>
    <w:p w:rsidR="006469C8" w:rsidRPr="00736A2A" w:rsidRDefault="00736A2A">
      <w:pPr>
        <w:spacing w:after="0"/>
        <w:ind w:firstLine="600"/>
        <w:rPr>
          <w:lang w:val="ru-RU"/>
        </w:rPr>
      </w:pPr>
      <w:r w:rsidRPr="00736A2A">
        <w:rPr>
          <w:rFonts w:ascii="Times New Roman" w:hAnsi="Times New Roman"/>
          <w:b/>
          <w:color w:val="000000"/>
          <w:sz w:val="28"/>
          <w:lang w:val="ru-RU"/>
        </w:rPr>
        <w:t>ЛИЧНОСТНЫЕ РЕЗУЛЬТАТЫ</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Личностные результаты освоения программы среднего общего образования по литературе</w:t>
      </w:r>
      <w:r w:rsidRPr="00736A2A">
        <w:rPr>
          <w:rFonts w:ascii="Times New Roman" w:hAnsi="Times New Roman"/>
          <w:color w:val="000000"/>
          <w:sz w:val="28"/>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6469C8" w:rsidRPr="00736A2A" w:rsidRDefault="00736A2A">
      <w:pPr>
        <w:spacing w:after="0"/>
        <w:ind w:firstLine="600"/>
        <w:jc w:val="both"/>
        <w:rPr>
          <w:lang w:val="ru-RU"/>
        </w:rPr>
      </w:pPr>
      <w:r w:rsidRPr="00736A2A">
        <w:rPr>
          <w:rFonts w:ascii="Times New Roman" w:hAnsi="Times New Roman"/>
          <w:color w:val="000000"/>
          <w:spacing w:val="-2"/>
          <w:sz w:val="28"/>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6469C8" w:rsidRDefault="00736A2A">
      <w:pPr>
        <w:spacing w:after="0"/>
        <w:ind w:firstLine="600"/>
        <w:jc w:val="both"/>
      </w:pPr>
      <w:r>
        <w:rPr>
          <w:rFonts w:ascii="Times New Roman" w:hAnsi="Times New Roman"/>
          <w:color w:val="000000"/>
          <w:sz w:val="28"/>
        </w:rPr>
        <w:t>1) гражданского воспитания:</w:t>
      </w:r>
    </w:p>
    <w:p w:rsidR="006469C8" w:rsidRPr="00736A2A" w:rsidRDefault="00736A2A">
      <w:pPr>
        <w:numPr>
          <w:ilvl w:val="0"/>
          <w:numId w:val="1"/>
        </w:numPr>
        <w:spacing w:after="0"/>
        <w:jc w:val="both"/>
        <w:rPr>
          <w:lang w:val="ru-RU"/>
        </w:rPr>
      </w:pPr>
      <w:r w:rsidRPr="00736A2A">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rsidR="006469C8" w:rsidRPr="00736A2A" w:rsidRDefault="00736A2A">
      <w:pPr>
        <w:numPr>
          <w:ilvl w:val="0"/>
          <w:numId w:val="1"/>
        </w:numPr>
        <w:spacing w:after="0"/>
        <w:jc w:val="both"/>
        <w:rPr>
          <w:lang w:val="ru-RU"/>
        </w:rPr>
      </w:pPr>
      <w:r w:rsidRPr="00736A2A">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6469C8" w:rsidRPr="00736A2A" w:rsidRDefault="00736A2A">
      <w:pPr>
        <w:numPr>
          <w:ilvl w:val="0"/>
          <w:numId w:val="1"/>
        </w:numPr>
        <w:spacing w:after="0"/>
        <w:jc w:val="both"/>
        <w:rPr>
          <w:lang w:val="ru-RU"/>
        </w:rPr>
      </w:pPr>
      <w:r w:rsidRPr="00736A2A">
        <w:rPr>
          <w:rFonts w:ascii="Times New Roman" w:hAnsi="Times New Roman"/>
          <w:color w:val="000000"/>
          <w:sz w:val="28"/>
          <w:lang w:val="ru-RU"/>
        </w:rPr>
        <w:t xml:space="preserve">принятие традиционных национальных, общечеловеческих </w:t>
      </w:r>
      <w:r w:rsidRPr="00736A2A">
        <w:rPr>
          <w:rFonts w:ascii="Times New Roman" w:hAnsi="Times New Roman"/>
          <w:color w:val="000000"/>
          <w:spacing w:val="-2"/>
          <w:sz w:val="28"/>
          <w:lang w:val="ru-RU"/>
        </w:rPr>
        <w:t>гуманистических, демократических, семейных ценностей, в том</w:t>
      </w:r>
      <w:r w:rsidRPr="00736A2A">
        <w:rPr>
          <w:rFonts w:ascii="Times New Roman" w:hAnsi="Times New Roman"/>
          <w:color w:val="000000"/>
          <w:sz w:val="28"/>
          <w:lang w:val="ru-RU"/>
        </w:rPr>
        <w:t xml:space="preserve"> числе в сопоставлении с жизненными ситуациями, изображёнными в литературных произведениях;</w:t>
      </w:r>
    </w:p>
    <w:p w:rsidR="006469C8" w:rsidRPr="00736A2A" w:rsidRDefault="00736A2A">
      <w:pPr>
        <w:numPr>
          <w:ilvl w:val="0"/>
          <w:numId w:val="1"/>
        </w:numPr>
        <w:spacing w:after="0"/>
        <w:jc w:val="both"/>
        <w:rPr>
          <w:lang w:val="ru-RU"/>
        </w:rPr>
      </w:pPr>
      <w:r w:rsidRPr="00736A2A">
        <w:rPr>
          <w:rFonts w:ascii="Times New Roman" w:hAnsi="Times New Roman"/>
          <w:color w:val="000000"/>
          <w:sz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6469C8" w:rsidRPr="00736A2A" w:rsidRDefault="00736A2A">
      <w:pPr>
        <w:numPr>
          <w:ilvl w:val="0"/>
          <w:numId w:val="1"/>
        </w:numPr>
        <w:spacing w:after="0"/>
        <w:jc w:val="both"/>
        <w:rPr>
          <w:lang w:val="ru-RU"/>
        </w:rPr>
      </w:pPr>
      <w:r w:rsidRPr="00736A2A">
        <w:rPr>
          <w:rFonts w:ascii="Times New Roman" w:hAnsi="Times New Roman"/>
          <w:color w:val="000000"/>
          <w:sz w:val="28"/>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rsidR="006469C8" w:rsidRPr="00736A2A" w:rsidRDefault="00736A2A">
      <w:pPr>
        <w:numPr>
          <w:ilvl w:val="0"/>
          <w:numId w:val="1"/>
        </w:numPr>
        <w:spacing w:after="0"/>
        <w:jc w:val="both"/>
        <w:rPr>
          <w:lang w:val="ru-RU"/>
        </w:rPr>
      </w:pPr>
      <w:r w:rsidRPr="00736A2A">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6469C8" w:rsidRPr="00736A2A" w:rsidRDefault="00736A2A">
      <w:pPr>
        <w:numPr>
          <w:ilvl w:val="0"/>
          <w:numId w:val="1"/>
        </w:numPr>
        <w:spacing w:after="0"/>
        <w:jc w:val="both"/>
        <w:rPr>
          <w:lang w:val="ru-RU"/>
        </w:rPr>
      </w:pPr>
      <w:r w:rsidRPr="00736A2A">
        <w:rPr>
          <w:rFonts w:ascii="Times New Roman" w:hAnsi="Times New Roman"/>
          <w:color w:val="000000"/>
          <w:sz w:val="28"/>
          <w:lang w:val="ru-RU"/>
        </w:rPr>
        <w:t>готовность к гуманитарной и волонтёрской деятельности;</w:t>
      </w:r>
    </w:p>
    <w:p w:rsidR="006469C8" w:rsidRDefault="00736A2A">
      <w:pPr>
        <w:spacing w:after="0"/>
        <w:ind w:firstLine="600"/>
        <w:jc w:val="both"/>
      </w:pPr>
      <w:r>
        <w:rPr>
          <w:rFonts w:ascii="Times New Roman" w:hAnsi="Times New Roman"/>
          <w:color w:val="000000"/>
          <w:sz w:val="28"/>
        </w:rPr>
        <w:t>2) патриотического воспитания:</w:t>
      </w:r>
    </w:p>
    <w:p w:rsidR="006469C8" w:rsidRPr="00736A2A" w:rsidRDefault="00736A2A">
      <w:pPr>
        <w:numPr>
          <w:ilvl w:val="0"/>
          <w:numId w:val="2"/>
        </w:numPr>
        <w:spacing w:after="0"/>
        <w:jc w:val="both"/>
        <w:rPr>
          <w:lang w:val="ru-RU"/>
        </w:rPr>
      </w:pPr>
      <w:r w:rsidRPr="00736A2A">
        <w:rPr>
          <w:rFonts w:ascii="Times New Roman" w:hAnsi="Times New Roman"/>
          <w:color w:val="000000"/>
          <w:sz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rsidR="006469C8" w:rsidRPr="00736A2A" w:rsidRDefault="00736A2A">
      <w:pPr>
        <w:numPr>
          <w:ilvl w:val="0"/>
          <w:numId w:val="2"/>
        </w:numPr>
        <w:spacing w:after="0"/>
        <w:jc w:val="both"/>
        <w:rPr>
          <w:lang w:val="ru-RU"/>
        </w:rPr>
      </w:pPr>
      <w:r w:rsidRPr="00736A2A">
        <w:rPr>
          <w:rFonts w:ascii="Times New Roman" w:hAnsi="Times New Roman"/>
          <w:color w:val="000000"/>
          <w:sz w:val="28"/>
          <w:lang w:val="ru-RU"/>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6469C8" w:rsidRPr="00736A2A" w:rsidRDefault="00736A2A">
      <w:pPr>
        <w:numPr>
          <w:ilvl w:val="0"/>
          <w:numId w:val="2"/>
        </w:numPr>
        <w:spacing w:after="0"/>
        <w:jc w:val="both"/>
        <w:rPr>
          <w:lang w:val="ru-RU"/>
        </w:rPr>
      </w:pPr>
      <w:r w:rsidRPr="00736A2A">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6469C8" w:rsidRDefault="00736A2A">
      <w:pPr>
        <w:spacing w:after="0"/>
        <w:ind w:firstLine="600"/>
        <w:jc w:val="both"/>
      </w:pPr>
      <w:r>
        <w:rPr>
          <w:rFonts w:ascii="Times New Roman" w:hAnsi="Times New Roman"/>
          <w:color w:val="000000"/>
          <w:sz w:val="28"/>
        </w:rPr>
        <w:t>3) духовно-нравственного воспитания:</w:t>
      </w:r>
    </w:p>
    <w:p w:rsidR="006469C8" w:rsidRPr="00736A2A" w:rsidRDefault="00736A2A">
      <w:pPr>
        <w:numPr>
          <w:ilvl w:val="0"/>
          <w:numId w:val="3"/>
        </w:numPr>
        <w:spacing w:after="0"/>
        <w:jc w:val="both"/>
        <w:rPr>
          <w:lang w:val="ru-RU"/>
        </w:rPr>
      </w:pPr>
      <w:r w:rsidRPr="00736A2A">
        <w:rPr>
          <w:rFonts w:ascii="Times New Roman" w:hAnsi="Times New Roman"/>
          <w:color w:val="000000"/>
          <w:sz w:val="28"/>
          <w:lang w:val="ru-RU"/>
        </w:rPr>
        <w:t>осознание духовных ценностей российского народа;</w:t>
      </w:r>
    </w:p>
    <w:p w:rsidR="006469C8" w:rsidRPr="00736A2A" w:rsidRDefault="00736A2A">
      <w:pPr>
        <w:numPr>
          <w:ilvl w:val="0"/>
          <w:numId w:val="3"/>
        </w:numPr>
        <w:spacing w:after="0"/>
        <w:jc w:val="both"/>
        <w:rPr>
          <w:lang w:val="ru-RU"/>
        </w:rPr>
      </w:pPr>
      <w:r w:rsidRPr="00736A2A">
        <w:rPr>
          <w:rFonts w:ascii="Times New Roman" w:hAnsi="Times New Roman"/>
          <w:color w:val="000000"/>
          <w:sz w:val="28"/>
          <w:lang w:val="ru-RU"/>
        </w:rPr>
        <w:t xml:space="preserve">сформированность нравственного сознания, этического поведения; </w:t>
      </w:r>
    </w:p>
    <w:p w:rsidR="006469C8" w:rsidRPr="00736A2A" w:rsidRDefault="00736A2A">
      <w:pPr>
        <w:numPr>
          <w:ilvl w:val="0"/>
          <w:numId w:val="3"/>
        </w:numPr>
        <w:spacing w:after="0"/>
        <w:jc w:val="both"/>
        <w:rPr>
          <w:lang w:val="ru-RU"/>
        </w:rPr>
      </w:pPr>
      <w:r w:rsidRPr="00736A2A">
        <w:rPr>
          <w:rFonts w:ascii="Times New Roman" w:hAnsi="Times New Roman"/>
          <w:color w:val="000000"/>
          <w:sz w:val="28"/>
          <w:lang w:val="ru-RU"/>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6469C8" w:rsidRPr="00736A2A" w:rsidRDefault="00736A2A">
      <w:pPr>
        <w:numPr>
          <w:ilvl w:val="0"/>
          <w:numId w:val="3"/>
        </w:numPr>
        <w:spacing w:after="0"/>
        <w:jc w:val="both"/>
        <w:rPr>
          <w:lang w:val="ru-RU"/>
        </w:rPr>
      </w:pPr>
      <w:r w:rsidRPr="00736A2A">
        <w:rPr>
          <w:rFonts w:ascii="Times New Roman" w:hAnsi="Times New Roman"/>
          <w:color w:val="000000"/>
          <w:sz w:val="28"/>
          <w:lang w:val="ru-RU"/>
        </w:rPr>
        <w:t>осознание личного вклада в построение устойчивого будущего;</w:t>
      </w:r>
    </w:p>
    <w:p w:rsidR="006469C8" w:rsidRPr="00736A2A" w:rsidRDefault="00736A2A">
      <w:pPr>
        <w:numPr>
          <w:ilvl w:val="0"/>
          <w:numId w:val="3"/>
        </w:numPr>
        <w:spacing w:after="0"/>
        <w:jc w:val="both"/>
        <w:rPr>
          <w:lang w:val="ru-RU"/>
        </w:rPr>
      </w:pPr>
      <w:r w:rsidRPr="00736A2A">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6469C8" w:rsidRDefault="00736A2A">
      <w:pPr>
        <w:spacing w:after="0"/>
        <w:ind w:firstLine="600"/>
        <w:jc w:val="both"/>
      </w:pPr>
      <w:r>
        <w:rPr>
          <w:rFonts w:ascii="Times New Roman" w:hAnsi="Times New Roman"/>
          <w:color w:val="000000"/>
          <w:sz w:val="28"/>
        </w:rPr>
        <w:lastRenderedPageBreak/>
        <w:t>4) эстетического воспитания:</w:t>
      </w:r>
    </w:p>
    <w:p w:rsidR="006469C8" w:rsidRPr="00736A2A" w:rsidRDefault="00736A2A">
      <w:pPr>
        <w:numPr>
          <w:ilvl w:val="0"/>
          <w:numId w:val="4"/>
        </w:numPr>
        <w:spacing w:after="0"/>
        <w:jc w:val="both"/>
        <w:rPr>
          <w:lang w:val="ru-RU"/>
        </w:rPr>
      </w:pPr>
      <w:r w:rsidRPr="00736A2A">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6469C8" w:rsidRPr="00736A2A" w:rsidRDefault="00736A2A">
      <w:pPr>
        <w:numPr>
          <w:ilvl w:val="0"/>
          <w:numId w:val="4"/>
        </w:numPr>
        <w:spacing w:after="0"/>
        <w:jc w:val="both"/>
        <w:rPr>
          <w:lang w:val="ru-RU"/>
        </w:rPr>
      </w:pPr>
      <w:r w:rsidRPr="00736A2A">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6469C8" w:rsidRPr="00736A2A" w:rsidRDefault="00736A2A">
      <w:pPr>
        <w:numPr>
          <w:ilvl w:val="0"/>
          <w:numId w:val="4"/>
        </w:numPr>
        <w:spacing w:after="0"/>
        <w:jc w:val="both"/>
        <w:rPr>
          <w:lang w:val="ru-RU"/>
        </w:rPr>
      </w:pPr>
      <w:r w:rsidRPr="00736A2A">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6469C8" w:rsidRPr="00736A2A" w:rsidRDefault="00736A2A">
      <w:pPr>
        <w:numPr>
          <w:ilvl w:val="0"/>
          <w:numId w:val="4"/>
        </w:numPr>
        <w:spacing w:after="0"/>
        <w:jc w:val="both"/>
        <w:rPr>
          <w:lang w:val="ru-RU"/>
        </w:rPr>
      </w:pPr>
      <w:r w:rsidRPr="00736A2A">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6469C8" w:rsidRDefault="00736A2A">
      <w:pPr>
        <w:spacing w:after="0"/>
        <w:ind w:firstLine="600"/>
        <w:jc w:val="both"/>
      </w:pPr>
      <w:r>
        <w:rPr>
          <w:rFonts w:ascii="Times New Roman" w:hAnsi="Times New Roman"/>
          <w:color w:val="000000"/>
          <w:sz w:val="28"/>
        </w:rPr>
        <w:t>5) физического воспитания:</w:t>
      </w:r>
    </w:p>
    <w:p w:rsidR="006469C8" w:rsidRPr="00736A2A" w:rsidRDefault="00736A2A">
      <w:pPr>
        <w:numPr>
          <w:ilvl w:val="0"/>
          <w:numId w:val="5"/>
        </w:numPr>
        <w:spacing w:after="0"/>
        <w:jc w:val="both"/>
        <w:rPr>
          <w:lang w:val="ru-RU"/>
        </w:rPr>
      </w:pPr>
      <w:r w:rsidRPr="00736A2A">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rsidR="006469C8" w:rsidRPr="00736A2A" w:rsidRDefault="00736A2A">
      <w:pPr>
        <w:numPr>
          <w:ilvl w:val="0"/>
          <w:numId w:val="5"/>
        </w:numPr>
        <w:spacing w:after="0"/>
        <w:jc w:val="both"/>
        <w:rPr>
          <w:lang w:val="ru-RU"/>
        </w:rPr>
      </w:pPr>
      <w:r w:rsidRPr="00736A2A">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6469C8" w:rsidRPr="00736A2A" w:rsidRDefault="00736A2A">
      <w:pPr>
        <w:numPr>
          <w:ilvl w:val="0"/>
          <w:numId w:val="5"/>
        </w:numPr>
        <w:spacing w:after="0"/>
        <w:jc w:val="both"/>
        <w:rPr>
          <w:lang w:val="ru-RU"/>
        </w:rPr>
      </w:pPr>
      <w:r w:rsidRPr="00736A2A">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rsidR="006469C8" w:rsidRDefault="00736A2A">
      <w:pPr>
        <w:spacing w:after="0"/>
        <w:ind w:firstLine="600"/>
        <w:jc w:val="both"/>
      </w:pPr>
      <w:r>
        <w:rPr>
          <w:rFonts w:ascii="Times New Roman" w:hAnsi="Times New Roman"/>
          <w:color w:val="000000"/>
          <w:sz w:val="28"/>
        </w:rPr>
        <w:t>6) трудового воспитания:</w:t>
      </w:r>
    </w:p>
    <w:p w:rsidR="006469C8" w:rsidRPr="00736A2A" w:rsidRDefault="00736A2A">
      <w:pPr>
        <w:numPr>
          <w:ilvl w:val="0"/>
          <w:numId w:val="6"/>
        </w:numPr>
        <w:spacing w:after="0"/>
        <w:jc w:val="both"/>
        <w:rPr>
          <w:lang w:val="ru-RU"/>
        </w:rPr>
      </w:pPr>
      <w:r w:rsidRPr="00736A2A">
        <w:rPr>
          <w:rFonts w:ascii="Times New Roman" w:hAnsi="Times New Roman"/>
          <w:color w:val="000000"/>
          <w:sz w:val="28"/>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6469C8" w:rsidRPr="00736A2A" w:rsidRDefault="00736A2A">
      <w:pPr>
        <w:numPr>
          <w:ilvl w:val="0"/>
          <w:numId w:val="6"/>
        </w:numPr>
        <w:spacing w:after="0"/>
        <w:jc w:val="both"/>
        <w:rPr>
          <w:lang w:val="ru-RU"/>
        </w:rPr>
      </w:pPr>
      <w:r w:rsidRPr="00736A2A">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6469C8" w:rsidRPr="00736A2A" w:rsidRDefault="00736A2A">
      <w:pPr>
        <w:numPr>
          <w:ilvl w:val="0"/>
          <w:numId w:val="6"/>
        </w:numPr>
        <w:spacing w:after="0"/>
        <w:jc w:val="both"/>
        <w:rPr>
          <w:lang w:val="ru-RU"/>
        </w:rPr>
      </w:pPr>
      <w:r w:rsidRPr="00736A2A">
        <w:rPr>
          <w:rFonts w:ascii="Times New Roman" w:hAnsi="Times New Roman"/>
          <w:color w:val="000000"/>
          <w:sz w:val="28"/>
          <w:lang w:val="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6469C8" w:rsidRPr="00736A2A" w:rsidRDefault="00736A2A">
      <w:pPr>
        <w:numPr>
          <w:ilvl w:val="0"/>
          <w:numId w:val="6"/>
        </w:numPr>
        <w:spacing w:after="0"/>
        <w:jc w:val="both"/>
        <w:rPr>
          <w:lang w:val="ru-RU"/>
        </w:rPr>
      </w:pPr>
      <w:r w:rsidRPr="00736A2A">
        <w:rPr>
          <w:rFonts w:ascii="Times New Roman" w:hAnsi="Times New Roman"/>
          <w:color w:val="000000"/>
          <w:sz w:val="28"/>
          <w:lang w:val="ru-RU"/>
        </w:rPr>
        <w:t>готовность и способность к образованию и самообразованию, к продуктивной читательской деятельности на протяжении всей жизни;</w:t>
      </w:r>
    </w:p>
    <w:p w:rsidR="006469C8" w:rsidRDefault="00736A2A">
      <w:pPr>
        <w:spacing w:after="0"/>
        <w:ind w:firstLine="600"/>
        <w:jc w:val="both"/>
      </w:pPr>
      <w:r>
        <w:rPr>
          <w:rFonts w:ascii="Times New Roman" w:hAnsi="Times New Roman"/>
          <w:color w:val="000000"/>
          <w:sz w:val="28"/>
        </w:rPr>
        <w:t>7) экологического воспитания:</w:t>
      </w:r>
    </w:p>
    <w:p w:rsidR="006469C8" w:rsidRPr="00736A2A" w:rsidRDefault="00736A2A">
      <w:pPr>
        <w:numPr>
          <w:ilvl w:val="0"/>
          <w:numId w:val="7"/>
        </w:numPr>
        <w:spacing w:after="0"/>
        <w:jc w:val="both"/>
        <w:rPr>
          <w:lang w:val="ru-RU"/>
        </w:rPr>
      </w:pPr>
      <w:r w:rsidRPr="00736A2A">
        <w:rPr>
          <w:rFonts w:ascii="Times New Roman" w:hAnsi="Times New Roman"/>
          <w:color w:val="000000"/>
          <w:sz w:val="28"/>
          <w:lang w:val="ru-RU"/>
        </w:rPr>
        <w:t xml:space="preserve">сформированность экологической культуры, понимание влияния социально-экономических процессов на состояние природной и </w:t>
      </w:r>
      <w:r w:rsidRPr="00736A2A">
        <w:rPr>
          <w:rFonts w:ascii="Times New Roman" w:hAnsi="Times New Roman"/>
          <w:color w:val="000000"/>
          <w:sz w:val="28"/>
          <w:lang w:val="ru-RU"/>
        </w:rPr>
        <w:lastRenderedPageBreak/>
        <w:t xml:space="preserve">социальной среды, осознание глобального характера экологических проблем, представленных в художественной литературе; </w:t>
      </w:r>
    </w:p>
    <w:p w:rsidR="006469C8" w:rsidRPr="00736A2A" w:rsidRDefault="00736A2A">
      <w:pPr>
        <w:numPr>
          <w:ilvl w:val="0"/>
          <w:numId w:val="7"/>
        </w:numPr>
        <w:spacing w:after="0"/>
        <w:jc w:val="both"/>
        <w:rPr>
          <w:lang w:val="ru-RU"/>
        </w:rPr>
      </w:pPr>
      <w:r w:rsidRPr="00736A2A">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6469C8" w:rsidRPr="00736A2A" w:rsidRDefault="00736A2A">
      <w:pPr>
        <w:numPr>
          <w:ilvl w:val="0"/>
          <w:numId w:val="7"/>
        </w:numPr>
        <w:spacing w:after="0"/>
        <w:jc w:val="both"/>
        <w:rPr>
          <w:lang w:val="ru-RU"/>
        </w:rPr>
      </w:pPr>
      <w:r w:rsidRPr="00736A2A">
        <w:rPr>
          <w:rFonts w:ascii="Times New Roman" w:hAnsi="Times New Roman"/>
          <w:color w:val="000000"/>
          <w:sz w:val="28"/>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6469C8" w:rsidRPr="00736A2A" w:rsidRDefault="00736A2A">
      <w:pPr>
        <w:numPr>
          <w:ilvl w:val="0"/>
          <w:numId w:val="7"/>
        </w:numPr>
        <w:spacing w:after="0"/>
        <w:jc w:val="both"/>
        <w:rPr>
          <w:lang w:val="ru-RU"/>
        </w:rPr>
      </w:pPr>
      <w:r w:rsidRPr="00736A2A">
        <w:rPr>
          <w:rFonts w:ascii="Times New Roman" w:hAnsi="Times New Roman"/>
          <w:color w:val="000000"/>
          <w:sz w:val="28"/>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6469C8" w:rsidRDefault="00736A2A">
      <w:pPr>
        <w:spacing w:after="0"/>
        <w:ind w:firstLine="600"/>
        <w:jc w:val="both"/>
      </w:pPr>
      <w:r>
        <w:rPr>
          <w:rFonts w:ascii="Times New Roman" w:hAnsi="Times New Roman"/>
          <w:color w:val="000000"/>
          <w:sz w:val="28"/>
        </w:rPr>
        <w:t>8) ценности научного познания:</w:t>
      </w:r>
    </w:p>
    <w:p w:rsidR="006469C8" w:rsidRPr="00736A2A" w:rsidRDefault="00736A2A">
      <w:pPr>
        <w:numPr>
          <w:ilvl w:val="0"/>
          <w:numId w:val="8"/>
        </w:numPr>
        <w:spacing w:after="0"/>
        <w:jc w:val="both"/>
        <w:rPr>
          <w:lang w:val="ru-RU"/>
        </w:rPr>
      </w:pPr>
      <w:r w:rsidRPr="00736A2A">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6469C8" w:rsidRPr="00736A2A" w:rsidRDefault="00736A2A">
      <w:pPr>
        <w:numPr>
          <w:ilvl w:val="0"/>
          <w:numId w:val="8"/>
        </w:numPr>
        <w:spacing w:after="0"/>
        <w:jc w:val="both"/>
        <w:rPr>
          <w:lang w:val="ru-RU"/>
        </w:rPr>
      </w:pPr>
      <w:r w:rsidRPr="00736A2A">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rsidR="006469C8" w:rsidRPr="00736A2A" w:rsidRDefault="00736A2A">
      <w:pPr>
        <w:numPr>
          <w:ilvl w:val="0"/>
          <w:numId w:val="8"/>
        </w:numPr>
        <w:spacing w:after="0"/>
        <w:jc w:val="both"/>
        <w:rPr>
          <w:lang w:val="ru-RU"/>
        </w:rPr>
      </w:pPr>
      <w:r w:rsidRPr="00736A2A">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rsidR="006469C8" w:rsidRPr="00736A2A" w:rsidRDefault="00736A2A">
      <w:pPr>
        <w:spacing w:after="0"/>
        <w:ind w:firstLine="600"/>
        <w:jc w:val="both"/>
        <w:rPr>
          <w:lang w:val="ru-RU"/>
        </w:rPr>
      </w:pPr>
      <w:r w:rsidRPr="00736A2A">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rsidR="006469C8" w:rsidRPr="00736A2A" w:rsidRDefault="00736A2A">
      <w:pPr>
        <w:numPr>
          <w:ilvl w:val="0"/>
          <w:numId w:val="9"/>
        </w:numPr>
        <w:spacing w:after="0"/>
        <w:jc w:val="both"/>
        <w:rPr>
          <w:lang w:val="ru-RU"/>
        </w:rPr>
      </w:pPr>
      <w:r w:rsidRPr="00736A2A">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6469C8" w:rsidRPr="00736A2A" w:rsidRDefault="00736A2A">
      <w:pPr>
        <w:numPr>
          <w:ilvl w:val="0"/>
          <w:numId w:val="9"/>
        </w:numPr>
        <w:spacing w:after="0"/>
        <w:jc w:val="both"/>
        <w:rPr>
          <w:lang w:val="ru-RU"/>
        </w:rPr>
      </w:pPr>
      <w:r w:rsidRPr="00736A2A">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6469C8" w:rsidRPr="00736A2A" w:rsidRDefault="00736A2A">
      <w:pPr>
        <w:numPr>
          <w:ilvl w:val="0"/>
          <w:numId w:val="9"/>
        </w:numPr>
        <w:spacing w:after="0"/>
        <w:jc w:val="both"/>
        <w:rPr>
          <w:lang w:val="ru-RU"/>
        </w:rPr>
      </w:pPr>
      <w:r w:rsidRPr="00736A2A">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6469C8" w:rsidRPr="00736A2A" w:rsidRDefault="00736A2A">
      <w:pPr>
        <w:numPr>
          <w:ilvl w:val="0"/>
          <w:numId w:val="9"/>
        </w:numPr>
        <w:spacing w:after="0"/>
        <w:jc w:val="both"/>
        <w:rPr>
          <w:lang w:val="ru-RU"/>
        </w:rPr>
      </w:pPr>
      <w:r w:rsidRPr="00736A2A">
        <w:rPr>
          <w:rFonts w:ascii="Times New Roman" w:hAnsi="Times New Roman"/>
          <w:color w:val="000000"/>
          <w:sz w:val="28"/>
          <w:lang w:val="ru-RU"/>
        </w:rPr>
        <w:lastRenderedPageBreak/>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6469C8" w:rsidRPr="00736A2A" w:rsidRDefault="00736A2A">
      <w:pPr>
        <w:numPr>
          <w:ilvl w:val="0"/>
          <w:numId w:val="9"/>
        </w:numPr>
        <w:spacing w:after="0"/>
        <w:jc w:val="both"/>
        <w:rPr>
          <w:lang w:val="ru-RU"/>
        </w:rPr>
      </w:pPr>
      <w:r w:rsidRPr="00736A2A">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6469C8" w:rsidRPr="00736A2A" w:rsidRDefault="006469C8">
      <w:pPr>
        <w:spacing w:after="0"/>
        <w:ind w:left="120"/>
        <w:rPr>
          <w:lang w:val="ru-RU"/>
        </w:rPr>
      </w:pPr>
    </w:p>
    <w:p w:rsidR="006469C8" w:rsidRPr="00736A2A" w:rsidRDefault="00736A2A">
      <w:pPr>
        <w:spacing w:after="0"/>
        <w:ind w:firstLine="600"/>
        <w:rPr>
          <w:lang w:val="ru-RU"/>
        </w:rPr>
      </w:pPr>
      <w:r w:rsidRPr="00736A2A">
        <w:rPr>
          <w:rFonts w:ascii="Times New Roman" w:hAnsi="Times New Roman"/>
          <w:b/>
          <w:color w:val="000000"/>
          <w:sz w:val="28"/>
          <w:lang w:val="ru-RU"/>
        </w:rPr>
        <w:t>МЕТАПРЕДМЕТНЫЕ РЕЗУЛЬТАТЫ</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Метапредметные результаты освоения рабочей программы по литературе для среднего общего образования должны отражать: </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Овладение универсальными </w:t>
      </w:r>
      <w:r w:rsidRPr="00736A2A">
        <w:rPr>
          <w:rFonts w:ascii="Times New Roman" w:hAnsi="Times New Roman"/>
          <w:b/>
          <w:color w:val="000000"/>
          <w:sz w:val="28"/>
          <w:lang w:val="ru-RU"/>
        </w:rPr>
        <w:t>учебными познавательными действиями</w:t>
      </w:r>
      <w:r w:rsidRPr="00736A2A">
        <w:rPr>
          <w:rFonts w:ascii="Times New Roman" w:hAnsi="Times New Roman"/>
          <w:color w:val="000000"/>
          <w:sz w:val="28"/>
          <w:lang w:val="ru-RU"/>
        </w:rPr>
        <w:t>:</w:t>
      </w:r>
    </w:p>
    <w:p w:rsidR="006469C8" w:rsidRDefault="00736A2A">
      <w:pPr>
        <w:spacing w:after="0"/>
        <w:ind w:firstLine="600"/>
        <w:jc w:val="both"/>
      </w:pPr>
      <w:r>
        <w:rPr>
          <w:rFonts w:ascii="Times New Roman" w:hAnsi="Times New Roman"/>
          <w:color w:val="000000"/>
          <w:sz w:val="28"/>
        </w:rPr>
        <w:t>1) базовые логические действия:</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определять цели деятельности, задавать параметры и критерии их достижения;</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6469C8" w:rsidRPr="00736A2A" w:rsidRDefault="00736A2A">
      <w:pPr>
        <w:numPr>
          <w:ilvl w:val="0"/>
          <w:numId w:val="10"/>
        </w:numPr>
        <w:spacing w:after="0"/>
        <w:jc w:val="both"/>
        <w:rPr>
          <w:lang w:val="ru-RU"/>
        </w:rPr>
      </w:pPr>
      <w:r w:rsidRPr="00736A2A">
        <w:rPr>
          <w:rFonts w:ascii="Times New Roman" w:hAnsi="Times New Roman"/>
          <w:color w:val="000000"/>
          <w:sz w:val="28"/>
          <w:lang w:val="ru-RU"/>
        </w:rPr>
        <w:t>развивать креативное мышление при решении жизненных проблем с опорой на собственный читательский опыт;</w:t>
      </w:r>
    </w:p>
    <w:p w:rsidR="006469C8" w:rsidRDefault="00736A2A">
      <w:pPr>
        <w:spacing w:after="0"/>
        <w:ind w:firstLine="600"/>
        <w:jc w:val="both"/>
      </w:pPr>
      <w:r>
        <w:rPr>
          <w:rFonts w:ascii="Times New Roman" w:hAnsi="Times New Roman"/>
          <w:color w:val="000000"/>
          <w:sz w:val="28"/>
        </w:rPr>
        <w:t xml:space="preserve">2) базовые исследовательские действия: </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w:t>
      </w:r>
      <w:r w:rsidRPr="00736A2A">
        <w:rPr>
          <w:rFonts w:ascii="Times New Roman" w:hAnsi="Times New Roman"/>
          <w:color w:val="000000"/>
          <w:sz w:val="28"/>
          <w:lang w:val="ru-RU"/>
        </w:rPr>
        <w:lastRenderedPageBreak/>
        <w:t xml:space="preserve">решения практических задач, применению различных методов познания; </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давать оценку новым ситуациям, оценивать приобретённый опыт, в том числе читательский;</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6469C8" w:rsidRPr="00736A2A" w:rsidRDefault="00736A2A">
      <w:pPr>
        <w:numPr>
          <w:ilvl w:val="0"/>
          <w:numId w:val="11"/>
        </w:numPr>
        <w:spacing w:after="0"/>
        <w:jc w:val="both"/>
        <w:rPr>
          <w:lang w:val="ru-RU"/>
        </w:rPr>
      </w:pPr>
      <w:r w:rsidRPr="00736A2A">
        <w:rPr>
          <w:rFonts w:ascii="Times New Roman" w:hAnsi="Times New Roman"/>
          <w:color w:val="000000"/>
          <w:spacing w:val="-2"/>
          <w:sz w:val="28"/>
          <w:lang w:val="ru-RU"/>
        </w:rPr>
        <w:t xml:space="preserve">уметь интегрировать знания из разных предметных областей; </w:t>
      </w:r>
    </w:p>
    <w:p w:rsidR="006469C8" w:rsidRPr="00736A2A" w:rsidRDefault="00736A2A">
      <w:pPr>
        <w:numPr>
          <w:ilvl w:val="0"/>
          <w:numId w:val="11"/>
        </w:numPr>
        <w:spacing w:after="0"/>
        <w:jc w:val="both"/>
        <w:rPr>
          <w:lang w:val="ru-RU"/>
        </w:rPr>
      </w:pPr>
      <w:r w:rsidRPr="00736A2A">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6469C8" w:rsidRDefault="00736A2A">
      <w:pPr>
        <w:spacing w:after="0"/>
        <w:ind w:firstLine="600"/>
        <w:jc w:val="both"/>
      </w:pPr>
      <w:r>
        <w:rPr>
          <w:rFonts w:ascii="Times New Roman" w:hAnsi="Times New Roman"/>
          <w:color w:val="000000"/>
          <w:sz w:val="28"/>
        </w:rPr>
        <w:t xml:space="preserve">3) работа с информацией: </w:t>
      </w:r>
    </w:p>
    <w:p w:rsidR="006469C8" w:rsidRPr="00736A2A" w:rsidRDefault="00736A2A">
      <w:pPr>
        <w:numPr>
          <w:ilvl w:val="0"/>
          <w:numId w:val="12"/>
        </w:numPr>
        <w:spacing w:after="0"/>
        <w:jc w:val="both"/>
        <w:rPr>
          <w:lang w:val="ru-RU"/>
        </w:rPr>
      </w:pPr>
      <w:r w:rsidRPr="00736A2A">
        <w:rPr>
          <w:rFonts w:ascii="Times New Roman" w:hAnsi="Times New Roman"/>
          <w:color w:val="000000"/>
          <w:sz w:val="28"/>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6469C8" w:rsidRPr="00736A2A" w:rsidRDefault="00736A2A">
      <w:pPr>
        <w:numPr>
          <w:ilvl w:val="0"/>
          <w:numId w:val="12"/>
        </w:numPr>
        <w:spacing w:after="0"/>
        <w:jc w:val="both"/>
        <w:rPr>
          <w:lang w:val="ru-RU"/>
        </w:rPr>
      </w:pPr>
      <w:r w:rsidRPr="00736A2A">
        <w:rPr>
          <w:rFonts w:ascii="Times New Roman" w:hAnsi="Times New Roman"/>
          <w:color w:val="000000"/>
          <w:sz w:val="28"/>
          <w:lang w:val="ru-RU"/>
        </w:rPr>
        <w:t xml:space="preserve">создавать тексты в различных форматах и жанрах (сочинение, эссе, доклад, реферат, аннотация и др.) с учётом назначения информации и </w:t>
      </w:r>
      <w:r w:rsidRPr="00736A2A">
        <w:rPr>
          <w:rFonts w:ascii="Times New Roman" w:hAnsi="Times New Roman"/>
          <w:color w:val="000000"/>
          <w:sz w:val="28"/>
          <w:lang w:val="ru-RU"/>
        </w:rPr>
        <w:lastRenderedPageBreak/>
        <w:t>целевой аудитории, выбирая оптимальную форму представления и визуализации;</w:t>
      </w:r>
    </w:p>
    <w:p w:rsidR="006469C8" w:rsidRPr="00736A2A" w:rsidRDefault="00736A2A">
      <w:pPr>
        <w:numPr>
          <w:ilvl w:val="0"/>
          <w:numId w:val="12"/>
        </w:numPr>
        <w:spacing w:after="0"/>
        <w:jc w:val="both"/>
        <w:rPr>
          <w:lang w:val="ru-RU"/>
        </w:rPr>
      </w:pPr>
      <w:r w:rsidRPr="00736A2A">
        <w:rPr>
          <w:rFonts w:ascii="Times New Roman" w:hAnsi="Times New Roman"/>
          <w:color w:val="000000"/>
          <w:sz w:val="28"/>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rsidR="006469C8" w:rsidRPr="00736A2A" w:rsidRDefault="00736A2A">
      <w:pPr>
        <w:numPr>
          <w:ilvl w:val="0"/>
          <w:numId w:val="12"/>
        </w:numPr>
        <w:spacing w:after="0"/>
        <w:jc w:val="both"/>
        <w:rPr>
          <w:lang w:val="ru-RU"/>
        </w:rPr>
      </w:pPr>
      <w:r w:rsidRPr="00736A2A">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6469C8" w:rsidRPr="00736A2A" w:rsidRDefault="00736A2A">
      <w:pPr>
        <w:numPr>
          <w:ilvl w:val="0"/>
          <w:numId w:val="12"/>
        </w:numPr>
        <w:spacing w:after="0"/>
        <w:jc w:val="both"/>
        <w:rPr>
          <w:lang w:val="ru-RU"/>
        </w:rPr>
      </w:pPr>
      <w:r w:rsidRPr="00736A2A">
        <w:rPr>
          <w:rFonts w:ascii="Times New Roman" w:hAnsi="Times New Roman"/>
          <w:color w:val="000000"/>
          <w:sz w:val="28"/>
          <w:lang w:val="ru-RU"/>
        </w:rPr>
        <w:t xml:space="preserve">владеть навыками распознавания и защиты литературной </w:t>
      </w:r>
      <w:r w:rsidRPr="00736A2A">
        <w:rPr>
          <w:rFonts w:ascii="Times New Roman" w:hAnsi="Times New Roman"/>
          <w:color w:val="000000"/>
          <w:spacing w:val="-2"/>
          <w:sz w:val="28"/>
          <w:lang w:val="ru-RU"/>
        </w:rPr>
        <w:t>и другой информации, информационной безопасности личности.</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Овладение универсальными коммуникативными действиями:</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1) общение: </w:t>
      </w:r>
    </w:p>
    <w:p w:rsidR="006469C8" w:rsidRPr="00736A2A" w:rsidRDefault="00736A2A">
      <w:pPr>
        <w:numPr>
          <w:ilvl w:val="0"/>
          <w:numId w:val="13"/>
        </w:numPr>
        <w:spacing w:after="0"/>
        <w:jc w:val="both"/>
        <w:rPr>
          <w:lang w:val="ru-RU"/>
        </w:rPr>
      </w:pPr>
      <w:r w:rsidRPr="00736A2A">
        <w:rPr>
          <w:rFonts w:ascii="Times New Roman" w:hAnsi="Times New Roman"/>
          <w:color w:val="000000"/>
          <w:sz w:val="28"/>
          <w:lang w:val="ru-RU"/>
        </w:rPr>
        <w:t>осуществлять коммуникации во всех сферах жизни, в том числе на уроке литературы и во внеурочной деятельности по предмету;</w:t>
      </w:r>
    </w:p>
    <w:p w:rsidR="006469C8" w:rsidRPr="00736A2A" w:rsidRDefault="00736A2A">
      <w:pPr>
        <w:numPr>
          <w:ilvl w:val="0"/>
          <w:numId w:val="13"/>
        </w:numPr>
        <w:spacing w:after="0"/>
        <w:jc w:val="both"/>
        <w:rPr>
          <w:lang w:val="ru-RU"/>
        </w:rPr>
      </w:pPr>
      <w:r w:rsidRPr="00736A2A">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6469C8" w:rsidRPr="00736A2A" w:rsidRDefault="00736A2A">
      <w:pPr>
        <w:numPr>
          <w:ilvl w:val="0"/>
          <w:numId w:val="13"/>
        </w:numPr>
        <w:spacing w:after="0"/>
        <w:jc w:val="both"/>
        <w:rPr>
          <w:lang w:val="ru-RU"/>
        </w:rPr>
      </w:pPr>
      <w:r w:rsidRPr="00736A2A">
        <w:rPr>
          <w:rFonts w:ascii="Times New Roman" w:hAnsi="Times New Roman"/>
          <w:color w:val="000000"/>
          <w:sz w:val="28"/>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6469C8" w:rsidRPr="00736A2A" w:rsidRDefault="00736A2A">
      <w:pPr>
        <w:numPr>
          <w:ilvl w:val="0"/>
          <w:numId w:val="13"/>
        </w:numPr>
        <w:spacing w:after="0"/>
        <w:jc w:val="both"/>
        <w:rPr>
          <w:lang w:val="ru-RU"/>
        </w:rPr>
      </w:pPr>
      <w:r w:rsidRPr="00736A2A">
        <w:rPr>
          <w:rFonts w:ascii="Times New Roman" w:hAnsi="Times New Roman"/>
          <w:color w:val="000000"/>
          <w:sz w:val="28"/>
          <w:lang w:val="ru-RU"/>
        </w:rPr>
        <w:t>развёрнуто и логично излагать в процессе анализа литературного произведения свою точку зрения с использованием языковых средств;</w:t>
      </w:r>
    </w:p>
    <w:p w:rsidR="006469C8" w:rsidRDefault="00736A2A">
      <w:pPr>
        <w:spacing w:after="0"/>
        <w:ind w:firstLine="600"/>
        <w:jc w:val="both"/>
      </w:pPr>
      <w:r>
        <w:rPr>
          <w:rFonts w:ascii="Times New Roman" w:hAnsi="Times New Roman"/>
          <w:color w:val="000000"/>
          <w:sz w:val="28"/>
        </w:rPr>
        <w:t xml:space="preserve">2) совместная деятельность: </w:t>
      </w:r>
    </w:p>
    <w:p w:rsidR="006469C8" w:rsidRPr="00736A2A" w:rsidRDefault="00736A2A">
      <w:pPr>
        <w:numPr>
          <w:ilvl w:val="0"/>
          <w:numId w:val="14"/>
        </w:numPr>
        <w:spacing w:after="0"/>
        <w:jc w:val="both"/>
        <w:rPr>
          <w:lang w:val="ru-RU"/>
        </w:rPr>
      </w:pPr>
      <w:r w:rsidRPr="00736A2A">
        <w:rPr>
          <w:rFonts w:ascii="Times New Roman" w:hAnsi="Times New Roman"/>
          <w:color w:val="000000"/>
          <w:sz w:val="28"/>
          <w:lang w:val="ru-RU"/>
        </w:rPr>
        <w:t>понимать и использовать преимущества командной и индивидуальной работы на уроке и во внеурочной деятельности по литературе;</w:t>
      </w:r>
    </w:p>
    <w:p w:rsidR="006469C8" w:rsidRPr="00736A2A" w:rsidRDefault="00736A2A">
      <w:pPr>
        <w:numPr>
          <w:ilvl w:val="0"/>
          <w:numId w:val="14"/>
        </w:numPr>
        <w:spacing w:after="0"/>
        <w:jc w:val="both"/>
        <w:rPr>
          <w:lang w:val="ru-RU"/>
        </w:rPr>
      </w:pPr>
      <w:r w:rsidRPr="00736A2A">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6469C8" w:rsidRPr="00736A2A" w:rsidRDefault="00736A2A">
      <w:pPr>
        <w:numPr>
          <w:ilvl w:val="0"/>
          <w:numId w:val="14"/>
        </w:numPr>
        <w:spacing w:after="0"/>
        <w:jc w:val="both"/>
        <w:rPr>
          <w:lang w:val="ru-RU"/>
        </w:rPr>
      </w:pPr>
      <w:r w:rsidRPr="00736A2A">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rsidR="006469C8" w:rsidRPr="00736A2A" w:rsidRDefault="00736A2A">
      <w:pPr>
        <w:numPr>
          <w:ilvl w:val="0"/>
          <w:numId w:val="14"/>
        </w:numPr>
        <w:spacing w:after="0"/>
        <w:jc w:val="both"/>
        <w:rPr>
          <w:lang w:val="ru-RU"/>
        </w:rPr>
      </w:pPr>
      <w:r w:rsidRPr="00736A2A">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6469C8" w:rsidRPr="00736A2A" w:rsidRDefault="00736A2A">
      <w:pPr>
        <w:numPr>
          <w:ilvl w:val="0"/>
          <w:numId w:val="14"/>
        </w:numPr>
        <w:spacing w:after="0"/>
        <w:jc w:val="both"/>
        <w:rPr>
          <w:lang w:val="ru-RU"/>
        </w:rPr>
      </w:pPr>
      <w:r w:rsidRPr="00736A2A">
        <w:rPr>
          <w:rFonts w:ascii="Times New Roman" w:hAnsi="Times New Roman"/>
          <w:color w:val="000000"/>
          <w:sz w:val="28"/>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rsidR="006469C8" w:rsidRPr="00736A2A" w:rsidRDefault="00736A2A">
      <w:pPr>
        <w:numPr>
          <w:ilvl w:val="0"/>
          <w:numId w:val="14"/>
        </w:numPr>
        <w:spacing w:after="0"/>
        <w:jc w:val="both"/>
        <w:rPr>
          <w:lang w:val="ru-RU"/>
        </w:rPr>
      </w:pPr>
      <w:r w:rsidRPr="00736A2A">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6469C8" w:rsidRPr="00736A2A" w:rsidRDefault="00736A2A">
      <w:pPr>
        <w:spacing w:after="0"/>
        <w:ind w:firstLine="600"/>
        <w:jc w:val="both"/>
        <w:rPr>
          <w:lang w:val="ru-RU"/>
        </w:rPr>
      </w:pPr>
      <w:r w:rsidRPr="00736A2A">
        <w:rPr>
          <w:rFonts w:ascii="Times New Roman" w:hAnsi="Times New Roman"/>
          <w:b/>
          <w:color w:val="000000"/>
          <w:sz w:val="28"/>
          <w:lang w:val="ru-RU"/>
        </w:rPr>
        <w:t>Овладение универсальными регулятивными действиями:</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1) самоорганизация: </w:t>
      </w:r>
    </w:p>
    <w:p w:rsidR="006469C8" w:rsidRPr="00736A2A" w:rsidRDefault="00736A2A">
      <w:pPr>
        <w:numPr>
          <w:ilvl w:val="0"/>
          <w:numId w:val="15"/>
        </w:numPr>
        <w:spacing w:after="0"/>
        <w:jc w:val="both"/>
        <w:rPr>
          <w:lang w:val="ru-RU"/>
        </w:rPr>
      </w:pPr>
      <w:r w:rsidRPr="00736A2A">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6469C8" w:rsidRPr="00736A2A" w:rsidRDefault="00736A2A">
      <w:pPr>
        <w:numPr>
          <w:ilvl w:val="0"/>
          <w:numId w:val="15"/>
        </w:numPr>
        <w:spacing w:after="0"/>
        <w:jc w:val="both"/>
        <w:rPr>
          <w:lang w:val="ru-RU"/>
        </w:rPr>
      </w:pPr>
      <w:r w:rsidRPr="00736A2A">
        <w:rPr>
          <w:rFonts w:ascii="Times New Roman" w:hAnsi="Times New Roman"/>
          <w:color w:val="000000"/>
          <w:sz w:val="28"/>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6469C8" w:rsidRPr="00736A2A" w:rsidRDefault="00736A2A">
      <w:pPr>
        <w:numPr>
          <w:ilvl w:val="0"/>
          <w:numId w:val="15"/>
        </w:numPr>
        <w:spacing w:after="0"/>
        <w:jc w:val="both"/>
        <w:rPr>
          <w:lang w:val="ru-RU"/>
        </w:rPr>
      </w:pPr>
      <w:r w:rsidRPr="00736A2A">
        <w:rPr>
          <w:rFonts w:ascii="Times New Roman" w:hAnsi="Times New Roman"/>
          <w:color w:val="000000"/>
          <w:sz w:val="28"/>
          <w:lang w:val="ru-RU"/>
        </w:rPr>
        <w:t>давать оценку новым ситуациям, в том числе изображённым в художественной литературе;</w:t>
      </w:r>
    </w:p>
    <w:p w:rsidR="006469C8" w:rsidRPr="00736A2A" w:rsidRDefault="00736A2A">
      <w:pPr>
        <w:numPr>
          <w:ilvl w:val="0"/>
          <w:numId w:val="15"/>
        </w:numPr>
        <w:spacing w:after="0"/>
        <w:jc w:val="both"/>
        <w:rPr>
          <w:lang w:val="ru-RU"/>
        </w:rPr>
      </w:pPr>
      <w:r w:rsidRPr="00736A2A">
        <w:rPr>
          <w:rFonts w:ascii="Times New Roman" w:hAnsi="Times New Roman"/>
          <w:color w:val="000000"/>
          <w:sz w:val="28"/>
          <w:lang w:val="ru-RU"/>
        </w:rPr>
        <w:t>расширять рамки учебного предмета на основе личных предпочтений с опорой на читательский опыт;</w:t>
      </w:r>
    </w:p>
    <w:p w:rsidR="006469C8" w:rsidRPr="00736A2A" w:rsidRDefault="00736A2A">
      <w:pPr>
        <w:numPr>
          <w:ilvl w:val="0"/>
          <w:numId w:val="15"/>
        </w:numPr>
        <w:spacing w:after="0"/>
        <w:jc w:val="both"/>
        <w:rPr>
          <w:lang w:val="ru-RU"/>
        </w:rPr>
      </w:pPr>
      <w:r w:rsidRPr="00736A2A">
        <w:rPr>
          <w:rFonts w:ascii="Times New Roman" w:hAnsi="Times New Roman"/>
          <w:color w:val="000000"/>
          <w:sz w:val="28"/>
          <w:lang w:val="ru-RU"/>
        </w:rPr>
        <w:t>делать осознанный выбор, аргументировать его, брать ответственность за решение;</w:t>
      </w:r>
    </w:p>
    <w:p w:rsidR="006469C8" w:rsidRPr="00736A2A" w:rsidRDefault="00736A2A">
      <w:pPr>
        <w:numPr>
          <w:ilvl w:val="0"/>
          <w:numId w:val="15"/>
        </w:numPr>
        <w:spacing w:after="0"/>
        <w:jc w:val="both"/>
        <w:rPr>
          <w:lang w:val="ru-RU"/>
        </w:rPr>
      </w:pPr>
      <w:r w:rsidRPr="00736A2A">
        <w:rPr>
          <w:rFonts w:ascii="Times New Roman" w:hAnsi="Times New Roman"/>
          <w:color w:val="000000"/>
          <w:sz w:val="28"/>
          <w:lang w:val="ru-RU"/>
        </w:rPr>
        <w:t>оценивать приобретённый опыт с учётом литературных знаний;</w:t>
      </w:r>
    </w:p>
    <w:p w:rsidR="006469C8" w:rsidRPr="00736A2A" w:rsidRDefault="00736A2A">
      <w:pPr>
        <w:numPr>
          <w:ilvl w:val="0"/>
          <w:numId w:val="15"/>
        </w:numPr>
        <w:spacing w:after="0"/>
        <w:jc w:val="both"/>
        <w:rPr>
          <w:lang w:val="ru-RU"/>
        </w:rPr>
      </w:pPr>
      <w:r w:rsidRPr="00736A2A">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rsidR="006469C8" w:rsidRDefault="00736A2A">
      <w:pPr>
        <w:spacing w:after="0"/>
        <w:ind w:firstLine="600"/>
        <w:jc w:val="both"/>
      </w:pPr>
      <w:r>
        <w:rPr>
          <w:rFonts w:ascii="Times New Roman" w:hAnsi="Times New Roman"/>
          <w:color w:val="000000"/>
          <w:sz w:val="28"/>
        </w:rPr>
        <w:t>2) самоконтроль:</w:t>
      </w:r>
    </w:p>
    <w:p w:rsidR="006469C8" w:rsidRPr="00736A2A" w:rsidRDefault="00736A2A">
      <w:pPr>
        <w:numPr>
          <w:ilvl w:val="0"/>
          <w:numId w:val="16"/>
        </w:numPr>
        <w:spacing w:after="0"/>
        <w:jc w:val="both"/>
        <w:rPr>
          <w:lang w:val="ru-RU"/>
        </w:rPr>
      </w:pPr>
      <w:r w:rsidRPr="00736A2A">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rsidR="006469C8" w:rsidRPr="00736A2A" w:rsidRDefault="00736A2A">
      <w:pPr>
        <w:numPr>
          <w:ilvl w:val="0"/>
          <w:numId w:val="16"/>
        </w:numPr>
        <w:spacing w:after="0"/>
        <w:jc w:val="both"/>
        <w:rPr>
          <w:lang w:val="ru-RU"/>
        </w:rPr>
      </w:pPr>
      <w:r w:rsidRPr="00736A2A">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6469C8" w:rsidRPr="00736A2A" w:rsidRDefault="00736A2A">
      <w:pPr>
        <w:numPr>
          <w:ilvl w:val="0"/>
          <w:numId w:val="16"/>
        </w:numPr>
        <w:spacing w:after="0"/>
        <w:jc w:val="both"/>
        <w:rPr>
          <w:lang w:val="ru-RU"/>
        </w:rPr>
      </w:pPr>
      <w:r w:rsidRPr="00736A2A">
        <w:rPr>
          <w:rFonts w:ascii="Times New Roman" w:hAnsi="Times New Roman"/>
          <w:color w:val="000000"/>
          <w:sz w:val="28"/>
          <w:lang w:val="ru-RU"/>
        </w:rPr>
        <w:t>уметь оценивать риски и своевременно принимать решения по их снижению;</w:t>
      </w:r>
    </w:p>
    <w:p w:rsidR="006469C8" w:rsidRDefault="00736A2A">
      <w:pPr>
        <w:spacing w:after="0"/>
        <w:ind w:firstLine="600"/>
        <w:jc w:val="both"/>
      </w:pPr>
      <w:r>
        <w:rPr>
          <w:rFonts w:ascii="Times New Roman" w:hAnsi="Times New Roman"/>
          <w:color w:val="000000"/>
          <w:sz w:val="28"/>
        </w:rPr>
        <w:t>3) принятие себя и других:</w:t>
      </w:r>
    </w:p>
    <w:p w:rsidR="006469C8" w:rsidRPr="00736A2A" w:rsidRDefault="00736A2A">
      <w:pPr>
        <w:numPr>
          <w:ilvl w:val="0"/>
          <w:numId w:val="17"/>
        </w:numPr>
        <w:spacing w:after="0"/>
        <w:jc w:val="both"/>
        <w:rPr>
          <w:lang w:val="ru-RU"/>
        </w:rPr>
      </w:pPr>
      <w:r w:rsidRPr="00736A2A">
        <w:rPr>
          <w:rFonts w:ascii="Times New Roman" w:hAnsi="Times New Roman"/>
          <w:color w:val="000000"/>
          <w:sz w:val="28"/>
          <w:lang w:val="ru-RU"/>
        </w:rPr>
        <w:t>принимать себя, понимая свои недостатки и достоинства;</w:t>
      </w:r>
    </w:p>
    <w:p w:rsidR="006469C8" w:rsidRPr="00736A2A" w:rsidRDefault="00736A2A">
      <w:pPr>
        <w:numPr>
          <w:ilvl w:val="0"/>
          <w:numId w:val="17"/>
        </w:numPr>
        <w:spacing w:after="0"/>
        <w:jc w:val="both"/>
        <w:rPr>
          <w:lang w:val="ru-RU"/>
        </w:rPr>
      </w:pPr>
      <w:r w:rsidRPr="00736A2A">
        <w:rPr>
          <w:rFonts w:ascii="Times New Roman" w:hAnsi="Times New Roman"/>
          <w:color w:val="000000"/>
          <w:sz w:val="28"/>
          <w:lang w:val="ru-RU"/>
        </w:rPr>
        <w:lastRenderedPageBreak/>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6469C8" w:rsidRPr="00736A2A" w:rsidRDefault="00736A2A">
      <w:pPr>
        <w:numPr>
          <w:ilvl w:val="0"/>
          <w:numId w:val="17"/>
        </w:numPr>
        <w:spacing w:after="0"/>
        <w:jc w:val="both"/>
        <w:rPr>
          <w:lang w:val="ru-RU"/>
        </w:rPr>
      </w:pPr>
      <w:r w:rsidRPr="00736A2A">
        <w:rPr>
          <w:rFonts w:ascii="Times New Roman" w:hAnsi="Times New Roman"/>
          <w:color w:val="000000"/>
          <w:sz w:val="28"/>
          <w:lang w:val="ru-RU"/>
        </w:rPr>
        <w:t>признавать своё право и право других на ошибки в дискуссиях на литературные темы;</w:t>
      </w:r>
    </w:p>
    <w:p w:rsidR="006469C8" w:rsidRPr="00736A2A" w:rsidRDefault="00736A2A">
      <w:pPr>
        <w:numPr>
          <w:ilvl w:val="0"/>
          <w:numId w:val="17"/>
        </w:numPr>
        <w:spacing w:after="0"/>
        <w:jc w:val="both"/>
        <w:rPr>
          <w:lang w:val="ru-RU"/>
        </w:rPr>
      </w:pPr>
      <w:r w:rsidRPr="00736A2A">
        <w:rPr>
          <w:rFonts w:ascii="Times New Roman" w:hAnsi="Times New Roman"/>
          <w:color w:val="000000"/>
          <w:sz w:val="28"/>
          <w:lang w:val="ru-RU"/>
        </w:rPr>
        <w:t xml:space="preserve">развивать способность понимать мир с позиции другого человека, используя знания по литературе. </w:t>
      </w:r>
    </w:p>
    <w:p w:rsidR="006469C8" w:rsidRPr="00736A2A" w:rsidRDefault="006469C8">
      <w:pPr>
        <w:spacing w:after="0"/>
        <w:ind w:left="120"/>
        <w:rPr>
          <w:lang w:val="ru-RU"/>
        </w:rPr>
      </w:pPr>
    </w:p>
    <w:p w:rsidR="006469C8" w:rsidRPr="00736A2A" w:rsidRDefault="00736A2A">
      <w:pPr>
        <w:spacing w:after="0"/>
        <w:ind w:firstLine="600"/>
        <w:rPr>
          <w:lang w:val="ru-RU"/>
        </w:rPr>
      </w:pPr>
      <w:r w:rsidRPr="00736A2A">
        <w:rPr>
          <w:rFonts w:ascii="Times New Roman" w:hAnsi="Times New Roman"/>
          <w:b/>
          <w:color w:val="000000"/>
          <w:sz w:val="28"/>
          <w:lang w:val="ru-RU"/>
        </w:rPr>
        <w:t>ПРЕДМЕТНЫЕ РЕЗУЛЬТАТЫ (10–11 классы)</w:t>
      </w:r>
    </w:p>
    <w:p w:rsidR="006469C8" w:rsidRPr="00736A2A" w:rsidRDefault="00736A2A">
      <w:pPr>
        <w:spacing w:after="0"/>
        <w:ind w:firstLine="600"/>
        <w:jc w:val="both"/>
        <w:rPr>
          <w:lang w:val="ru-RU"/>
        </w:rPr>
      </w:pPr>
      <w:r w:rsidRPr="00736A2A">
        <w:rPr>
          <w:rFonts w:ascii="Times New Roman" w:hAnsi="Times New Roman"/>
          <w:color w:val="000000"/>
          <w:sz w:val="28"/>
          <w:lang w:val="ru-RU"/>
        </w:rPr>
        <w:t>Предметные результаты по литературе в средней школе должны обеспечивать:</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2) осознание взаимосвязи между языковым, литературным, интеллектуальным, духовно-нравственным развитием личности; </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6469C8" w:rsidRPr="00736A2A" w:rsidRDefault="00736A2A">
      <w:pPr>
        <w:spacing w:after="0"/>
        <w:ind w:firstLine="600"/>
        <w:jc w:val="both"/>
        <w:rPr>
          <w:lang w:val="ru-RU"/>
        </w:rPr>
      </w:pPr>
      <w:r w:rsidRPr="00736A2A">
        <w:rPr>
          <w:rFonts w:ascii="Times New Roman" w:hAnsi="Times New Roman"/>
          <w:color w:val="000000"/>
          <w:sz w:val="28"/>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w:t>
      </w:r>
      <w:r w:rsidRPr="00736A2A">
        <w:rPr>
          <w:rFonts w:ascii="Times New Roman" w:hAnsi="Times New Roman"/>
          <w:color w:val="000000"/>
          <w:sz w:val="28"/>
          <w:lang w:val="ru-RU"/>
        </w:rPr>
        <w:lastRenderedPageBreak/>
        <w:t xml:space="preserve">Шолохова «Тихий Дон» (избранные главы); роман М. А. Булгакова «Мастер и Маргарита» (или «Белая гвардия»); одно произведение А. П. Платонова;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736A2A">
        <w:rPr>
          <w:rFonts w:ascii="Times New Roman" w:hAnsi="Times New Roman"/>
          <w:color w:val="000000"/>
          <w:sz w:val="28"/>
          <w:lang w:val="ru-RU"/>
        </w:rPr>
        <w:t>–</w:t>
      </w:r>
      <w:r>
        <w:rPr>
          <w:rFonts w:ascii="Times New Roman" w:hAnsi="Times New Roman"/>
          <w:color w:val="000000"/>
          <w:sz w:val="28"/>
        </w:rPr>
        <w:t>XXI</w:t>
      </w:r>
      <w:r w:rsidRPr="00736A2A">
        <w:rPr>
          <w:rFonts w:ascii="Times New Roman" w:hAnsi="Times New Roman"/>
          <w:color w:val="000000"/>
          <w:sz w:val="28"/>
          <w:lang w:val="ru-RU"/>
        </w:rPr>
        <w:t xml:space="preserve"> века: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Распутина,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Э. М. Ремарка, Э. Хемингуэя, Дж. Сэлинджера, Р. Брэдбери; стихотворения А. Рембо, Ш. Бодлера; пьесы Г. Ибсена, Б.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6469C8" w:rsidRPr="00736A2A" w:rsidRDefault="00736A2A">
      <w:pPr>
        <w:spacing w:after="0"/>
        <w:ind w:firstLine="600"/>
        <w:jc w:val="both"/>
        <w:rPr>
          <w:lang w:val="ru-RU"/>
        </w:rPr>
      </w:pPr>
      <w:r w:rsidRPr="00736A2A">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6469C8" w:rsidRPr="00736A2A" w:rsidRDefault="00736A2A">
      <w:pPr>
        <w:spacing w:after="0"/>
        <w:ind w:firstLine="600"/>
        <w:jc w:val="both"/>
        <w:rPr>
          <w:lang w:val="ru-RU"/>
        </w:rPr>
      </w:pPr>
      <w:r w:rsidRPr="00736A2A">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6469C8" w:rsidRPr="00736A2A" w:rsidRDefault="00736A2A">
      <w:pPr>
        <w:spacing w:after="0"/>
        <w:ind w:firstLine="600"/>
        <w:jc w:val="both"/>
        <w:rPr>
          <w:lang w:val="ru-RU"/>
        </w:rPr>
      </w:pPr>
      <w:r w:rsidRPr="00736A2A">
        <w:rPr>
          <w:rFonts w:ascii="Times New Roman" w:hAnsi="Times New Roman"/>
          <w:color w:val="000000"/>
          <w:spacing w:val="-2"/>
          <w:sz w:val="28"/>
          <w:lang w:val="ru-RU"/>
        </w:rPr>
        <w:t>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6469C8" w:rsidRPr="00736A2A" w:rsidRDefault="00736A2A">
      <w:pPr>
        <w:spacing w:after="0"/>
        <w:ind w:firstLine="600"/>
        <w:jc w:val="both"/>
        <w:rPr>
          <w:lang w:val="ru-RU"/>
        </w:rPr>
      </w:pPr>
      <w:r w:rsidRPr="00736A2A">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6469C8" w:rsidRPr="00736A2A" w:rsidRDefault="00736A2A">
      <w:pPr>
        <w:spacing w:after="0"/>
        <w:ind w:firstLine="600"/>
        <w:jc w:val="both"/>
        <w:rPr>
          <w:lang w:val="ru-RU"/>
        </w:rPr>
      </w:pPr>
      <w:r w:rsidRPr="00736A2A">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6469C8" w:rsidRPr="00736A2A" w:rsidRDefault="00736A2A">
      <w:pPr>
        <w:spacing w:after="0"/>
        <w:ind w:firstLine="600"/>
        <w:jc w:val="both"/>
        <w:rPr>
          <w:lang w:val="ru-RU"/>
        </w:rPr>
      </w:pPr>
      <w:r w:rsidRPr="00736A2A">
        <w:rPr>
          <w:rFonts w:ascii="Times New Roman" w:hAnsi="Times New Roman"/>
          <w:color w:val="000000"/>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6469C8" w:rsidRPr="00736A2A" w:rsidRDefault="00736A2A">
      <w:pPr>
        <w:spacing w:after="0" w:line="480" w:lineRule="auto"/>
        <w:ind w:firstLine="600"/>
        <w:rPr>
          <w:lang w:val="ru-RU"/>
        </w:rPr>
      </w:pPr>
      <w:r w:rsidRPr="00736A2A">
        <w:rPr>
          <w:rFonts w:ascii="Times New Roman" w:hAnsi="Times New Roman"/>
          <w:b/>
          <w:color w:val="000000"/>
          <w:sz w:val="28"/>
          <w:lang w:val="ru-RU"/>
        </w:rPr>
        <w:t>ПРЕДМЕТНЫЕ РЕЗУЛЬТАТЫ ПО КЛАССАМ:</w:t>
      </w:r>
    </w:p>
    <w:p w:rsidR="006469C8" w:rsidRPr="00736A2A" w:rsidRDefault="00736A2A">
      <w:pPr>
        <w:spacing w:after="0"/>
        <w:ind w:firstLine="600"/>
        <w:rPr>
          <w:lang w:val="ru-RU"/>
        </w:rPr>
      </w:pPr>
      <w:r w:rsidRPr="00736A2A">
        <w:rPr>
          <w:rFonts w:ascii="Times New Roman" w:hAnsi="Times New Roman"/>
          <w:b/>
          <w:color w:val="000000"/>
          <w:sz w:val="28"/>
          <w:lang w:val="ru-RU"/>
        </w:rPr>
        <w:t>10 КЛАСС</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736A2A">
        <w:rPr>
          <w:rFonts w:ascii="Times New Roman" w:hAnsi="Times New Roman"/>
          <w:color w:val="000000"/>
          <w:sz w:val="28"/>
          <w:lang w:val="ru-RU"/>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736A2A">
        <w:rPr>
          <w:rFonts w:ascii="Times New Roman" w:hAnsi="Times New Roman"/>
          <w:color w:val="000000"/>
          <w:sz w:val="28"/>
          <w:lang w:val="ru-RU"/>
        </w:rPr>
        <w:t xml:space="preserve"> века); </w:t>
      </w:r>
    </w:p>
    <w:p w:rsidR="006469C8" w:rsidRPr="00736A2A" w:rsidRDefault="00736A2A">
      <w:pPr>
        <w:spacing w:after="0"/>
        <w:ind w:firstLine="600"/>
        <w:jc w:val="both"/>
        <w:rPr>
          <w:lang w:val="ru-RU"/>
        </w:rPr>
      </w:pPr>
      <w:r w:rsidRPr="00736A2A">
        <w:rPr>
          <w:rFonts w:ascii="Times New Roman" w:hAnsi="Times New Roman"/>
          <w:color w:val="000000"/>
          <w:spacing w:val="-2"/>
          <w:sz w:val="28"/>
          <w:lang w:val="ru-RU"/>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6469C8" w:rsidRPr="00736A2A" w:rsidRDefault="00736A2A">
      <w:pPr>
        <w:spacing w:after="0"/>
        <w:ind w:firstLine="600"/>
        <w:jc w:val="both"/>
        <w:rPr>
          <w:lang w:val="ru-RU"/>
        </w:rPr>
      </w:pPr>
      <w:r w:rsidRPr="00736A2A">
        <w:rPr>
          <w:rFonts w:ascii="Times New Roman" w:hAnsi="Times New Roman"/>
          <w:color w:val="000000"/>
          <w:sz w:val="28"/>
          <w:lang w:val="ru-RU"/>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736A2A">
        <w:rPr>
          <w:rFonts w:ascii="Times New Roman" w:hAnsi="Times New Roman"/>
          <w:color w:val="000000"/>
          <w:sz w:val="28"/>
          <w:lang w:val="ru-RU"/>
        </w:rPr>
        <w:t xml:space="preserve"> века);</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736A2A">
        <w:rPr>
          <w:rFonts w:ascii="Times New Roman" w:hAnsi="Times New Roman"/>
          <w:color w:val="000000"/>
          <w:sz w:val="28"/>
          <w:lang w:val="ru-RU"/>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6) способность выявлять в произведениях художественной литературы </w:t>
      </w:r>
      <w:r>
        <w:rPr>
          <w:rFonts w:ascii="Times New Roman" w:hAnsi="Times New Roman"/>
          <w:color w:val="000000"/>
          <w:sz w:val="28"/>
        </w:rPr>
        <w:t>XIX</w:t>
      </w:r>
      <w:r w:rsidRPr="00736A2A">
        <w:rPr>
          <w:rFonts w:ascii="Times New Roman" w:hAnsi="Times New Roman"/>
          <w:color w:val="000000"/>
          <w:sz w:val="28"/>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rsidR="006469C8" w:rsidRPr="00736A2A" w:rsidRDefault="00736A2A">
      <w:pPr>
        <w:spacing w:after="0"/>
        <w:ind w:firstLine="600"/>
        <w:jc w:val="both"/>
        <w:rPr>
          <w:lang w:val="ru-RU"/>
        </w:rPr>
      </w:pPr>
      <w:r w:rsidRPr="00736A2A">
        <w:rPr>
          <w:rFonts w:ascii="Times New Roman" w:hAnsi="Times New Roman"/>
          <w:color w:val="000000"/>
          <w:sz w:val="28"/>
          <w:lang w:val="ru-RU"/>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6469C8" w:rsidRPr="00736A2A" w:rsidRDefault="00736A2A">
      <w:pPr>
        <w:spacing w:after="0"/>
        <w:ind w:firstLine="600"/>
        <w:jc w:val="both"/>
        <w:rPr>
          <w:lang w:val="ru-RU"/>
        </w:rPr>
      </w:pPr>
      <w:r w:rsidRPr="00736A2A">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6469C8" w:rsidRPr="00736A2A" w:rsidRDefault="00736A2A">
      <w:pPr>
        <w:spacing w:after="0"/>
        <w:ind w:firstLine="600"/>
        <w:jc w:val="both"/>
        <w:rPr>
          <w:lang w:val="ru-RU"/>
        </w:rPr>
      </w:pPr>
      <w:r w:rsidRPr="00736A2A">
        <w:rPr>
          <w:rFonts w:ascii="Times New Roman" w:hAnsi="Times New Roman"/>
          <w:color w:val="000000"/>
          <w:spacing w:val="-2"/>
          <w:sz w:val="28"/>
          <w:lang w:val="ru-RU"/>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w:t>
      </w:r>
      <w:r w:rsidRPr="00736A2A">
        <w:rPr>
          <w:rFonts w:ascii="Times New Roman" w:hAnsi="Times New Roman"/>
          <w:color w:val="000000"/>
          <w:spacing w:val="-2"/>
          <w:sz w:val="28"/>
          <w:lang w:val="ru-RU"/>
        </w:rPr>
        <w:lastRenderedPageBreak/>
        <w:t>теоретико-литературных терминов и понятий (в дополнение к изученным в основной школе):</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rsidR="006469C8" w:rsidRPr="00736A2A" w:rsidRDefault="00736A2A">
      <w:pPr>
        <w:spacing w:after="0"/>
        <w:ind w:firstLine="600"/>
        <w:jc w:val="both"/>
        <w:rPr>
          <w:lang w:val="ru-RU"/>
        </w:rPr>
      </w:pPr>
      <w:r w:rsidRPr="00736A2A">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6469C8" w:rsidRPr="00736A2A" w:rsidRDefault="00736A2A">
      <w:pPr>
        <w:spacing w:after="0"/>
        <w:ind w:firstLine="600"/>
        <w:jc w:val="both"/>
        <w:rPr>
          <w:lang w:val="ru-RU"/>
        </w:rPr>
      </w:pPr>
      <w:r w:rsidRPr="00736A2A">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6469C8" w:rsidRPr="00736A2A" w:rsidRDefault="00736A2A">
      <w:pPr>
        <w:spacing w:after="0"/>
        <w:ind w:firstLine="600"/>
        <w:jc w:val="both"/>
        <w:rPr>
          <w:lang w:val="ru-RU"/>
        </w:rPr>
      </w:pPr>
      <w:r w:rsidRPr="00736A2A">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6469C8" w:rsidRPr="00736A2A" w:rsidRDefault="00736A2A">
      <w:pPr>
        <w:spacing w:after="0"/>
        <w:ind w:firstLine="600"/>
        <w:jc w:val="both"/>
        <w:rPr>
          <w:lang w:val="ru-RU"/>
        </w:rPr>
      </w:pPr>
      <w:r w:rsidRPr="00736A2A">
        <w:rPr>
          <w:rFonts w:ascii="Times New Roman" w:hAnsi="Times New Roman"/>
          <w:color w:val="000000"/>
          <w:spacing w:val="-2"/>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6469C8" w:rsidRPr="00736A2A" w:rsidRDefault="00736A2A">
      <w:pPr>
        <w:spacing w:after="0"/>
        <w:ind w:firstLine="600"/>
        <w:rPr>
          <w:lang w:val="ru-RU"/>
        </w:rPr>
      </w:pPr>
      <w:r w:rsidRPr="00736A2A">
        <w:rPr>
          <w:rFonts w:ascii="Times New Roman" w:hAnsi="Times New Roman"/>
          <w:b/>
          <w:color w:val="000000"/>
          <w:sz w:val="28"/>
          <w:lang w:val="ru-RU"/>
        </w:rPr>
        <w:t>11 КЛАСС</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8"/>
        </w:rPr>
        <w:t>XIX</w:t>
      </w:r>
      <w:r w:rsidRPr="00736A2A">
        <w:rPr>
          <w:rFonts w:ascii="Times New Roman" w:hAnsi="Times New Roman"/>
          <w:color w:val="000000"/>
          <w:sz w:val="28"/>
          <w:lang w:val="ru-RU"/>
        </w:rPr>
        <w:t xml:space="preserve"> – начала </w:t>
      </w:r>
      <w:r>
        <w:rPr>
          <w:rFonts w:ascii="Times New Roman" w:hAnsi="Times New Roman"/>
          <w:color w:val="000000"/>
          <w:sz w:val="28"/>
        </w:rPr>
        <w:t>XXI</w:t>
      </w:r>
      <w:r w:rsidRPr="00736A2A">
        <w:rPr>
          <w:rFonts w:ascii="Times New Roman" w:hAnsi="Times New Roman"/>
          <w:color w:val="000000"/>
          <w:sz w:val="28"/>
          <w:lang w:val="ru-RU"/>
        </w:rPr>
        <w:t xml:space="preserve"> века с </w:t>
      </w:r>
      <w:r w:rsidRPr="00736A2A">
        <w:rPr>
          <w:rFonts w:ascii="Times New Roman" w:hAnsi="Times New Roman"/>
          <w:color w:val="000000"/>
          <w:sz w:val="28"/>
          <w:lang w:val="ru-RU"/>
        </w:rPr>
        <w:lastRenderedPageBreak/>
        <w:t xml:space="preserve">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rsidR="006469C8" w:rsidRPr="00736A2A" w:rsidRDefault="00736A2A">
      <w:pPr>
        <w:spacing w:after="0"/>
        <w:ind w:firstLine="600"/>
        <w:jc w:val="both"/>
        <w:rPr>
          <w:lang w:val="ru-RU"/>
        </w:rPr>
      </w:pPr>
      <w:r w:rsidRPr="00736A2A">
        <w:rPr>
          <w:rFonts w:ascii="Times New Roman" w:hAnsi="Times New Roman"/>
          <w:color w:val="000000"/>
          <w:sz w:val="28"/>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6469C8" w:rsidRPr="00736A2A" w:rsidRDefault="00736A2A">
      <w:pPr>
        <w:spacing w:after="0"/>
        <w:ind w:firstLine="600"/>
        <w:jc w:val="both"/>
        <w:rPr>
          <w:lang w:val="ru-RU"/>
        </w:rPr>
      </w:pPr>
      <w:r w:rsidRPr="00736A2A">
        <w:rPr>
          <w:rFonts w:ascii="Times New Roman" w:hAnsi="Times New Roman"/>
          <w:color w:val="000000"/>
          <w:sz w:val="28"/>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6469C8" w:rsidRPr="00736A2A" w:rsidRDefault="00736A2A">
      <w:pPr>
        <w:spacing w:after="0"/>
        <w:ind w:firstLine="600"/>
        <w:jc w:val="both"/>
        <w:rPr>
          <w:lang w:val="ru-RU"/>
        </w:rPr>
      </w:pPr>
      <w:r w:rsidRPr="00736A2A">
        <w:rPr>
          <w:rFonts w:ascii="Times New Roman" w:hAnsi="Times New Roman"/>
          <w:color w:val="000000"/>
          <w:spacing w:val="-1"/>
          <w:sz w:val="28"/>
          <w:lang w:val="ru-RU"/>
        </w:rPr>
        <w:t xml:space="preserve">4) знание содержания и понимание ключевых проблем произведений русской, зарубежной литературы, литератур народов России (конец </w:t>
      </w:r>
      <w:r>
        <w:rPr>
          <w:rFonts w:ascii="Times New Roman" w:hAnsi="Times New Roman"/>
          <w:color w:val="000000"/>
          <w:spacing w:val="-1"/>
          <w:sz w:val="28"/>
        </w:rPr>
        <w:t>XIX</w:t>
      </w:r>
      <w:r w:rsidRPr="00736A2A">
        <w:rPr>
          <w:rFonts w:ascii="Times New Roman" w:hAnsi="Times New Roman"/>
          <w:color w:val="000000"/>
          <w:spacing w:val="-1"/>
          <w:sz w:val="28"/>
          <w:lang w:val="ru-RU"/>
        </w:rPr>
        <w:t xml:space="preserve"> – начало </w:t>
      </w:r>
      <w:r>
        <w:rPr>
          <w:rFonts w:ascii="Times New Roman" w:hAnsi="Times New Roman"/>
          <w:color w:val="000000"/>
          <w:spacing w:val="-1"/>
          <w:sz w:val="28"/>
        </w:rPr>
        <w:t>XXI</w:t>
      </w:r>
      <w:r w:rsidRPr="00736A2A">
        <w:rPr>
          <w:rFonts w:ascii="Times New Roman" w:hAnsi="Times New Roman"/>
          <w:color w:val="000000"/>
          <w:spacing w:val="-1"/>
          <w:sz w:val="28"/>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8"/>
        </w:rPr>
        <w:t>XIX</w:t>
      </w:r>
      <w:r w:rsidRPr="00736A2A">
        <w:rPr>
          <w:rFonts w:ascii="Times New Roman" w:hAnsi="Times New Roman"/>
          <w:color w:val="000000"/>
          <w:sz w:val="28"/>
          <w:lang w:val="ru-RU"/>
        </w:rPr>
        <w:t>–</w:t>
      </w:r>
      <w:r>
        <w:rPr>
          <w:rFonts w:ascii="Times New Roman" w:hAnsi="Times New Roman"/>
          <w:color w:val="000000"/>
          <w:sz w:val="28"/>
        </w:rPr>
        <w:t>XXI</w:t>
      </w:r>
      <w:r w:rsidRPr="00736A2A">
        <w:rPr>
          <w:rFonts w:ascii="Times New Roman" w:hAnsi="Times New Roman"/>
          <w:color w:val="000000"/>
          <w:sz w:val="28"/>
          <w:lang w:val="ru-RU"/>
        </w:rPr>
        <w:t xml:space="preserve"> века со временем написания, с современностью и традицией; выявлять «сквозные темы» и ключевые проблемы русской литературы;</w:t>
      </w:r>
    </w:p>
    <w:p w:rsidR="006469C8" w:rsidRPr="00736A2A" w:rsidRDefault="00736A2A">
      <w:pPr>
        <w:spacing w:after="0"/>
        <w:ind w:firstLine="600"/>
        <w:jc w:val="both"/>
        <w:rPr>
          <w:lang w:val="ru-RU"/>
        </w:rPr>
      </w:pPr>
      <w:r w:rsidRPr="00736A2A">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6469C8" w:rsidRPr="00736A2A" w:rsidRDefault="00736A2A">
      <w:pPr>
        <w:spacing w:after="0"/>
        <w:ind w:firstLine="600"/>
        <w:jc w:val="both"/>
        <w:rPr>
          <w:lang w:val="ru-RU"/>
        </w:rPr>
      </w:pPr>
      <w:r w:rsidRPr="00736A2A">
        <w:rPr>
          <w:rFonts w:ascii="Times New Roman" w:hAnsi="Times New Roman"/>
          <w:color w:val="000000"/>
          <w:sz w:val="28"/>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6469C8" w:rsidRPr="00736A2A" w:rsidRDefault="00736A2A">
      <w:pPr>
        <w:spacing w:after="0"/>
        <w:ind w:firstLine="600"/>
        <w:jc w:val="both"/>
        <w:rPr>
          <w:lang w:val="ru-RU"/>
        </w:rPr>
      </w:pPr>
      <w:r w:rsidRPr="00736A2A">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6469C8" w:rsidRPr="00736A2A" w:rsidRDefault="00736A2A">
      <w:pPr>
        <w:spacing w:after="0"/>
        <w:ind w:firstLine="600"/>
        <w:jc w:val="both"/>
        <w:rPr>
          <w:lang w:val="ru-RU"/>
        </w:rPr>
      </w:pPr>
      <w:r w:rsidRPr="00736A2A">
        <w:rPr>
          <w:rFonts w:ascii="Times New Roman" w:hAnsi="Times New Roman"/>
          <w:color w:val="000000"/>
          <w:sz w:val="28"/>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6469C8" w:rsidRPr="00736A2A" w:rsidRDefault="00736A2A">
      <w:pPr>
        <w:spacing w:after="0"/>
        <w:ind w:firstLine="600"/>
        <w:jc w:val="both"/>
        <w:rPr>
          <w:lang w:val="ru-RU"/>
        </w:rPr>
      </w:pPr>
      <w:r w:rsidRPr="00736A2A">
        <w:rPr>
          <w:rFonts w:ascii="Times New Roman" w:hAnsi="Times New Roman"/>
          <w:color w:val="000000"/>
          <w:sz w:val="28"/>
          <w:lang w:val="ru-RU"/>
        </w:rPr>
        <w:lastRenderedPageBreak/>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rsidR="006469C8" w:rsidRPr="00736A2A" w:rsidRDefault="00736A2A">
      <w:pPr>
        <w:spacing w:after="0"/>
        <w:ind w:firstLine="600"/>
        <w:jc w:val="both"/>
        <w:rPr>
          <w:lang w:val="ru-RU"/>
        </w:rPr>
      </w:pPr>
      <w:r w:rsidRPr="00736A2A">
        <w:rPr>
          <w:rFonts w:ascii="Times New Roman" w:hAnsi="Times New Roman"/>
          <w:color w:val="000000"/>
          <w:sz w:val="28"/>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6469C8" w:rsidRPr="00736A2A" w:rsidRDefault="00736A2A">
      <w:pPr>
        <w:spacing w:after="0"/>
        <w:ind w:firstLine="600"/>
        <w:jc w:val="both"/>
        <w:rPr>
          <w:lang w:val="ru-RU"/>
        </w:rPr>
      </w:pPr>
      <w:r w:rsidRPr="00736A2A">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6469C8" w:rsidRPr="00736A2A" w:rsidRDefault="00736A2A">
      <w:pPr>
        <w:spacing w:after="0"/>
        <w:ind w:firstLine="600"/>
        <w:jc w:val="both"/>
        <w:rPr>
          <w:lang w:val="ru-RU"/>
        </w:rPr>
      </w:pPr>
      <w:r w:rsidRPr="00736A2A">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6469C8" w:rsidRPr="00736A2A" w:rsidRDefault="00736A2A">
      <w:pPr>
        <w:spacing w:after="0"/>
        <w:ind w:firstLine="600"/>
        <w:jc w:val="both"/>
        <w:rPr>
          <w:lang w:val="ru-RU"/>
        </w:rPr>
      </w:pPr>
      <w:r w:rsidRPr="00736A2A">
        <w:rPr>
          <w:rFonts w:ascii="Times New Roman" w:hAnsi="Times New Roman"/>
          <w:color w:val="000000"/>
          <w:sz w:val="28"/>
          <w:lang w:val="ru-RU"/>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rsidR="006469C8" w:rsidRPr="00736A2A" w:rsidRDefault="006469C8">
      <w:pPr>
        <w:rPr>
          <w:lang w:val="ru-RU"/>
        </w:rPr>
        <w:sectPr w:rsidR="006469C8" w:rsidRPr="00736A2A">
          <w:pgSz w:w="11906" w:h="16383"/>
          <w:pgMar w:top="1134" w:right="850" w:bottom="1134" w:left="1701" w:header="720" w:footer="720" w:gutter="0"/>
          <w:cols w:space="720"/>
        </w:sectPr>
      </w:pPr>
      <w:bookmarkStart w:id="47" w:name="block-47159708"/>
    </w:p>
    <w:bookmarkEnd w:id="47"/>
    <w:p w:rsidR="006469C8" w:rsidRDefault="00736A2A">
      <w:pPr>
        <w:spacing w:after="0"/>
        <w:ind w:left="120"/>
      </w:pPr>
      <w:r>
        <w:rPr>
          <w:rFonts w:ascii="Times New Roman" w:hAnsi="Times New Roman"/>
          <w:b/>
          <w:color w:val="000000"/>
          <w:sz w:val="28"/>
        </w:rPr>
        <w:lastRenderedPageBreak/>
        <w:t xml:space="preserve">ТЕМАТИЧЕСКИЙ ПЛАН </w:t>
      </w:r>
    </w:p>
    <w:p w:rsidR="006469C8" w:rsidRDefault="00736A2A">
      <w:pPr>
        <w:spacing w:after="0"/>
        <w:ind w:left="120"/>
      </w:pPr>
      <w:r>
        <w:rPr>
          <w:rFonts w:ascii="Times New Roman" w:hAnsi="Times New Roman"/>
          <w:b/>
          <w:color w:val="000000"/>
          <w:sz w:val="28"/>
        </w:rPr>
        <w:t xml:space="preserve"> 10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98"/>
        <w:gridCol w:w="4715"/>
        <w:gridCol w:w="1474"/>
        <w:gridCol w:w="1843"/>
        <w:gridCol w:w="1912"/>
        <w:gridCol w:w="2851"/>
      </w:tblGrid>
      <w:tr w:rsidR="006469C8">
        <w:trPr>
          <w:trHeight w:val="144"/>
          <w:tblCellSpacing w:w="0" w:type="dxa"/>
        </w:trPr>
        <w:tc>
          <w:tcPr>
            <w:tcW w:w="570"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 п/п </w:t>
            </w:r>
          </w:p>
          <w:p w:rsidR="006469C8" w:rsidRDefault="006469C8">
            <w:pPr>
              <w:spacing w:after="0"/>
              <w:ind w:left="135"/>
            </w:pPr>
          </w:p>
        </w:tc>
        <w:tc>
          <w:tcPr>
            <w:tcW w:w="3256"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Наименование разделов и тем программы </w:t>
            </w:r>
          </w:p>
          <w:p w:rsidR="006469C8" w:rsidRDefault="006469C8">
            <w:pPr>
              <w:spacing w:after="0"/>
              <w:ind w:left="135"/>
            </w:pPr>
          </w:p>
        </w:tc>
        <w:tc>
          <w:tcPr>
            <w:tcW w:w="0" w:type="auto"/>
            <w:gridSpan w:val="3"/>
            <w:tcMar>
              <w:top w:w="50" w:type="dxa"/>
              <w:left w:w="100" w:type="dxa"/>
            </w:tcMar>
            <w:vAlign w:val="center"/>
          </w:tcPr>
          <w:p w:rsidR="006469C8" w:rsidRDefault="00736A2A">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Электронные (цифровые) образовательные ресурсы </w:t>
            </w:r>
          </w:p>
          <w:p w:rsidR="006469C8" w:rsidRDefault="006469C8">
            <w:pPr>
              <w:spacing w:after="0"/>
              <w:ind w:left="135"/>
            </w:pPr>
          </w:p>
        </w:tc>
      </w:tr>
      <w:tr w:rsidR="006469C8">
        <w:trPr>
          <w:trHeight w:val="144"/>
          <w:tblCellSpacing w:w="0" w:type="dxa"/>
        </w:trPr>
        <w:tc>
          <w:tcPr>
            <w:tcW w:w="0" w:type="auto"/>
            <w:vMerge/>
            <w:tcBorders>
              <w:top w:val="nil"/>
            </w:tcBorders>
            <w:tcMar>
              <w:top w:w="50" w:type="dxa"/>
              <w:left w:w="100" w:type="dxa"/>
            </w:tcMar>
          </w:tcPr>
          <w:p w:rsidR="006469C8" w:rsidRDefault="006469C8"/>
        </w:tc>
        <w:tc>
          <w:tcPr>
            <w:tcW w:w="0" w:type="auto"/>
            <w:vMerge/>
            <w:tcBorders>
              <w:top w:val="nil"/>
            </w:tcBorders>
            <w:tcMar>
              <w:top w:w="50" w:type="dxa"/>
              <w:left w:w="100" w:type="dxa"/>
            </w:tcMar>
          </w:tcPr>
          <w:p w:rsidR="006469C8" w:rsidRDefault="006469C8"/>
        </w:tc>
        <w:tc>
          <w:tcPr>
            <w:tcW w:w="938"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Всего </w:t>
            </w:r>
          </w:p>
          <w:p w:rsidR="006469C8" w:rsidRDefault="006469C8">
            <w:pPr>
              <w:spacing w:after="0"/>
              <w:ind w:left="135"/>
            </w:pPr>
          </w:p>
        </w:tc>
        <w:tc>
          <w:tcPr>
            <w:tcW w:w="1654"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Контрольные работы </w:t>
            </w:r>
          </w:p>
          <w:p w:rsidR="006469C8" w:rsidRDefault="006469C8">
            <w:pPr>
              <w:spacing w:after="0"/>
              <w:ind w:left="135"/>
            </w:pPr>
          </w:p>
        </w:tc>
        <w:tc>
          <w:tcPr>
            <w:tcW w:w="1744"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Практические работы </w:t>
            </w:r>
          </w:p>
          <w:p w:rsidR="006469C8" w:rsidRDefault="006469C8">
            <w:pPr>
              <w:spacing w:after="0"/>
              <w:ind w:left="135"/>
            </w:pPr>
          </w:p>
        </w:tc>
        <w:tc>
          <w:tcPr>
            <w:tcW w:w="0" w:type="auto"/>
            <w:vMerge/>
            <w:tcBorders>
              <w:top w:val="nil"/>
            </w:tcBorders>
            <w:tcMar>
              <w:top w:w="50" w:type="dxa"/>
              <w:left w:w="100" w:type="dxa"/>
            </w:tcMar>
          </w:tcPr>
          <w:p w:rsidR="006469C8" w:rsidRDefault="006469C8"/>
        </w:tc>
      </w:tr>
      <w:tr w:rsidR="006469C8">
        <w:trPr>
          <w:trHeight w:val="144"/>
          <w:tblCellSpacing w:w="0" w:type="dxa"/>
        </w:trPr>
        <w:tc>
          <w:tcPr>
            <w:tcW w:w="0" w:type="auto"/>
            <w:gridSpan w:val="6"/>
            <w:tcMar>
              <w:top w:w="50" w:type="dxa"/>
              <w:left w:w="100" w:type="dxa"/>
            </w:tcMar>
            <w:vAlign w:val="center"/>
          </w:tcPr>
          <w:p w:rsidR="006469C8" w:rsidRDefault="00736A2A">
            <w:pPr>
              <w:spacing w:after="0"/>
              <w:ind w:left="135"/>
            </w:pPr>
            <w:r>
              <w:rPr>
                <w:rFonts w:ascii="Times New Roman" w:hAnsi="Times New Roman"/>
                <w:b/>
                <w:color w:val="000000"/>
                <w:sz w:val="24"/>
              </w:rPr>
              <w:t>Раздел 1.Обобщающее повторение</w:t>
            </w:r>
          </w:p>
        </w:tc>
      </w:tr>
      <w:tr w:rsidR="006469C8">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1.1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5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6469C8" w:rsidRDefault="006469C8"/>
        </w:tc>
      </w:tr>
      <w:tr w:rsidR="006469C8" w:rsidRPr="00A65919">
        <w:trPr>
          <w:trHeight w:val="144"/>
          <w:tblCellSpacing w:w="0" w:type="dxa"/>
        </w:trPr>
        <w:tc>
          <w:tcPr>
            <w:tcW w:w="0" w:type="auto"/>
            <w:gridSpan w:val="6"/>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b/>
                <w:color w:val="000000"/>
                <w:sz w:val="24"/>
                <w:lang w:val="ru-RU"/>
              </w:rPr>
              <w:t xml:space="preserve">Раздел 2.Литература второй половины </w:t>
            </w:r>
            <w:r>
              <w:rPr>
                <w:rFonts w:ascii="Times New Roman" w:hAnsi="Times New Roman"/>
                <w:b/>
                <w:color w:val="000000"/>
                <w:sz w:val="24"/>
              </w:rPr>
              <w:t>XIX</w:t>
            </w:r>
            <w:r w:rsidRPr="00736A2A">
              <w:rPr>
                <w:rFonts w:ascii="Times New Roman" w:hAnsi="Times New Roman"/>
                <w:b/>
                <w:color w:val="000000"/>
                <w:sz w:val="24"/>
                <w:lang w:val="ru-RU"/>
              </w:rPr>
              <w:t xml:space="preserve"> века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А. Н. Островский. Драма «Гроза»</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 А. Гончаров. Роман «Обломов»</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5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 С. Тургенев. Роман «Отцы и дети»</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6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2.4</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Ф. И. Тютчев. Стихотворения (не менее трёх по выбору). Например, «</w:t>
            </w:r>
            <w:r>
              <w:rPr>
                <w:rFonts w:ascii="Times New Roman" w:hAnsi="Times New Roman"/>
                <w:color w:val="000000"/>
                <w:sz w:val="24"/>
              </w:rPr>
              <w:t>Silentium</w:t>
            </w:r>
            <w:r w:rsidRPr="00736A2A">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(«Я встретил вас — и всё былое...»)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2.5</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Н. 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r>
              <w:rPr>
                <w:rFonts w:ascii="Times New Roman" w:hAnsi="Times New Roman"/>
                <w:color w:val="000000"/>
                <w:sz w:val="24"/>
              </w:rPr>
              <w:t>Поэма «Кому на Руси жить хорошо»</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2.6</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А. 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w:t>
            </w:r>
            <w:r>
              <w:rPr>
                <w:rFonts w:ascii="Times New Roman" w:hAnsi="Times New Roman"/>
                <w:color w:val="000000"/>
                <w:sz w:val="24"/>
              </w:rPr>
              <w:t>Луной был полон сад. Лежали…»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М. Е. Салтыков-Щедрин. Роман-хроника «История одного города» (не менее двух </w:t>
            </w:r>
            <w:r w:rsidRPr="00736A2A">
              <w:rPr>
                <w:rFonts w:ascii="Times New Roman" w:hAnsi="Times New Roman"/>
                <w:color w:val="000000"/>
                <w:sz w:val="24"/>
                <w:lang w:val="ru-RU"/>
              </w:rPr>
              <w:lastRenderedPageBreak/>
              <w:t>глав по выбору). Например, главы «О корени происхождения глуповцев», «Опись градоначальникам», «Органчик», «Подтверждение покаяния»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2.8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Ф. М. Достоевский. Роман «Преступление и наказание»</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10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Л. Н. Толстой. Роман-эпопея «Война и мир»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15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2.10</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Н. С. Лесков. Рассказы и повести (не менее одного произведения по выбору). </w:t>
            </w:r>
            <w:r>
              <w:rPr>
                <w:rFonts w:ascii="Times New Roman" w:hAnsi="Times New Roman"/>
                <w:color w:val="000000"/>
                <w:sz w:val="24"/>
              </w:rPr>
              <w:t>Например, «Очарованный странник», «Однодум»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2.11</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А. П. Чехов. Рассказы (не менее трёх по выбору). Например, «Студент», «Ионыч», «Дама с собачкой», «Человек в футляре» и др. </w:t>
            </w:r>
            <w:r>
              <w:rPr>
                <w:rFonts w:ascii="Times New Roman" w:hAnsi="Times New Roman"/>
                <w:color w:val="000000"/>
                <w:sz w:val="24"/>
              </w:rPr>
              <w:t>Комедия «Вишнёвый сад»</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64 </w:t>
            </w:r>
          </w:p>
        </w:tc>
        <w:tc>
          <w:tcPr>
            <w:tcW w:w="0" w:type="auto"/>
            <w:gridSpan w:val="3"/>
            <w:tcMar>
              <w:top w:w="50" w:type="dxa"/>
              <w:left w:w="100" w:type="dxa"/>
            </w:tcMar>
            <w:vAlign w:val="center"/>
          </w:tcPr>
          <w:p w:rsidR="006469C8" w:rsidRDefault="006469C8"/>
        </w:tc>
      </w:tr>
      <w:tr w:rsidR="006469C8">
        <w:trPr>
          <w:trHeight w:val="144"/>
          <w:tblCellSpacing w:w="0" w:type="dxa"/>
        </w:trPr>
        <w:tc>
          <w:tcPr>
            <w:tcW w:w="0" w:type="auto"/>
            <w:gridSpan w:val="6"/>
            <w:tcMar>
              <w:top w:w="50" w:type="dxa"/>
              <w:left w:w="100" w:type="dxa"/>
            </w:tcMar>
            <w:vAlign w:val="center"/>
          </w:tcPr>
          <w:p w:rsidR="006469C8" w:rsidRDefault="00736A2A">
            <w:pPr>
              <w:spacing w:after="0"/>
              <w:ind w:left="135"/>
            </w:pPr>
            <w:r>
              <w:rPr>
                <w:rFonts w:ascii="Times New Roman" w:hAnsi="Times New Roman"/>
                <w:b/>
                <w:color w:val="000000"/>
                <w:sz w:val="24"/>
              </w:rPr>
              <w:t>Раздел 3.Литература народов России</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3.1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Стихотворения (не менее одного по выбору). Например, Г.Тукая, К. Хетагурова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6469C8" w:rsidRDefault="006469C8"/>
        </w:tc>
      </w:tr>
      <w:tr w:rsidR="006469C8">
        <w:trPr>
          <w:trHeight w:val="144"/>
          <w:tblCellSpacing w:w="0" w:type="dxa"/>
        </w:trPr>
        <w:tc>
          <w:tcPr>
            <w:tcW w:w="0" w:type="auto"/>
            <w:gridSpan w:val="6"/>
            <w:tcMar>
              <w:top w:w="50" w:type="dxa"/>
              <w:left w:w="100" w:type="dxa"/>
            </w:tcMar>
            <w:vAlign w:val="center"/>
          </w:tcPr>
          <w:p w:rsidR="006469C8" w:rsidRDefault="00736A2A">
            <w:pPr>
              <w:spacing w:after="0"/>
              <w:ind w:left="135"/>
            </w:pPr>
            <w:r>
              <w:rPr>
                <w:rFonts w:ascii="Times New Roman" w:hAnsi="Times New Roman"/>
                <w:b/>
                <w:color w:val="000000"/>
                <w:sz w:val="24"/>
              </w:rPr>
              <w:t>Раздел 4.Зарубежная литература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4.1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 (не менее одного произведения по выбору). Например, произведения Ч.Диккенса «Дэвид Копперфилд», </w:t>
            </w:r>
            <w:r w:rsidRPr="00736A2A">
              <w:rPr>
                <w:rFonts w:ascii="Times New Roman" w:hAnsi="Times New Roman"/>
                <w:color w:val="000000"/>
                <w:sz w:val="24"/>
                <w:lang w:val="ru-RU"/>
              </w:rPr>
              <w:lastRenderedPageBreak/>
              <w:t>«Большие надежды»; Г.Флобера «Мадам Бовари»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А.Рембо, Ш.Бодлера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4.3</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 (не менее одного произведения по выбору). </w:t>
            </w:r>
            <w:r>
              <w:rPr>
                <w:rFonts w:ascii="Times New Roman" w:hAnsi="Times New Roman"/>
                <w:color w:val="000000"/>
                <w:sz w:val="24"/>
              </w:rPr>
              <w:t>Например, пьеса Г.Ибсена «Кукольный дом»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6469C8" w:rsidRDefault="00736A2A">
            <w:pPr>
              <w:spacing w:after="0"/>
              <w:ind w:left="135"/>
              <w:jc w:val="center"/>
              <w:rPr>
                <w:lang w:val="ru-RU"/>
              </w:rPr>
            </w:pPr>
            <w:r>
              <w:rPr>
                <w:lang w:val="ru-RU"/>
              </w:rPr>
              <w:t>1</w:t>
            </w: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20</w:t>
              </w:r>
              <w:r>
                <w:rPr>
                  <w:rFonts w:ascii="Times New Roman" w:hAnsi="Times New Roman"/>
                  <w:color w:val="0000FF"/>
                  <w:u w:val="single"/>
                </w:rPr>
                <w:t>b</w:t>
              </w:r>
              <w:r w:rsidRPr="00736A2A">
                <w:rPr>
                  <w:rFonts w:ascii="Times New Roman" w:hAnsi="Times New Roman"/>
                  <w:color w:val="0000FF"/>
                  <w:u w:val="single"/>
                  <w:lang w:val="ru-RU"/>
                </w:rPr>
                <w:t>36</w:t>
              </w:r>
              <w:r>
                <w:rPr>
                  <w:rFonts w:ascii="Times New Roman" w:hAnsi="Times New Roman"/>
                  <w:color w:val="0000FF"/>
                  <w:u w:val="single"/>
                </w:rPr>
                <w:t>e</w:t>
              </w:r>
              <w:r w:rsidRPr="00736A2A">
                <w:rPr>
                  <w:rFonts w:ascii="Times New Roman" w:hAnsi="Times New Roman"/>
                  <w:color w:val="0000FF"/>
                  <w:u w:val="single"/>
                  <w:lang w:val="ru-RU"/>
                </w:rPr>
                <w:t>4</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6469C8" w:rsidRDefault="006469C8"/>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10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102 </w:t>
            </w:r>
          </w:p>
        </w:tc>
        <w:tc>
          <w:tcPr>
            <w:tcW w:w="1654" w:type="dxa"/>
            <w:tcMar>
              <w:top w:w="50" w:type="dxa"/>
              <w:left w:w="100" w:type="dxa"/>
            </w:tcMar>
            <w:vAlign w:val="center"/>
          </w:tcPr>
          <w:p w:rsidR="006469C8" w:rsidRDefault="00736A2A" w:rsidP="00A65919">
            <w:pPr>
              <w:spacing w:after="0"/>
              <w:ind w:left="135"/>
              <w:jc w:val="center"/>
            </w:pPr>
            <w:r>
              <w:rPr>
                <w:rFonts w:ascii="Times New Roman" w:hAnsi="Times New Roman"/>
                <w:color w:val="000000"/>
                <w:sz w:val="24"/>
              </w:rPr>
              <w:t xml:space="preserve"> </w:t>
            </w:r>
            <w:r w:rsidR="00A65919">
              <w:rPr>
                <w:rFonts w:ascii="Times New Roman" w:hAnsi="Times New Roman"/>
                <w:color w:val="000000"/>
                <w:sz w:val="24"/>
                <w:lang w:val="ru-RU"/>
              </w:rPr>
              <w:t>3</w:t>
            </w:r>
            <w:r>
              <w:rPr>
                <w:rFonts w:ascii="Times New Roman" w:hAnsi="Times New Roman"/>
                <w:color w:val="000000"/>
                <w:sz w:val="24"/>
              </w:rPr>
              <w:t xml:space="preserve"> </w:t>
            </w:r>
          </w:p>
        </w:tc>
        <w:tc>
          <w:tcPr>
            <w:tcW w:w="174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6469C8" w:rsidRDefault="006469C8"/>
        </w:tc>
      </w:tr>
    </w:tbl>
    <w:p w:rsidR="006469C8" w:rsidRDefault="006469C8">
      <w:pPr>
        <w:sectPr w:rsidR="006469C8">
          <w:pgSz w:w="16383" w:h="11906" w:orient="landscape"/>
          <w:pgMar w:top="1134" w:right="850" w:bottom="1134" w:left="1701" w:header="720" w:footer="720" w:gutter="0"/>
          <w:cols w:space="720"/>
        </w:sectPr>
      </w:pPr>
    </w:p>
    <w:p w:rsidR="006469C8" w:rsidRDefault="00736A2A">
      <w:pPr>
        <w:spacing w:after="0"/>
        <w:ind w:left="120"/>
      </w:pPr>
      <w:r>
        <w:rPr>
          <w:rFonts w:ascii="Times New Roman" w:hAnsi="Times New Roman"/>
          <w:b/>
          <w:color w:val="000000"/>
          <w:sz w:val="28"/>
        </w:rPr>
        <w:lastRenderedPageBreak/>
        <w:t xml:space="preserve"> 11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98"/>
        <w:gridCol w:w="4715"/>
        <w:gridCol w:w="1474"/>
        <w:gridCol w:w="1843"/>
        <w:gridCol w:w="1912"/>
        <w:gridCol w:w="2814"/>
      </w:tblGrid>
      <w:tr w:rsidR="006469C8">
        <w:trPr>
          <w:trHeight w:val="144"/>
          <w:tblCellSpacing w:w="0" w:type="dxa"/>
        </w:trPr>
        <w:tc>
          <w:tcPr>
            <w:tcW w:w="570"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 п/п </w:t>
            </w:r>
          </w:p>
          <w:p w:rsidR="006469C8" w:rsidRDefault="006469C8">
            <w:pPr>
              <w:spacing w:after="0"/>
              <w:ind w:left="135"/>
            </w:pPr>
          </w:p>
        </w:tc>
        <w:tc>
          <w:tcPr>
            <w:tcW w:w="3256"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Наименование разделов и тем программы </w:t>
            </w:r>
          </w:p>
          <w:p w:rsidR="006469C8" w:rsidRDefault="006469C8">
            <w:pPr>
              <w:spacing w:after="0"/>
              <w:ind w:left="135"/>
            </w:pPr>
          </w:p>
        </w:tc>
        <w:tc>
          <w:tcPr>
            <w:tcW w:w="0" w:type="auto"/>
            <w:gridSpan w:val="3"/>
            <w:tcMar>
              <w:top w:w="50" w:type="dxa"/>
              <w:left w:w="100" w:type="dxa"/>
            </w:tcMar>
            <w:vAlign w:val="center"/>
          </w:tcPr>
          <w:p w:rsidR="006469C8" w:rsidRDefault="00736A2A">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Электронные (цифровые) образовательные ресурсы </w:t>
            </w:r>
          </w:p>
          <w:p w:rsidR="006469C8" w:rsidRDefault="006469C8">
            <w:pPr>
              <w:spacing w:after="0"/>
              <w:ind w:left="135"/>
            </w:pPr>
          </w:p>
        </w:tc>
      </w:tr>
      <w:tr w:rsidR="006469C8">
        <w:trPr>
          <w:trHeight w:val="144"/>
          <w:tblCellSpacing w:w="0" w:type="dxa"/>
        </w:trPr>
        <w:tc>
          <w:tcPr>
            <w:tcW w:w="0" w:type="auto"/>
            <w:vMerge/>
            <w:tcBorders>
              <w:top w:val="nil"/>
            </w:tcBorders>
            <w:tcMar>
              <w:top w:w="50" w:type="dxa"/>
              <w:left w:w="100" w:type="dxa"/>
            </w:tcMar>
          </w:tcPr>
          <w:p w:rsidR="006469C8" w:rsidRDefault="006469C8"/>
        </w:tc>
        <w:tc>
          <w:tcPr>
            <w:tcW w:w="0" w:type="auto"/>
            <w:vMerge/>
            <w:tcBorders>
              <w:top w:val="nil"/>
            </w:tcBorders>
            <w:tcMar>
              <w:top w:w="50" w:type="dxa"/>
              <w:left w:w="100" w:type="dxa"/>
            </w:tcMar>
          </w:tcPr>
          <w:p w:rsidR="006469C8" w:rsidRDefault="006469C8"/>
        </w:tc>
        <w:tc>
          <w:tcPr>
            <w:tcW w:w="938"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Всего </w:t>
            </w:r>
          </w:p>
          <w:p w:rsidR="006469C8" w:rsidRDefault="006469C8">
            <w:pPr>
              <w:spacing w:after="0"/>
              <w:ind w:left="135"/>
            </w:pPr>
          </w:p>
        </w:tc>
        <w:tc>
          <w:tcPr>
            <w:tcW w:w="1654"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Контрольные работы </w:t>
            </w:r>
          </w:p>
          <w:p w:rsidR="006469C8" w:rsidRDefault="006469C8">
            <w:pPr>
              <w:spacing w:after="0"/>
              <w:ind w:left="135"/>
            </w:pPr>
          </w:p>
        </w:tc>
        <w:tc>
          <w:tcPr>
            <w:tcW w:w="1744"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Практические работы </w:t>
            </w:r>
          </w:p>
          <w:p w:rsidR="006469C8" w:rsidRDefault="006469C8">
            <w:pPr>
              <w:spacing w:after="0"/>
              <w:ind w:left="135"/>
            </w:pPr>
          </w:p>
        </w:tc>
        <w:tc>
          <w:tcPr>
            <w:tcW w:w="0" w:type="auto"/>
            <w:vMerge/>
            <w:tcBorders>
              <w:top w:val="nil"/>
            </w:tcBorders>
            <w:tcMar>
              <w:top w:w="50" w:type="dxa"/>
              <w:left w:w="100" w:type="dxa"/>
            </w:tcMar>
          </w:tcPr>
          <w:p w:rsidR="006469C8" w:rsidRDefault="006469C8"/>
        </w:tc>
      </w:tr>
      <w:tr w:rsidR="006469C8" w:rsidRPr="00A65919">
        <w:trPr>
          <w:trHeight w:val="144"/>
          <w:tblCellSpacing w:w="0" w:type="dxa"/>
        </w:trPr>
        <w:tc>
          <w:tcPr>
            <w:tcW w:w="0" w:type="auto"/>
            <w:gridSpan w:val="6"/>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b/>
                <w:color w:val="000000"/>
                <w:sz w:val="24"/>
                <w:lang w:val="ru-RU"/>
              </w:rPr>
              <w:t xml:space="preserve">Раздел 1.Литература конца </w:t>
            </w:r>
            <w:r>
              <w:rPr>
                <w:rFonts w:ascii="Times New Roman" w:hAnsi="Times New Roman"/>
                <w:b/>
                <w:color w:val="000000"/>
                <w:sz w:val="24"/>
              </w:rPr>
              <w:t>XIX</w:t>
            </w:r>
            <w:r w:rsidRPr="00736A2A">
              <w:rPr>
                <w:rFonts w:ascii="Times New Roman" w:hAnsi="Times New Roman"/>
                <w:b/>
                <w:color w:val="000000"/>
                <w:sz w:val="24"/>
                <w:lang w:val="ru-RU"/>
              </w:rPr>
              <w:t xml:space="preserve"> — начала ХХ века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1.1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А. 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1.2</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Л. Н. Андреев. Рассказы и повести (одно произведение по выбору). </w:t>
            </w:r>
            <w:r>
              <w:rPr>
                <w:rFonts w:ascii="Times New Roman" w:hAnsi="Times New Roman"/>
                <w:color w:val="000000"/>
                <w:sz w:val="24"/>
              </w:rPr>
              <w:t>Например, «Иуда Искариот», «Большой шлем»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1.3</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М. Горький. Рассказы (один по выбору). Например, «Старуха Изергиль», «Макар Чудра», «Коновалов» и др. </w:t>
            </w:r>
            <w:r>
              <w:rPr>
                <w:rFonts w:ascii="Times New Roman" w:hAnsi="Times New Roman"/>
                <w:color w:val="000000"/>
                <w:sz w:val="24"/>
              </w:rPr>
              <w:t>Пьеса «На дне».</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1.4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w:t>
            </w:r>
            <w:r>
              <w:rPr>
                <w:rFonts w:ascii="Times New Roman" w:hAnsi="Times New Roman"/>
                <w:color w:val="000000"/>
                <w:sz w:val="24"/>
              </w:rPr>
              <w:t>c</w:t>
            </w:r>
            <w:r w:rsidRPr="00736A2A">
              <w:rPr>
                <w:rFonts w:ascii="Times New Roman" w:hAnsi="Times New Roman"/>
                <w:color w:val="000000"/>
                <w:sz w:val="24"/>
                <w:lang w:val="ru-RU"/>
              </w:rPr>
              <w:t>тихотворения К. Д. Бальмонта, М. А. Волошина, Н. С. Гумилёва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6469C8" w:rsidRDefault="006469C8"/>
        </w:tc>
      </w:tr>
      <w:tr w:rsidR="006469C8">
        <w:trPr>
          <w:trHeight w:val="144"/>
          <w:tblCellSpacing w:w="0" w:type="dxa"/>
        </w:trPr>
        <w:tc>
          <w:tcPr>
            <w:tcW w:w="0" w:type="auto"/>
            <w:gridSpan w:val="6"/>
            <w:tcMar>
              <w:top w:w="50" w:type="dxa"/>
              <w:left w:w="100" w:type="dxa"/>
            </w:tcMar>
            <w:vAlign w:val="center"/>
          </w:tcPr>
          <w:p w:rsidR="006469C8" w:rsidRDefault="00736A2A">
            <w:pPr>
              <w:spacing w:after="0"/>
              <w:ind w:left="135"/>
            </w:pPr>
            <w:r>
              <w:rPr>
                <w:rFonts w:ascii="Times New Roman" w:hAnsi="Times New Roman"/>
                <w:b/>
                <w:color w:val="000000"/>
                <w:sz w:val="24"/>
              </w:rPr>
              <w:t>Раздел 2.Литература ХХ века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 А. Бунин. Рассказы (два по выбору). Например, «Антоновские яблоки», «Чистый понедельник», «Господин из Сан-Франциско»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А. 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 </w:t>
            </w:r>
            <w:r>
              <w:rPr>
                <w:rFonts w:ascii="Times New Roman" w:hAnsi="Times New Roman"/>
                <w:color w:val="000000"/>
                <w:sz w:val="24"/>
              </w:rPr>
              <w:t>Поэма «Двенадцать».</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2.3</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В. 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 </w:t>
            </w:r>
            <w:r>
              <w:rPr>
                <w:rFonts w:ascii="Times New Roman" w:hAnsi="Times New Roman"/>
                <w:color w:val="000000"/>
                <w:sz w:val="24"/>
              </w:rPr>
              <w:t>Поэма «Облако в штанах».</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 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О. Э. Мандельштам. Стихотворения (не менее трёх по выбору). Например, «Бессонница. Гомер. Тугие паруса…», «За </w:t>
            </w:r>
            <w:r w:rsidRPr="00736A2A">
              <w:rPr>
                <w:rFonts w:ascii="Times New Roman" w:hAnsi="Times New Roman"/>
                <w:color w:val="000000"/>
                <w:sz w:val="24"/>
                <w:lang w:val="ru-RU"/>
              </w:rPr>
              <w:lastRenderedPageBreak/>
              <w:t>гремучую доблесть грядущих веков…», «Ленинград», «Мы живём, под собою не чуя страны…»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2.6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М. 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2.7</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А. А. Ахматова. Стихотворения (не менее трёх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 </w:t>
            </w:r>
            <w:r>
              <w:rPr>
                <w:rFonts w:ascii="Times New Roman" w:hAnsi="Times New Roman"/>
                <w:color w:val="000000"/>
                <w:sz w:val="24"/>
              </w:rPr>
              <w:t>Поэма «Реквием».</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Н.А. Островский. Роман «Как закалялась сталь» (избранные главы)</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М. А. Шолохов. Роман-эпопея «Тихий Дон» (избранные главы)</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М. А. Булгаков. Романы «Белая гвардия», «Мастер и Маргарита» (один роман по выбору)</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2.11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А. П. Платонов. Рассказы и повести (одно произведение по выбору).Например, «В прекрасном и яростном мире», «Котлован», «Возвращение»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А. 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Проза о Великой Отечественной войне (по одному произведению не менее чем трех писателей по выбору). 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А.А.Фадеев. Роман «Молодая гвардия»</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2.15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В.О.Богомолов. Роман "В августе сорок четвертого"</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Поэзия о Великой Отечественной войне. Стихотворения (по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2.17</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Драматургия о Великой Отечественной войне. Пьесы (одно произведение по выбору). </w:t>
            </w:r>
            <w:r>
              <w:rPr>
                <w:rFonts w:ascii="Times New Roman" w:hAnsi="Times New Roman"/>
                <w:color w:val="000000"/>
                <w:sz w:val="24"/>
              </w:rPr>
              <w:t>Например, В. С. Розов «Вечно живые»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Б. 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2.19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А. 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2.20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В. М. Шукшин. Рассказы (не менее двух по выбору). Например, «Срезал», «Обида», «Микроскоп», «Мастер», </w:t>
            </w:r>
            <w:r w:rsidRPr="00736A2A">
              <w:rPr>
                <w:rFonts w:ascii="Times New Roman" w:hAnsi="Times New Roman"/>
                <w:color w:val="000000"/>
                <w:sz w:val="24"/>
                <w:lang w:val="ru-RU"/>
              </w:rPr>
              <w:lastRenderedPageBreak/>
              <w:t>«Крепкий мужик», «Сапожки»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2.21</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В. Г. Распутин. Рассказы и повести (не менее одного произведения по выбору). </w:t>
            </w:r>
            <w:r>
              <w:rPr>
                <w:rFonts w:ascii="Times New Roman" w:hAnsi="Times New Roman"/>
                <w:color w:val="000000"/>
                <w:sz w:val="24"/>
              </w:rPr>
              <w:t>Например, «Живи и помни», «Прощание с Матёрой»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2.22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Н. 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2.23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 А. Бродский. Стихотворения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60 </w:t>
            </w:r>
          </w:p>
        </w:tc>
        <w:tc>
          <w:tcPr>
            <w:tcW w:w="0" w:type="auto"/>
            <w:gridSpan w:val="3"/>
            <w:tcMar>
              <w:top w:w="50" w:type="dxa"/>
              <w:left w:w="100" w:type="dxa"/>
            </w:tcMar>
            <w:vAlign w:val="center"/>
          </w:tcPr>
          <w:p w:rsidR="006469C8" w:rsidRDefault="006469C8"/>
        </w:tc>
      </w:tr>
      <w:tr w:rsidR="006469C8" w:rsidRPr="00A65919">
        <w:trPr>
          <w:trHeight w:val="144"/>
          <w:tblCellSpacing w:w="0" w:type="dxa"/>
        </w:trPr>
        <w:tc>
          <w:tcPr>
            <w:tcW w:w="0" w:type="auto"/>
            <w:gridSpan w:val="6"/>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b/>
                <w:color w:val="000000"/>
                <w:sz w:val="24"/>
                <w:lang w:val="ru-RU"/>
              </w:rPr>
              <w:t xml:space="preserve">Раздел 3.Проза второй половины </w:t>
            </w:r>
            <w:r>
              <w:rPr>
                <w:rFonts w:ascii="Times New Roman" w:hAnsi="Times New Roman"/>
                <w:b/>
                <w:color w:val="000000"/>
                <w:sz w:val="24"/>
              </w:rPr>
              <w:t>XX</w:t>
            </w:r>
            <w:r w:rsidRPr="00736A2A">
              <w:rPr>
                <w:rFonts w:ascii="Times New Roman" w:hAnsi="Times New Roman"/>
                <w:b/>
                <w:color w:val="000000"/>
                <w:sz w:val="24"/>
                <w:lang w:val="ru-RU"/>
              </w:rPr>
              <w:t xml:space="preserve"> — начала </w:t>
            </w:r>
            <w:r>
              <w:rPr>
                <w:rFonts w:ascii="Times New Roman" w:hAnsi="Times New Roman"/>
                <w:b/>
                <w:color w:val="000000"/>
                <w:sz w:val="24"/>
              </w:rPr>
              <w:t>XXI</w:t>
            </w:r>
            <w:r w:rsidRPr="00736A2A">
              <w:rPr>
                <w:rFonts w:ascii="Times New Roman" w:hAnsi="Times New Roman"/>
                <w:b/>
                <w:color w:val="000000"/>
                <w:sz w:val="24"/>
                <w:lang w:val="ru-RU"/>
              </w:rPr>
              <w:t xml:space="preserve"> века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3.1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736A2A">
              <w:rPr>
                <w:rFonts w:ascii="Times New Roman" w:hAnsi="Times New Roman"/>
                <w:color w:val="000000"/>
                <w:sz w:val="24"/>
                <w:lang w:val="ru-RU"/>
              </w:rPr>
              <w:t xml:space="preserve"> – начала </w:t>
            </w:r>
            <w:r>
              <w:rPr>
                <w:rFonts w:ascii="Times New Roman" w:hAnsi="Times New Roman"/>
                <w:color w:val="000000"/>
                <w:sz w:val="24"/>
              </w:rPr>
              <w:t>XXI</w:t>
            </w:r>
            <w:r w:rsidRPr="00736A2A">
              <w:rPr>
                <w:rFonts w:ascii="Times New Roman" w:hAnsi="Times New Roman"/>
                <w:color w:val="000000"/>
                <w:sz w:val="24"/>
                <w:lang w:val="ru-RU"/>
              </w:rPr>
              <w:t xml:space="preserve"> вв.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w:t>
            </w:r>
            <w:r w:rsidRPr="00736A2A">
              <w:rPr>
                <w:rFonts w:ascii="Times New Roman" w:hAnsi="Times New Roman"/>
                <w:color w:val="000000"/>
                <w:sz w:val="24"/>
                <w:lang w:val="ru-RU"/>
              </w:rPr>
              <w:lastRenderedPageBreak/>
              <w:t>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3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6469C8" w:rsidRDefault="006469C8"/>
        </w:tc>
      </w:tr>
      <w:tr w:rsidR="006469C8" w:rsidRPr="00A65919">
        <w:trPr>
          <w:trHeight w:val="144"/>
          <w:tblCellSpacing w:w="0" w:type="dxa"/>
        </w:trPr>
        <w:tc>
          <w:tcPr>
            <w:tcW w:w="0" w:type="auto"/>
            <w:gridSpan w:val="6"/>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b/>
                <w:color w:val="000000"/>
                <w:sz w:val="24"/>
                <w:lang w:val="ru-RU"/>
              </w:rPr>
              <w:t xml:space="preserve">Раздел 4.Поэзия второй половины </w:t>
            </w:r>
            <w:r>
              <w:rPr>
                <w:rFonts w:ascii="Times New Roman" w:hAnsi="Times New Roman"/>
                <w:b/>
                <w:color w:val="000000"/>
                <w:sz w:val="24"/>
              </w:rPr>
              <w:t>XX</w:t>
            </w:r>
            <w:r w:rsidRPr="00736A2A">
              <w:rPr>
                <w:rFonts w:ascii="Times New Roman" w:hAnsi="Times New Roman"/>
                <w:b/>
                <w:color w:val="000000"/>
                <w:sz w:val="24"/>
                <w:lang w:val="ru-RU"/>
              </w:rPr>
              <w:t xml:space="preserve"> — начала </w:t>
            </w:r>
            <w:r>
              <w:rPr>
                <w:rFonts w:ascii="Times New Roman" w:hAnsi="Times New Roman"/>
                <w:b/>
                <w:color w:val="000000"/>
                <w:sz w:val="24"/>
              </w:rPr>
              <w:t>XXI</w:t>
            </w:r>
            <w:r w:rsidRPr="00736A2A">
              <w:rPr>
                <w:rFonts w:ascii="Times New Roman" w:hAnsi="Times New Roman"/>
                <w:b/>
                <w:color w:val="000000"/>
                <w:sz w:val="24"/>
                <w:lang w:val="ru-RU"/>
              </w:rPr>
              <w:t xml:space="preserve"> века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4.1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736A2A">
              <w:rPr>
                <w:rFonts w:ascii="Times New Roman" w:hAnsi="Times New Roman"/>
                <w:color w:val="000000"/>
                <w:sz w:val="24"/>
                <w:lang w:val="ru-RU"/>
              </w:rPr>
              <w:t xml:space="preserve"> – начала </w:t>
            </w:r>
            <w:r>
              <w:rPr>
                <w:rFonts w:ascii="Times New Roman" w:hAnsi="Times New Roman"/>
                <w:color w:val="000000"/>
                <w:sz w:val="24"/>
              </w:rPr>
              <w:t>XXI</w:t>
            </w:r>
            <w:r w:rsidRPr="00736A2A">
              <w:rPr>
                <w:rFonts w:ascii="Times New Roman" w:hAnsi="Times New Roman"/>
                <w:color w:val="000000"/>
                <w:sz w:val="24"/>
                <w:lang w:val="ru-RU"/>
              </w:rPr>
              <w:t xml:space="preserve"> вв.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6469C8" w:rsidRDefault="006469C8"/>
        </w:tc>
      </w:tr>
      <w:tr w:rsidR="006469C8" w:rsidRPr="00A65919">
        <w:trPr>
          <w:trHeight w:val="144"/>
          <w:tblCellSpacing w:w="0" w:type="dxa"/>
        </w:trPr>
        <w:tc>
          <w:tcPr>
            <w:tcW w:w="0" w:type="auto"/>
            <w:gridSpan w:val="6"/>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b/>
                <w:color w:val="000000"/>
                <w:sz w:val="24"/>
                <w:lang w:val="ru-RU"/>
              </w:rPr>
              <w:t xml:space="preserve">Раздел 5.Драматургия второй половины ХХ — начала </w:t>
            </w:r>
            <w:r>
              <w:rPr>
                <w:rFonts w:ascii="Times New Roman" w:hAnsi="Times New Roman"/>
                <w:b/>
                <w:color w:val="000000"/>
                <w:sz w:val="24"/>
              </w:rPr>
              <w:t>XXI</w:t>
            </w:r>
            <w:r w:rsidRPr="00736A2A">
              <w:rPr>
                <w:rFonts w:ascii="Times New Roman" w:hAnsi="Times New Roman"/>
                <w:b/>
                <w:color w:val="000000"/>
                <w:sz w:val="24"/>
                <w:lang w:val="ru-RU"/>
              </w:rPr>
              <w:t xml:space="preserve"> века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5.1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Драматургия второй половины ХХ — начала </w:t>
            </w:r>
            <w:r>
              <w:rPr>
                <w:rFonts w:ascii="Times New Roman" w:hAnsi="Times New Roman"/>
                <w:color w:val="000000"/>
                <w:sz w:val="24"/>
              </w:rPr>
              <w:t>XXI</w:t>
            </w:r>
            <w:r w:rsidRPr="00736A2A">
              <w:rPr>
                <w:rFonts w:ascii="Times New Roman" w:hAnsi="Times New Roman"/>
                <w:color w:val="000000"/>
                <w:sz w:val="24"/>
                <w:lang w:val="ru-RU"/>
              </w:rPr>
              <w:t xml:space="preserve"> века. Пьесы (произведение одного из драматургов по выбору). </w:t>
            </w:r>
            <w:r w:rsidRPr="00736A2A">
              <w:rPr>
                <w:rFonts w:ascii="Times New Roman" w:hAnsi="Times New Roman"/>
                <w:color w:val="000000"/>
                <w:sz w:val="24"/>
                <w:lang w:val="ru-RU"/>
              </w:rPr>
              <w:lastRenderedPageBreak/>
              <w:t>Например, А. Н. Арбузов «Иркутская история»; А. В. Вампилов «Старший сын»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6469C8" w:rsidRDefault="006469C8"/>
        </w:tc>
      </w:tr>
      <w:tr w:rsidR="006469C8">
        <w:trPr>
          <w:trHeight w:val="144"/>
          <w:tblCellSpacing w:w="0" w:type="dxa"/>
        </w:trPr>
        <w:tc>
          <w:tcPr>
            <w:tcW w:w="0" w:type="auto"/>
            <w:gridSpan w:val="6"/>
            <w:tcMar>
              <w:top w:w="50" w:type="dxa"/>
              <w:left w:w="100" w:type="dxa"/>
            </w:tcMar>
            <w:vAlign w:val="center"/>
          </w:tcPr>
          <w:p w:rsidR="006469C8" w:rsidRDefault="00736A2A">
            <w:pPr>
              <w:spacing w:after="0"/>
              <w:ind w:left="135"/>
            </w:pPr>
            <w:r>
              <w:rPr>
                <w:rFonts w:ascii="Times New Roman" w:hAnsi="Times New Roman"/>
                <w:b/>
                <w:color w:val="000000"/>
                <w:sz w:val="24"/>
              </w:rPr>
              <w:t>Раздел 6.Литература народов России</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6.1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М.Джалиля, М.Карима, Д.Кугультинова, К.Кулиева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6469C8" w:rsidRDefault="006469C8"/>
        </w:tc>
      </w:tr>
      <w:tr w:rsidR="006469C8">
        <w:trPr>
          <w:trHeight w:val="144"/>
          <w:tblCellSpacing w:w="0" w:type="dxa"/>
        </w:trPr>
        <w:tc>
          <w:tcPr>
            <w:tcW w:w="0" w:type="auto"/>
            <w:gridSpan w:val="6"/>
            <w:tcMar>
              <w:top w:w="50" w:type="dxa"/>
              <w:left w:w="100" w:type="dxa"/>
            </w:tcMar>
            <w:vAlign w:val="center"/>
          </w:tcPr>
          <w:p w:rsidR="006469C8" w:rsidRDefault="00736A2A">
            <w:pPr>
              <w:spacing w:after="0"/>
              <w:ind w:left="135"/>
            </w:pPr>
            <w:r>
              <w:rPr>
                <w:rFonts w:ascii="Times New Roman" w:hAnsi="Times New Roman"/>
                <w:b/>
                <w:color w:val="000000"/>
                <w:sz w:val="24"/>
              </w:rPr>
              <w:t>Раздел 7.Зарубежная литература</w:t>
            </w:r>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7.1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736A2A">
              <w:rPr>
                <w:rFonts w:ascii="Times New Roman" w:hAnsi="Times New Roman"/>
                <w:color w:val="000000"/>
                <w:sz w:val="24"/>
                <w:lang w:val="ru-RU"/>
              </w:rPr>
              <w:t xml:space="preserve">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t>7.2</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736A2A">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Г. Аполлинера, Т. С. Элиота и др.</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rsidRPr="00A65919">
        <w:trPr>
          <w:trHeight w:val="144"/>
          <w:tblCellSpacing w:w="0" w:type="dxa"/>
        </w:trPr>
        <w:tc>
          <w:tcPr>
            <w:tcW w:w="570" w:type="dxa"/>
            <w:tcMar>
              <w:top w:w="50" w:type="dxa"/>
              <w:left w:w="100" w:type="dxa"/>
            </w:tcMar>
            <w:vAlign w:val="center"/>
          </w:tcPr>
          <w:p w:rsidR="006469C8" w:rsidRDefault="00736A2A">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736A2A">
              <w:rPr>
                <w:rFonts w:ascii="Times New Roman" w:hAnsi="Times New Roman"/>
                <w:color w:val="000000"/>
                <w:sz w:val="24"/>
                <w:lang w:val="ru-RU"/>
              </w:rPr>
              <w:t xml:space="preserve"> века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tc>
        <w:tc>
          <w:tcPr>
            <w:tcW w:w="938"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65</w:t>
              </w:r>
              <w:r>
                <w:rPr>
                  <w:rFonts w:ascii="Times New Roman" w:hAnsi="Times New Roman"/>
                  <w:color w:val="0000FF"/>
                  <w:u w:val="single"/>
                </w:rPr>
                <w:t>a</w:t>
              </w:r>
              <w:r w:rsidRPr="00736A2A">
                <w:rPr>
                  <w:rFonts w:ascii="Times New Roman" w:hAnsi="Times New Roman"/>
                  <w:color w:val="0000FF"/>
                  <w:u w:val="single"/>
                  <w:lang w:val="ru-RU"/>
                </w:rPr>
                <w:t>91</w:t>
              </w:r>
            </w:hyperlink>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6469C8" w:rsidRDefault="006469C8"/>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Default="00736A2A">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6469C8" w:rsidRDefault="006469C8">
            <w:pPr>
              <w:spacing w:after="0"/>
              <w:ind w:left="135"/>
              <w:jc w:val="center"/>
            </w:pPr>
          </w:p>
        </w:tc>
        <w:tc>
          <w:tcPr>
            <w:tcW w:w="1744" w:type="dxa"/>
            <w:tcMar>
              <w:top w:w="50" w:type="dxa"/>
              <w:left w:w="100" w:type="dxa"/>
            </w:tcMar>
            <w:vAlign w:val="center"/>
          </w:tcPr>
          <w:p w:rsidR="006469C8" w:rsidRDefault="006469C8">
            <w:pPr>
              <w:spacing w:after="0"/>
              <w:ind w:left="135"/>
              <w:jc w:val="center"/>
            </w:pPr>
          </w:p>
        </w:tc>
        <w:tc>
          <w:tcPr>
            <w:tcW w:w="2536" w:type="dxa"/>
            <w:tcMar>
              <w:top w:w="50" w:type="dxa"/>
              <w:left w:w="100" w:type="dxa"/>
            </w:tcMar>
            <w:vAlign w:val="center"/>
          </w:tcPr>
          <w:p w:rsidR="006469C8" w:rsidRDefault="006469C8">
            <w:pPr>
              <w:spacing w:after="0"/>
              <w:ind w:left="135"/>
            </w:pPr>
          </w:p>
        </w:tc>
      </w:tr>
      <w:tr w:rsidR="006469C8">
        <w:trPr>
          <w:trHeight w:val="144"/>
          <w:tblCellSpacing w:w="0" w:type="dxa"/>
        </w:trPr>
        <w:tc>
          <w:tcPr>
            <w:tcW w:w="0" w:type="auto"/>
            <w:gridSpan w:val="2"/>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102 </w:t>
            </w:r>
          </w:p>
        </w:tc>
        <w:tc>
          <w:tcPr>
            <w:tcW w:w="165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6469C8" w:rsidRDefault="006469C8"/>
        </w:tc>
      </w:tr>
    </w:tbl>
    <w:p w:rsidR="006469C8" w:rsidRDefault="006469C8">
      <w:pPr>
        <w:sectPr w:rsidR="006469C8">
          <w:pgSz w:w="16383" w:h="11906" w:orient="landscape"/>
          <w:pgMar w:top="1134" w:right="850" w:bottom="1134" w:left="1701" w:header="720" w:footer="720" w:gutter="0"/>
          <w:cols w:space="720"/>
        </w:sectPr>
      </w:pPr>
    </w:p>
    <w:p w:rsidR="006469C8" w:rsidRDefault="006469C8">
      <w:pPr>
        <w:sectPr w:rsidR="006469C8">
          <w:pgSz w:w="16383" w:h="11906" w:orient="landscape"/>
          <w:pgMar w:top="1134" w:right="850" w:bottom="1134" w:left="1701" w:header="720" w:footer="720" w:gutter="0"/>
          <w:cols w:space="720"/>
        </w:sectPr>
      </w:pPr>
      <w:bookmarkStart w:id="48" w:name="block-47159712"/>
    </w:p>
    <w:bookmarkEnd w:id="48"/>
    <w:p w:rsidR="006469C8" w:rsidRDefault="00736A2A">
      <w:pPr>
        <w:spacing w:after="0"/>
        <w:ind w:left="120"/>
      </w:pPr>
      <w:r>
        <w:rPr>
          <w:rFonts w:ascii="Times New Roman" w:hAnsi="Times New Roman"/>
          <w:b/>
          <w:color w:val="000000"/>
          <w:sz w:val="28"/>
        </w:rPr>
        <w:lastRenderedPageBreak/>
        <w:t xml:space="preserve"> ПОУРОЧНЫЙ ПЛАН </w:t>
      </w:r>
    </w:p>
    <w:p w:rsidR="006469C8" w:rsidRDefault="00736A2A">
      <w:pPr>
        <w:spacing w:after="0"/>
        <w:ind w:left="120"/>
      </w:pPr>
      <w:r>
        <w:rPr>
          <w:rFonts w:ascii="Times New Roman" w:hAnsi="Times New Roman"/>
          <w:b/>
          <w:color w:val="000000"/>
          <w:sz w:val="28"/>
        </w:rPr>
        <w:t xml:space="preserve"> 10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82"/>
        <w:gridCol w:w="4035"/>
        <w:gridCol w:w="1146"/>
        <w:gridCol w:w="1843"/>
        <w:gridCol w:w="1912"/>
        <w:gridCol w:w="1349"/>
        <w:gridCol w:w="2875"/>
      </w:tblGrid>
      <w:tr w:rsidR="006469C8">
        <w:trPr>
          <w:trHeight w:val="144"/>
          <w:tblCellSpacing w:w="0" w:type="dxa"/>
        </w:trPr>
        <w:tc>
          <w:tcPr>
            <w:tcW w:w="458"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 п/п </w:t>
            </w:r>
          </w:p>
          <w:p w:rsidR="006469C8" w:rsidRDefault="006469C8">
            <w:pPr>
              <w:spacing w:after="0"/>
              <w:ind w:left="135"/>
            </w:pPr>
          </w:p>
        </w:tc>
        <w:tc>
          <w:tcPr>
            <w:tcW w:w="3256"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Тема урока </w:t>
            </w:r>
          </w:p>
          <w:p w:rsidR="006469C8" w:rsidRDefault="006469C8">
            <w:pPr>
              <w:spacing w:after="0"/>
              <w:ind w:left="135"/>
            </w:pPr>
          </w:p>
        </w:tc>
        <w:tc>
          <w:tcPr>
            <w:tcW w:w="0" w:type="auto"/>
            <w:gridSpan w:val="3"/>
            <w:tcMar>
              <w:top w:w="50" w:type="dxa"/>
              <w:left w:w="100" w:type="dxa"/>
            </w:tcMar>
            <w:vAlign w:val="center"/>
          </w:tcPr>
          <w:p w:rsidR="006469C8" w:rsidRDefault="00736A2A">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Дата изучения </w:t>
            </w:r>
          </w:p>
          <w:p w:rsidR="006469C8" w:rsidRDefault="006469C8">
            <w:pPr>
              <w:spacing w:after="0"/>
              <w:ind w:left="135"/>
            </w:pPr>
          </w:p>
        </w:tc>
        <w:tc>
          <w:tcPr>
            <w:tcW w:w="1948"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Электронные цифровые образовательные ресурсы </w:t>
            </w:r>
          </w:p>
          <w:p w:rsidR="006469C8" w:rsidRDefault="006469C8">
            <w:pPr>
              <w:spacing w:after="0"/>
              <w:ind w:left="135"/>
            </w:pPr>
          </w:p>
        </w:tc>
      </w:tr>
      <w:tr w:rsidR="006469C8">
        <w:trPr>
          <w:trHeight w:val="144"/>
          <w:tblCellSpacing w:w="0" w:type="dxa"/>
        </w:trPr>
        <w:tc>
          <w:tcPr>
            <w:tcW w:w="0" w:type="auto"/>
            <w:vMerge/>
            <w:tcBorders>
              <w:top w:val="nil"/>
            </w:tcBorders>
            <w:tcMar>
              <w:top w:w="50" w:type="dxa"/>
              <w:left w:w="100" w:type="dxa"/>
            </w:tcMar>
          </w:tcPr>
          <w:p w:rsidR="006469C8" w:rsidRDefault="006469C8"/>
        </w:tc>
        <w:tc>
          <w:tcPr>
            <w:tcW w:w="0" w:type="auto"/>
            <w:vMerge/>
            <w:tcBorders>
              <w:top w:val="nil"/>
            </w:tcBorders>
            <w:tcMar>
              <w:top w:w="50" w:type="dxa"/>
              <w:left w:w="100" w:type="dxa"/>
            </w:tcMar>
          </w:tcPr>
          <w:p w:rsidR="006469C8" w:rsidRDefault="006469C8"/>
        </w:tc>
        <w:tc>
          <w:tcPr>
            <w:tcW w:w="805"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Всего </w:t>
            </w:r>
          </w:p>
          <w:p w:rsidR="006469C8" w:rsidRDefault="006469C8">
            <w:pPr>
              <w:spacing w:after="0"/>
              <w:ind w:left="135"/>
            </w:pPr>
          </w:p>
        </w:tc>
        <w:tc>
          <w:tcPr>
            <w:tcW w:w="1499"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Контрольные работы </w:t>
            </w:r>
          </w:p>
          <w:p w:rsidR="006469C8" w:rsidRDefault="006469C8">
            <w:pPr>
              <w:spacing w:after="0"/>
              <w:ind w:left="135"/>
            </w:pPr>
          </w:p>
        </w:tc>
        <w:tc>
          <w:tcPr>
            <w:tcW w:w="1600"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Практические работы </w:t>
            </w:r>
          </w:p>
          <w:p w:rsidR="006469C8" w:rsidRDefault="006469C8">
            <w:pPr>
              <w:spacing w:after="0"/>
              <w:ind w:left="135"/>
            </w:pPr>
          </w:p>
        </w:tc>
        <w:tc>
          <w:tcPr>
            <w:tcW w:w="0" w:type="auto"/>
            <w:vMerge/>
            <w:tcBorders>
              <w:top w:val="nil"/>
            </w:tcBorders>
            <w:tcMar>
              <w:top w:w="50" w:type="dxa"/>
              <w:left w:w="100" w:type="dxa"/>
            </w:tcMar>
          </w:tcPr>
          <w:p w:rsidR="006469C8" w:rsidRDefault="006469C8"/>
        </w:tc>
        <w:tc>
          <w:tcPr>
            <w:tcW w:w="0" w:type="auto"/>
            <w:vMerge/>
            <w:tcBorders>
              <w:top w:val="nil"/>
            </w:tcBorders>
            <w:tcMar>
              <w:top w:w="50" w:type="dxa"/>
              <w:left w:w="100" w:type="dxa"/>
            </w:tcMar>
          </w:tcPr>
          <w:p w:rsidR="006469C8" w:rsidRDefault="006469C8"/>
        </w:tc>
      </w:tr>
      <w:tr w:rsidR="006469C8">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Обобщающее повторение: от древнерусской литературы до литературы </w:t>
            </w:r>
            <w:r>
              <w:rPr>
                <w:rFonts w:ascii="Times New Roman" w:hAnsi="Times New Roman"/>
                <w:color w:val="000000"/>
                <w:sz w:val="24"/>
              </w:rPr>
              <w:t>XVIII</w:t>
            </w:r>
            <w:r w:rsidRPr="00736A2A">
              <w:rPr>
                <w:rFonts w:ascii="Times New Roman" w:hAnsi="Times New Roman"/>
                <w:color w:val="000000"/>
                <w:sz w:val="24"/>
                <w:lang w:val="ru-RU"/>
              </w:rPr>
              <w:t xml:space="preserve"> века. «Слово о полку Игореве». Стихотворения М.В. Ломоносова, Г.Р. Державина. </w:t>
            </w:r>
            <w:r>
              <w:rPr>
                <w:rFonts w:ascii="Times New Roman" w:hAnsi="Times New Roman"/>
                <w:color w:val="000000"/>
                <w:sz w:val="24"/>
              </w:rPr>
              <w:t>Комедия Д.И. Фонвизина «Недоросль»</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6.09</w:t>
            </w:r>
          </w:p>
        </w:tc>
        <w:tc>
          <w:tcPr>
            <w:tcW w:w="1948" w:type="dxa"/>
            <w:tcMar>
              <w:top w:w="50" w:type="dxa"/>
              <w:left w:w="100" w:type="dxa"/>
            </w:tcMar>
            <w:vAlign w:val="center"/>
          </w:tcPr>
          <w:p w:rsidR="006469C8" w:rsidRDefault="006469C8">
            <w:pPr>
              <w:spacing w:after="0"/>
              <w:ind w:left="135"/>
            </w:pPr>
          </w:p>
        </w:tc>
      </w:tr>
      <w:tr w:rsidR="006469C8">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Обобщающее повторение: стихотворения и баллады В.А. Жуковского; комедия А.С. Грибоедова «Горе от ума»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9.09</w:t>
            </w:r>
          </w:p>
        </w:tc>
        <w:tc>
          <w:tcPr>
            <w:tcW w:w="1948" w:type="dxa"/>
            <w:tcMar>
              <w:top w:w="50" w:type="dxa"/>
              <w:left w:w="100" w:type="dxa"/>
            </w:tcMar>
            <w:vAlign w:val="center"/>
          </w:tcPr>
          <w:p w:rsidR="006469C8" w:rsidRDefault="006469C8">
            <w:pPr>
              <w:spacing w:after="0"/>
              <w:ind w:left="135"/>
            </w:pPr>
          </w:p>
        </w:tc>
      </w:tr>
      <w:tr w:rsidR="006469C8">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Обобщающее повторение: произведения А.С. Пушкина. Стихотворения, романы «Евгений Онегин» и «Капитанская дочка»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9.09</w:t>
            </w:r>
          </w:p>
        </w:tc>
        <w:tc>
          <w:tcPr>
            <w:tcW w:w="1948" w:type="dxa"/>
            <w:tcMar>
              <w:top w:w="50" w:type="dxa"/>
              <w:left w:w="100" w:type="dxa"/>
            </w:tcMar>
            <w:vAlign w:val="center"/>
          </w:tcPr>
          <w:p w:rsidR="006469C8" w:rsidRDefault="006469C8">
            <w:pPr>
              <w:spacing w:after="0"/>
              <w:ind w:left="135"/>
            </w:pPr>
          </w:p>
        </w:tc>
      </w:tr>
      <w:tr w:rsidR="006469C8">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Обобщающее повторение: произведения М.Ю. Лермонтова. Стихотворения. Роман «Герой нашего времени»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13.09</w:t>
            </w:r>
          </w:p>
        </w:tc>
        <w:tc>
          <w:tcPr>
            <w:tcW w:w="1948" w:type="dxa"/>
            <w:tcMar>
              <w:top w:w="50" w:type="dxa"/>
              <w:left w:w="100" w:type="dxa"/>
            </w:tcMar>
            <w:vAlign w:val="center"/>
          </w:tcPr>
          <w:p w:rsidR="006469C8" w:rsidRDefault="006469C8">
            <w:pPr>
              <w:spacing w:after="0"/>
              <w:ind w:left="135"/>
            </w:pPr>
          </w:p>
        </w:tc>
      </w:tr>
      <w:tr w:rsidR="006469C8">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Обобщающее повторение: произведения Н.В. Гоголя. Комедия «Ревизор». Поэма </w:t>
            </w:r>
            <w:r w:rsidRPr="00736A2A">
              <w:rPr>
                <w:rFonts w:ascii="Times New Roman" w:hAnsi="Times New Roman"/>
                <w:color w:val="000000"/>
                <w:sz w:val="24"/>
                <w:lang w:val="ru-RU"/>
              </w:rPr>
              <w:lastRenderedPageBreak/>
              <w:t>«Мертвые души»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16.09</w:t>
            </w:r>
          </w:p>
        </w:tc>
        <w:tc>
          <w:tcPr>
            <w:tcW w:w="1948" w:type="dxa"/>
            <w:tcMar>
              <w:top w:w="50" w:type="dxa"/>
              <w:left w:w="100" w:type="dxa"/>
            </w:tcMar>
            <w:vAlign w:val="center"/>
          </w:tcPr>
          <w:p w:rsidR="006469C8" w:rsidRDefault="006469C8">
            <w:pPr>
              <w:spacing w:after="0"/>
              <w:ind w:left="135"/>
            </w:pPr>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Введение в курс литературы второй половины Х</w:t>
            </w:r>
            <w:r>
              <w:rPr>
                <w:rFonts w:ascii="Times New Roman" w:hAnsi="Times New Roman"/>
                <w:color w:val="000000"/>
                <w:sz w:val="24"/>
              </w:rPr>
              <w:t>IX</w:t>
            </w:r>
            <w:r w:rsidRPr="00736A2A">
              <w:rPr>
                <w:rFonts w:ascii="Times New Roman" w:hAnsi="Times New Roman"/>
                <w:color w:val="000000"/>
                <w:sz w:val="24"/>
                <w:lang w:val="ru-RU"/>
              </w:rPr>
              <w:t xml:space="preserve"> века. Основные этапы жизни и творчества А.Н.Островского. Идейно-художественное своеобразие драмы «Гроза»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16.09</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66018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Тематика и проблематика пьесы "Гроза". Особенности сюжета и своеобразие конфликта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20.09</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dc</w:t>
              </w:r>
              <w:r w:rsidRPr="00736A2A">
                <w:rPr>
                  <w:rFonts w:ascii="Times New Roman" w:hAnsi="Times New Roman"/>
                  <w:color w:val="0000FF"/>
                  <w:u w:val="single"/>
                  <w:lang w:val="ru-RU"/>
                </w:rPr>
                <w:t>1</w:t>
              </w:r>
              <w:r>
                <w:rPr>
                  <w:rFonts w:ascii="Times New Roman" w:hAnsi="Times New Roman"/>
                  <w:color w:val="0000FF"/>
                  <w:u w:val="single"/>
                </w:rPr>
                <w:t>d</w:t>
              </w:r>
              <w:r w:rsidRPr="00736A2A">
                <w:rPr>
                  <w:rFonts w:ascii="Times New Roman" w:hAnsi="Times New Roman"/>
                  <w:color w:val="0000FF"/>
                  <w:u w:val="single"/>
                  <w:lang w:val="ru-RU"/>
                </w:rPr>
                <w:t>9</w:t>
              </w:r>
              <w:r>
                <w:rPr>
                  <w:rFonts w:ascii="Times New Roman" w:hAnsi="Times New Roman"/>
                  <w:color w:val="0000FF"/>
                  <w:u w:val="single"/>
                </w:rPr>
                <w:t>abf</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Город Калинов и его обитатели. </w:t>
            </w:r>
            <w:r>
              <w:rPr>
                <w:rFonts w:ascii="Times New Roman" w:hAnsi="Times New Roman"/>
                <w:color w:val="000000"/>
                <w:sz w:val="24"/>
              </w:rPr>
              <w:t>Образ Катерины</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23.09</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/52</w:t>
              </w:r>
              <w:r>
                <w:rPr>
                  <w:rFonts w:ascii="Times New Roman" w:hAnsi="Times New Roman"/>
                  <w:color w:val="0000FF"/>
                  <w:u w:val="single"/>
                </w:rPr>
                <w:t>a</w:t>
              </w:r>
              <w:r w:rsidRPr="00736A2A">
                <w:rPr>
                  <w:rFonts w:ascii="Times New Roman" w:hAnsi="Times New Roman"/>
                  <w:color w:val="0000FF"/>
                  <w:u w:val="single"/>
                  <w:lang w:val="ru-RU"/>
                </w:rPr>
                <w:t>8</w:t>
              </w:r>
              <w:r>
                <w:rPr>
                  <w:rFonts w:ascii="Times New Roman" w:hAnsi="Times New Roman"/>
                  <w:color w:val="0000FF"/>
                  <w:u w:val="single"/>
                </w:rPr>
                <w:t>f</w:t>
              </w:r>
              <w:r w:rsidRPr="00736A2A">
                <w:rPr>
                  <w:rFonts w:ascii="Times New Roman" w:hAnsi="Times New Roman"/>
                  <w:color w:val="0000FF"/>
                  <w:u w:val="single"/>
                  <w:lang w:val="ru-RU"/>
                </w:rPr>
                <w:t>226</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Смысл названия и символика пьесы. Драма «Гроза» в русской критике</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23.09</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w:t>
              </w:r>
              <w:r w:rsidRPr="00736A2A">
                <w:rPr>
                  <w:rFonts w:ascii="Times New Roman" w:hAnsi="Times New Roman"/>
                  <w:color w:val="0000FF"/>
                  <w:u w:val="single"/>
                  <w:lang w:val="ru-RU"/>
                </w:rPr>
                <w:t>505742</w:t>
              </w:r>
              <w:r>
                <w:rPr>
                  <w:rFonts w:ascii="Times New Roman" w:hAnsi="Times New Roman"/>
                  <w:color w:val="0000FF"/>
                  <w:u w:val="single"/>
                </w:rPr>
                <w:t>d</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Подготовка к домашнему сочинению по пьесе А.Н.Островского «Гроза»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27.09</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b</w:t>
              </w:r>
              <w:r w:rsidRPr="00736A2A">
                <w:rPr>
                  <w:rFonts w:ascii="Times New Roman" w:hAnsi="Times New Roman"/>
                  <w:color w:val="0000FF"/>
                  <w:u w:val="single"/>
                  <w:lang w:val="ru-RU"/>
                </w:rPr>
                <w:t>2</w:t>
              </w:r>
              <w:r>
                <w:rPr>
                  <w:rFonts w:ascii="Times New Roman" w:hAnsi="Times New Roman"/>
                  <w:color w:val="0000FF"/>
                  <w:u w:val="single"/>
                </w:rPr>
                <w:t>bfccec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Резервный урок. </w:t>
            </w:r>
            <w:r>
              <w:rPr>
                <w:rFonts w:ascii="Times New Roman" w:hAnsi="Times New Roman"/>
                <w:color w:val="000000"/>
                <w:sz w:val="24"/>
              </w:rPr>
              <w:t>C</w:t>
            </w:r>
            <w:r w:rsidRPr="00736A2A">
              <w:rPr>
                <w:rFonts w:ascii="Times New Roman" w:hAnsi="Times New Roman"/>
                <w:color w:val="000000"/>
                <w:sz w:val="24"/>
                <w:lang w:val="ru-RU"/>
              </w:rPr>
              <w:t>очинение по пьесе А.Н.Островского «Гроза»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30.09</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1</w:t>
              </w:r>
              <w:r>
                <w:rPr>
                  <w:rFonts w:ascii="Times New Roman" w:hAnsi="Times New Roman"/>
                  <w:color w:val="0000FF"/>
                  <w:u w:val="single"/>
                </w:rPr>
                <w:t>bf</w:t>
              </w:r>
              <w:r w:rsidRPr="00736A2A">
                <w:rPr>
                  <w:rFonts w:ascii="Times New Roman" w:hAnsi="Times New Roman"/>
                  <w:color w:val="0000FF"/>
                  <w:u w:val="single"/>
                  <w:lang w:val="ru-RU"/>
                </w:rPr>
                <w:t>6</w:t>
              </w:r>
              <w:r>
                <w:rPr>
                  <w:rFonts w:ascii="Times New Roman" w:hAnsi="Times New Roman"/>
                  <w:color w:val="0000FF"/>
                  <w:u w:val="single"/>
                </w:rPr>
                <w:t>dac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И.А.Гончарова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30.09</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8025</w:t>
              </w:r>
              <w:r>
                <w:rPr>
                  <w:rFonts w:ascii="Times New Roman" w:hAnsi="Times New Roman"/>
                  <w:color w:val="0000FF"/>
                  <w:u w:val="single"/>
                </w:rPr>
                <w:t>ef</w:t>
              </w:r>
              <w:r w:rsidRPr="00736A2A">
                <w:rPr>
                  <w:rFonts w:ascii="Times New Roman" w:hAnsi="Times New Roman"/>
                  <w:color w:val="0000FF"/>
                  <w:u w:val="single"/>
                  <w:lang w:val="ru-RU"/>
                </w:rPr>
                <w:t>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История создания романа "Обломов". Особенности композиции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4.10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w:t>
              </w:r>
              <w:r w:rsidRPr="00736A2A">
                <w:rPr>
                  <w:rFonts w:ascii="Times New Roman" w:hAnsi="Times New Roman"/>
                  <w:color w:val="0000FF"/>
                  <w:u w:val="single"/>
                  <w:lang w:val="ru-RU"/>
                </w:rPr>
                <w:t>0004569</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Образ главного героя. Обломов и Штольц</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7.10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/7</w:t>
              </w:r>
              <w:r>
                <w:rPr>
                  <w:rFonts w:ascii="Times New Roman" w:hAnsi="Times New Roman"/>
                  <w:color w:val="0000FF"/>
                  <w:u w:val="single"/>
                </w:rPr>
                <w:t>eface</w:t>
              </w:r>
              <w:r w:rsidRPr="00736A2A">
                <w:rPr>
                  <w:rFonts w:ascii="Times New Roman" w:hAnsi="Times New Roman"/>
                  <w:color w:val="0000FF"/>
                  <w:u w:val="single"/>
                  <w:lang w:val="ru-RU"/>
                </w:rPr>
                <w:t>0</w:t>
              </w:r>
              <w:r>
                <w:rPr>
                  <w:rFonts w:ascii="Times New Roman" w:hAnsi="Times New Roman"/>
                  <w:color w:val="0000FF"/>
                  <w:u w:val="single"/>
                </w:rPr>
                <w:t>f</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Женские образы в романе </w:t>
            </w:r>
            <w:r w:rsidRPr="00736A2A">
              <w:rPr>
                <w:rFonts w:ascii="Times New Roman" w:hAnsi="Times New Roman"/>
                <w:color w:val="000000"/>
                <w:sz w:val="24"/>
                <w:lang w:val="ru-RU"/>
              </w:rPr>
              <w:lastRenderedPageBreak/>
              <w:t>"Обломов" и их роль в развитии сюжета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7.10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/569</w:t>
              </w:r>
              <w:r>
                <w:rPr>
                  <w:rFonts w:ascii="Times New Roman" w:hAnsi="Times New Roman"/>
                  <w:color w:val="0000FF"/>
                  <w:u w:val="single"/>
                </w:rPr>
                <w:t>d</w:t>
              </w:r>
              <w:r w:rsidRPr="00736A2A">
                <w:rPr>
                  <w:rFonts w:ascii="Times New Roman" w:hAnsi="Times New Roman"/>
                  <w:color w:val="0000FF"/>
                  <w:u w:val="single"/>
                  <w:lang w:val="ru-RU"/>
                </w:rPr>
                <w:t>9145</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16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Социально-философский смысл романа "Обломов". Русская критика о романе. Понятие «обломовщина»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11.10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/6631455</w:t>
              </w:r>
              <w:r>
                <w:rPr>
                  <w:rFonts w:ascii="Times New Roman" w:hAnsi="Times New Roman"/>
                  <w:color w:val="0000FF"/>
                  <w:u w:val="single"/>
                </w:rPr>
                <w:t>a</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Подготовка к домашнему сочинению по роману И.А.Гончарова «Обломов»</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14.10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w:t>
              </w:r>
              <w:r>
                <w:rPr>
                  <w:rFonts w:ascii="Times New Roman" w:hAnsi="Times New Roman"/>
                  <w:color w:val="0000FF"/>
                  <w:u w:val="single"/>
                </w:rPr>
                <w:t>e</w:t>
              </w:r>
              <w:r w:rsidRPr="00736A2A">
                <w:rPr>
                  <w:rFonts w:ascii="Times New Roman" w:hAnsi="Times New Roman"/>
                  <w:color w:val="0000FF"/>
                  <w:u w:val="single"/>
                  <w:lang w:val="ru-RU"/>
                </w:rPr>
                <w:t>3</w:t>
              </w:r>
              <w:r>
                <w:rPr>
                  <w:rFonts w:ascii="Times New Roman" w:hAnsi="Times New Roman"/>
                  <w:color w:val="0000FF"/>
                  <w:u w:val="single"/>
                </w:rPr>
                <w:t>b</w:t>
              </w:r>
              <w:r w:rsidRPr="00736A2A">
                <w:rPr>
                  <w:rFonts w:ascii="Times New Roman" w:hAnsi="Times New Roman"/>
                  <w:color w:val="0000FF"/>
                  <w:u w:val="single"/>
                  <w:lang w:val="ru-RU"/>
                </w:rPr>
                <w:t>3966</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И.С.Тургенева. Творческая история создания романа «Отцы и дети»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14.10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9505</w:t>
              </w:r>
              <w:r>
                <w:rPr>
                  <w:rFonts w:ascii="Times New Roman" w:hAnsi="Times New Roman"/>
                  <w:color w:val="0000FF"/>
                  <w:u w:val="single"/>
                </w:rPr>
                <w:t>c</w:t>
              </w:r>
              <w:r w:rsidRPr="00736A2A">
                <w:rPr>
                  <w:rFonts w:ascii="Times New Roman" w:hAnsi="Times New Roman"/>
                  <w:color w:val="0000FF"/>
                  <w:u w:val="single"/>
                  <w:lang w:val="ru-RU"/>
                </w:rPr>
                <w:t>01</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Сюжет и проблематика романа «Отцы и дети»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18.10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43</w:t>
              </w:r>
              <w:r>
                <w:rPr>
                  <w:rFonts w:ascii="Times New Roman" w:hAnsi="Times New Roman"/>
                  <w:color w:val="0000FF"/>
                  <w:u w:val="single"/>
                </w:rPr>
                <w:t>e</w:t>
              </w:r>
              <w:r w:rsidRPr="00736A2A">
                <w:rPr>
                  <w:rFonts w:ascii="Times New Roman" w:hAnsi="Times New Roman"/>
                  <w:color w:val="0000FF"/>
                  <w:u w:val="single"/>
                  <w:lang w:val="ru-RU"/>
                </w:rPr>
                <w:t>1304</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Образ нигилиста в романе «Отцы и дети», конфликт поколений</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8</w:t>
              </w:r>
              <w:r>
                <w:rPr>
                  <w:rFonts w:ascii="Times New Roman" w:hAnsi="Times New Roman"/>
                  <w:color w:val="0000FF"/>
                  <w:u w:val="single"/>
                </w:rPr>
                <w:t>f</w:t>
              </w:r>
              <w:r w:rsidRPr="00736A2A">
                <w:rPr>
                  <w:rFonts w:ascii="Times New Roman" w:hAnsi="Times New Roman"/>
                  <w:color w:val="0000FF"/>
                  <w:u w:val="single"/>
                  <w:lang w:val="ru-RU"/>
                </w:rPr>
                <w:t>820</w:t>
              </w:r>
              <w:r>
                <w:rPr>
                  <w:rFonts w:ascii="Times New Roman" w:hAnsi="Times New Roman"/>
                  <w:color w:val="0000FF"/>
                  <w:u w:val="single"/>
                </w:rPr>
                <w:t>d</w:t>
              </w:r>
              <w:r w:rsidRPr="00736A2A">
                <w:rPr>
                  <w:rFonts w:ascii="Times New Roman" w:hAnsi="Times New Roman"/>
                  <w:color w:val="0000FF"/>
                  <w:u w:val="single"/>
                  <w:lang w:val="ru-RU"/>
                </w:rPr>
                <w:t>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Женские образы в романе «Отцы и дети»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c</w:t>
              </w:r>
              <w:r w:rsidRPr="00736A2A">
                <w:rPr>
                  <w:rFonts w:ascii="Times New Roman" w:hAnsi="Times New Roman"/>
                  <w:color w:val="0000FF"/>
                  <w:u w:val="single"/>
                  <w:lang w:val="ru-RU"/>
                </w:rPr>
                <w:t>753714</w:t>
              </w:r>
              <w:r>
                <w:rPr>
                  <w:rFonts w:ascii="Times New Roman" w:hAnsi="Times New Roman"/>
                  <w:color w:val="0000FF"/>
                  <w:u w:val="single"/>
                </w:rPr>
                <w:t>b</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«Вечные темы» в романе «Отцы и дети». Роль эпилога. Авторская позиция и способы ее выражения</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25.10</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04</w:t>
              </w:r>
              <w:r>
                <w:rPr>
                  <w:rFonts w:ascii="Times New Roman" w:hAnsi="Times New Roman"/>
                  <w:color w:val="0000FF"/>
                  <w:u w:val="single"/>
                </w:rPr>
                <w:t>ffea</w:t>
              </w:r>
              <w:r w:rsidRPr="00736A2A">
                <w:rPr>
                  <w:rFonts w:ascii="Times New Roman" w:hAnsi="Times New Roman"/>
                  <w:color w:val="0000FF"/>
                  <w:u w:val="single"/>
                  <w:lang w:val="ru-RU"/>
                </w:rPr>
                <w:t>9</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Полемика вокруг романа «Отцы и дети»: Д.И.Писарев и др.</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8.11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b</w:t>
              </w:r>
              <w:r w:rsidRPr="00736A2A">
                <w:rPr>
                  <w:rFonts w:ascii="Times New Roman" w:hAnsi="Times New Roman"/>
                  <w:color w:val="0000FF"/>
                  <w:u w:val="single"/>
                  <w:lang w:val="ru-RU"/>
                </w:rPr>
                <w:t>800</w:t>
              </w:r>
              <w:r>
                <w:rPr>
                  <w:rFonts w:ascii="Times New Roman" w:hAnsi="Times New Roman"/>
                  <w:color w:val="0000FF"/>
                  <w:u w:val="single"/>
                </w:rPr>
                <w:t>baca</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речи.Подготовка к домашнему сочинению по роману И.С.Тургенева «Отцы и дети»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11.11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cca</w:t>
              </w:r>
              <w:r w:rsidRPr="00736A2A">
                <w:rPr>
                  <w:rFonts w:ascii="Times New Roman" w:hAnsi="Times New Roman"/>
                  <w:color w:val="0000FF"/>
                  <w:u w:val="single"/>
                  <w:lang w:val="ru-RU"/>
                </w:rPr>
                <w:t>723</w:t>
              </w:r>
              <w:r>
                <w:rPr>
                  <w:rFonts w:ascii="Times New Roman" w:hAnsi="Times New Roman"/>
                  <w:color w:val="0000FF"/>
                  <w:u w:val="single"/>
                </w:rPr>
                <w:t>e</w:t>
              </w:r>
              <w:r w:rsidRPr="00736A2A">
                <w:rPr>
                  <w:rFonts w:ascii="Times New Roman" w:hAnsi="Times New Roman"/>
                  <w:color w:val="0000FF"/>
                  <w:u w:val="single"/>
                  <w:lang w:val="ru-RU"/>
                </w:rPr>
                <w:t>7</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Основные этапы жизни и </w:t>
            </w:r>
            <w:r w:rsidRPr="00736A2A">
              <w:rPr>
                <w:rFonts w:ascii="Times New Roman" w:hAnsi="Times New Roman"/>
                <w:color w:val="000000"/>
                <w:sz w:val="24"/>
                <w:lang w:val="ru-RU"/>
              </w:rPr>
              <w:lastRenderedPageBreak/>
              <w:t>творчества Ф.И.Тютчева. Поэт-философ</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11.11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/77583</w:t>
              </w:r>
              <w:r>
                <w:rPr>
                  <w:rFonts w:ascii="Times New Roman" w:hAnsi="Times New Roman"/>
                  <w:color w:val="0000FF"/>
                  <w:u w:val="single"/>
                </w:rPr>
                <w:t>f</w:t>
              </w:r>
              <w:r w:rsidRPr="00736A2A">
                <w:rPr>
                  <w:rFonts w:ascii="Times New Roman" w:hAnsi="Times New Roman"/>
                  <w:color w:val="0000FF"/>
                  <w:u w:val="single"/>
                  <w:lang w:val="ru-RU"/>
                </w:rPr>
                <w:t>5</w:t>
              </w:r>
              <w:r>
                <w:rPr>
                  <w:rFonts w:ascii="Times New Roman" w:hAnsi="Times New Roman"/>
                  <w:color w:val="0000FF"/>
                  <w:u w:val="single"/>
                </w:rPr>
                <w:t>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26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Тема родной природы в лирике Ф.И.Тютчева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15.11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46</w:t>
              </w:r>
              <w:r>
                <w:rPr>
                  <w:rFonts w:ascii="Times New Roman" w:hAnsi="Times New Roman"/>
                  <w:color w:val="0000FF"/>
                  <w:u w:val="single"/>
                </w:rPr>
                <w:t>e</w:t>
              </w:r>
              <w:r w:rsidRPr="00736A2A">
                <w:rPr>
                  <w:rFonts w:ascii="Times New Roman" w:hAnsi="Times New Roman"/>
                  <w:color w:val="0000FF"/>
                  <w:u w:val="single"/>
                  <w:lang w:val="ru-RU"/>
                </w:rPr>
                <w:t>3</w:t>
              </w:r>
              <w:r>
                <w:rPr>
                  <w:rFonts w:ascii="Times New Roman" w:hAnsi="Times New Roman"/>
                  <w:color w:val="0000FF"/>
                  <w:u w:val="single"/>
                </w:rPr>
                <w:t>aff</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Любовная лирика Ф.И.Тютчева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18.11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6</w:t>
              </w:r>
              <w:r>
                <w:rPr>
                  <w:rFonts w:ascii="Times New Roman" w:hAnsi="Times New Roman"/>
                  <w:color w:val="0000FF"/>
                  <w:u w:val="single"/>
                </w:rPr>
                <w:t>e</w:t>
              </w:r>
              <w:r w:rsidRPr="00736A2A">
                <w:rPr>
                  <w:rFonts w:ascii="Times New Roman" w:hAnsi="Times New Roman"/>
                  <w:color w:val="0000FF"/>
                  <w:u w:val="single"/>
                  <w:lang w:val="ru-RU"/>
                </w:rPr>
                <w:t>2637</w:t>
              </w:r>
              <w:r>
                <w:rPr>
                  <w:rFonts w:ascii="Times New Roman" w:hAnsi="Times New Roman"/>
                  <w:color w:val="0000FF"/>
                  <w:u w:val="single"/>
                </w:rPr>
                <w:t>d</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Анализ лирического произведения Ф.И.Тютчева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18.11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w:t>
              </w:r>
              <w:r>
                <w:rPr>
                  <w:rFonts w:ascii="Times New Roman" w:hAnsi="Times New Roman"/>
                  <w:color w:val="0000FF"/>
                  <w:u w:val="single"/>
                </w:rPr>
                <w:t>f</w:t>
              </w:r>
              <w:r w:rsidRPr="00736A2A">
                <w:rPr>
                  <w:rFonts w:ascii="Times New Roman" w:hAnsi="Times New Roman"/>
                  <w:color w:val="0000FF"/>
                  <w:u w:val="single"/>
                  <w:lang w:val="ru-RU"/>
                </w:rPr>
                <w:t>46</w:t>
              </w:r>
              <w:r>
                <w:rPr>
                  <w:rFonts w:ascii="Times New Roman" w:hAnsi="Times New Roman"/>
                  <w:color w:val="0000FF"/>
                  <w:u w:val="single"/>
                </w:rPr>
                <w:t>e</w:t>
              </w:r>
              <w:r w:rsidRPr="00736A2A">
                <w:rPr>
                  <w:rFonts w:ascii="Times New Roman" w:hAnsi="Times New Roman"/>
                  <w:color w:val="0000FF"/>
                  <w:u w:val="single"/>
                  <w:lang w:val="ru-RU"/>
                </w:rPr>
                <w:t>13</w:t>
              </w:r>
              <w:r>
                <w:rPr>
                  <w:rFonts w:ascii="Times New Roman" w:hAnsi="Times New Roman"/>
                  <w:color w:val="0000FF"/>
                  <w:u w:val="single"/>
                </w:rPr>
                <w:t>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29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Н.А.Некрасова. О народных истоках мироощущения поэта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22.11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w:t>
              </w:r>
              <w:r w:rsidRPr="00736A2A">
                <w:rPr>
                  <w:rFonts w:ascii="Times New Roman" w:hAnsi="Times New Roman"/>
                  <w:color w:val="0000FF"/>
                  <w:u w:val="single"/>
                  <w:lang w:val="ru-RU"/>
                </w:rPr>
                <w:t>94</w:t>
              </w:r>
              <w:r>
                <w:rPr>
                  <w:rFonts w:ascii="Times New Roman" w:hAnsi="Times New Roman"/>
                  <w:color w:val="0000FF"/>
                  <w:u w:val="single"/>
                </w:rPr>
                <w:t>a</w:t>
              </w:r>
              <w:r w:rsidRPr="00736A2A">
                <w:rPr>
                  <w:rFonts w:ascii="Times New Roman" w:hAnsi="Times New Roman"/>
                  <w:color w:val="0000FF"/>
                  <w:u w:val="single"/>
                  <w:lang w:val="ru-RU"/>
                </w:rPr>
                <w:t>8</w:t>
              </w:r>
              <w:r>
                <w:rPr>
                  <w:rFonts w:ascii="Times New Roman" w:hAnsi="Times New Roman"/>
                  <w:color w:val="0000FF"/>
                  <w:u w:val="single"/>
                </w:rPr>
                <w:t>edc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Гражданская поэзия и лирика чувств Н.А.Некрасова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25.11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/4</w:t>
              </w:r>
              <w:r>
                <w:rPr>
                  <w:rFonts w:ascii="Times New Roman" w:hAnsi="Times New Roman"/>
                  <w:color w:val="0000FF"/>
                  <w:u w:val="single"/>
                </w:rPr>
                <w:t>d</w:t>
              </w:r>
              <w:r w:rsidRPr="00736A2A">
                <w:rPr>
                  <w:rFonts w:ascii="Times New Roman" w:hAnsi="Times New Roman"/>
                  <w:color w:val="0000FF"/>
                  <w:u w:val="single"/>
                  <w:lang w:val="ru-RU"/>
                </w:rPr>
                <w:t>9</w:t>
              </w:r>
              <w:r>
                <w:rPr>
                  <w:rFonts w:ascii="Times New Roman" w:hAnsi="Times New Roman"/>
                  <w:color w:val="0000FF"/>
                  <w:u w:val="single"/>
                </w:rPr>
                <w:t>c</w:t>
              </w:r>
              <w:r w:rsidRPr="00736A2A">
                <w:rPr>
                  <w:rFonts w:ascii="Times New Roman" w:hAnsi="Times New Roman"/>
                  <w:color w:val="0000FF"/>
                  <w:u w:val="single"/>
                  <w:lang w:val="ru-RU"/>
                </w:rPr>
                <w:t>87</w:t>
              </w:r>
              <w:r>
                <w:rPr>
                  <w:rFonts w:ascii="Times New Roman" w:hAnsi="Times New Roman"/>
                  <w:color w:val="0000FF"/>
                  <w:u w:val="single"/>
                </w:rPr>
                <w:t>fd</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Анализ лирического произведения Н.А.Некрасова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25.11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ab</w:t>
              </w:r>
              <w:r w:rsidRPr="00736A2A">
                <w:rPr>
                  <w:rFonts w:ascii="Times New Roman" w:hAnsi="Times New Roman"/>
                  <w:color w:val="0000FF"/>
                  <w:u w:val="single"/>
                  <w:lang w:val="ru-RU"/>
                </w:rPr>
                <w:t>0</w:t>
              </w:r>
              <w:r>
                <w:rPr>
                  <w:rFonts w:ascii="Times New Roman" w:hAnsi="Times New Roman"/>
                  <w:color w:val="0000FF"/>
                  <w:u w:val="single"/>
                </w:rPr>
                <w:t>ee</w:t>
              </w:r>
              <w:r w:rsidRPr="00736A2A">
                <w:rPr>
                  <w:rFonts w:ascii="Times New Roman" w:hAnsi="Times New Roman"/>
                  <w:color w:val="0000FF"/>
                  <w:u w:val="single"/>
                  <w:lang w:val="ru-RU"/>
                </w:rPr>
                <w:t>46</w:t>
              </w:r>
              <w:r>
                <w:rPr>
                  <w:rFonts w:ascii="Times New Roman" w:hAnsi="Times New Roman"/>
                  <w:color w:val="0000FF"/>
                  <w:u w:val="single"/>
                </w:rPr>
                <w:t>b</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32</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История создания поэмы Н.А.Некрасова «Кому на Руси жить хорошо». </w:t>
            </w:r>
            <w:r>
              <w:rPr>
                <w:rFonts w:ascii="Times New Roman" w:hAnsi="Times New Roman"/>
                <w:color w:val="000000"/>
                <w:sz w:val="24"/>
              </w:rPr>
              <w:t>Особенности жанра, сюжета и композиции. Фольклорная основа произведения</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29.11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fc</w:t>
              </w:r>
              <w:r w:rsidRPr="00736A2A">
                <w:rPr>
                  <w:rFonts w:ascii="Times New Roman" w:hAnsi="Times New Roman"/>
                  <w:color w:val="0000FF"/>
                  <w:u w:val="single"/>
                  <w:lang w:val="ru-RU"/>
                </w:rPr>
                <w:t>94</w:t>
              </w:r>
              <w:r>
                <w:rPr>
                  <w:rFonts w:ascii="Times New Roman" w:hAnsi="Times New Roman"/>
                  <w:color w:val="0000FF"/>
                  <w:u w:val="single"/>
                </w:rPr>
                <w:t>db</w:t>
              </w:r>
              <w:r w:rsidRPr="00736A2A">
                <w:rPr>
                  <w:rFonts w:ascii="Times New Roman" w:hAnsi="Times New Roman"/>
                  <w:color w:val="0000FF"/>
                  <w:u w:val="single"/>
                  <w:lang w:val="ru-RU"/>
                </w:rPr>
                <w:t>83</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Многообразие народных типов в галерее персонажей «Кому на Руси жить хорошо»</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/38</w:t>
              </w:r>
              <w:r>
                <w:rPr>
                  <w:rFonts w:ascii="Times New Roman" w:hAnsi="Times New Roman"/>
                  <w:color w:val="0000FF"/>
                  <w:u w:val="single"/>
                </w:rPr>
                <w:t>fb</w:t>
              </w:r>
              <w:r w:rsidRPr="00736A2A">
                <w:rPr>
                  <w:rFonts w:ascii="Times New Roman" w:hAnsi="Times New Roman"/>
                  <w:color w:val="0000FF"/>
                  <w:u w:val="single"/>
                  <w:lang w:val="ru-RU"/>
                </w:rPr>
                <w:t>8</w:t>
              </w:r>
              <w:r>
                <w:rPr>
                  <w:rFonts w:ascii="Times New Roman" w:hAnsi="Times New Roman"/>
                  <w:color w:val="0000FF"/>
                  <w:u w:val="single"/>
                </w:rPr>
                <w:t>ca</w:t>
              </w:r>
              <w:r w:rsidRPr="00736A2A">
                <w:rPr>
                  <w:rFonts w:ascii="Times New Roman" w:hAnsi="Times New Roman"/>
                  <w:color w:val="0000FF"/>
                  <w:u w:val="single"/>
                  <w:lang w:val="ru-RU"/>
                </w:rPr>
                <w:t>5</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Проблемы счастья и смысла жизни в поэме «Кому на Руси жить хорошо»</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/6409</w:t>
              </w:r>
              <w:r>
                <w:rPr>
                  <w:rFonts w:ascii="Times New Roman" w:hAnsi="Times New Roman"/>
                  <w:color w:val="0000FF"/>
                  <w:u w:val="single"/>
                </w:rPr>
                <w:t>d</w:t>
              </w:r>
              <w:r w:rsidRPr="00736A2A">
                <w:rPr>
                  <w:rFonts w:ascii="Times New Roman" w:hAnsi="Times New Roman"/>
                  <w:color w:val="0000FF"/>
                  <w:u w:val="single"/>
                  <w:lang w:val="ru-RU"/>
                </w:rPr>
                <w:t>788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Основные этапы жизни и </w:t>
            </w:r>
            <w:r w:rsidRPr="00736A2A">
              <w:rPr>
                <w:rFonts w:ascii="Times New Roman" w:hAnsi="Times New Roman"/>
                <w:color w:val="000000"/>
                <w:sz w:val="24"/>
                <w:lang w:val="ru-RU"/>
              </w:rPr>
              <w:lastRenderedPageBreak/>
              <w:t>творчества А. А.Фета. Теория «чистого искусства»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6.12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/0</w:t>
              </w:r>
              <w:r>
                <w:rPr>
                  <w:rFonts w:ascii="Times New Roman" w:hAnsi="Times New Roman"/>
                  <w:color w:val="0000FF"/>
                  <w:u w:val="single"/>
                </w:rPr>
                <w:t>fdcc</w:t>
              </w:r>
              <w:r w:rsidRPr="00736A2A">
                <w:rPr>
                  <w:rFonts w:ascii="Times New Roman" w:hAnsi="Times New Roman"/>
                  <w:color w:val="0000FF"/>
                  <w:u w:val="single"/>
                  <w:lang w:val="ru-RU"/>
                </w:rPr>
                <w:t>372</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36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Человек и природа в лирике А.А.Фета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9.12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/2</w:t>
              </w:r>
              <w:r>
                <w:rPr>
                  <w:rFonts w:ascii="Times New Roman" w:hAnsi="Times New Roman"/>
                  <w:color w:val="0000FF"/>
                  <w:u w:val="single"/>
                </w:rPr>
                <w:t>e</w:t>
              </w:r>
              <w:r w:rsidRPr="00736A2A">
                <w:rPr>
                  <w:rFonts w:ascii="Times New Roman" w:hAnsi="Times New Roman"/>
                  <w:color w:val="0000FF"/>
                  <w:u w:val="single"/>
                  <w:lang w:val="ru-RU"/>
                </w:rPr>
                <w:t>017055</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Художественное мастерство А.А.Фета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9.12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/278</w:t>
              </w:r>
              <w:r>
                <w:rPr>
                  <w:rFonts w:ascii="Times New Roman" w:hAnsi="Times New Roman"/>
                  <w:color w:val="0000FF"/>
                  <w:u w:val="single"/>
                </w:rPr>
                <w:t>e</w:t>
              </w:r>
              <w:r w:rsidRPr="00736A2A">
                <w:rPr>
                  <w:rFonts w:ascii="Times New Roman" w:hAnsi="Times New Roman"/>
                  <w:color w:val="0000FF"/>
                  <w:u w:val="single"/>
                  <w:lang w:val="ru-RU"/>
                </w:rPr>
                <w:t>6</w:t>
              </w:r>
              <w:r>
                <w:rPr>
                  <w:rFonts w:ascii="Times New Roman" w:hAnsi="Times New Roman"/>
                  <w:color w:val="0000FF"/>
                  <w:u w:val="single"/>
                </w:rPr>
                <w:t>a</w:t>
              </w:r>
              <w:r w:rsidRPr="00736A2A">
                <w:rPr>
                  <w:rFonts w:ascii="Times New Roman" w:hAnsi="Times New Roman"/>
                  <w:color w:val="0000FF"/>
                  <w:u w:val="single"/>
                  <w:lang w:val="ru-RU"/>
                </w:rPr>
                <w:t>2</w:t>
              </w:r>
              <w:r>
                <w:rPr>
                  <w:rFonts w:ascii="Times New Roman" w:hAnsi="Times New Roman"/>
                  <w:color w:val="0000FF"/>
                  <w:u w:val="single"/>
                </w:rPr>
                <w:t>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Анализ лирического произведения А.А.Фета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13.12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/396</w:t>
              </w:r>
              <w:r>
                <w:rPr>
                  <w:rFonts w:ascii="Times New Roman" w:hAnsi="Times New Roman"/>
                  <w:color w:val="0000FF"/>
                  <w:u w:val="single"/>
                </w:rPr>
                <w:t>f</w:t>
              </w:r>
              <w:r w:rsidRPr="00736A2A">
                <w:rPr>
                  <w:rFonts w:ascii="Times New Roman" w:hAnsi="Times New Roman"/>
                  <w:color w:val="0000FF"/>
                  <w:u w:val="single"/>
                  <w:lang w:val="ru-RU"/>
                </w:rPr>
                <w:t>644</w:t>
              </w:r>
              <w:r>
                <w:rPr>
                  <w:rFonts w:ascii="Times New Roman" w:hAnsi="Times New Roman"/>
                  <w:color w:val="0000FF"/>
                  <w:u w:val="single"/>
                </w:rPr>
                <w:t>b</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39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Подготовка к контрольной работе ответы на проблемный вопрос, сочинение, тесты по поэзии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16.12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/8</w:t>
              </w:r>
              <w:r>
                <w:rPr>
                  <w:rFonts w:ascii="Times New Roman" w:hAnsi="Times New Roman"/>
                  <w:color w:val="0000FF"/>
                  <w:u w:val="single"/>
                </w:rPr>
                <w:t>f</w:t>
              </w:r>
              <w:r w:rsidRPr="00736A2A">
                <w:rPr>
                  <w:rFonts w:ascii="Times New Roman" w:hAnsi="Times New Roman"/>
                  <w:color w:val="0000FF"/>
                  <w:u w:val="single"/>
                  <w:lang w:val="ru-RU"/>
                </w:rPr>
                <w:t>005</w:t>
              </w:r>
              <w:r>
                <w:rPr>
                  <w:rFonts w:ascii="Times New Roman" w:hAnsi="Times New Roman"/>
                  <w:color w:val="0000FF"/>
                  <w:u w:val="single"/>
                </w:rPr>
                <w:t>a</w:t>
              </w:r>
              <w:r w:rsidRPr="00736A2A">
                <w:rPr>
                  <w:rFonts w:ascii="Times New Roman" w:hAnsi="Times New Roman"/>
                  <w:color w:val="0000FF"/>
                  <w:u w:val="single"/>
                  <w:lang w:val="ru-RU"/>
                </w:rPr>
                <w:t>51</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Контрольная работа письменные ответы, сочинение, тесты по поэзии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16.12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db</w:t>
              </w:r>
              <w:r w:rsidRPr="00736A2A">
                <w:rPr>
                  <w:rFonts w:ascii="Times New Roman" w:hAnsi="Times New Roman"/>
                  <w:color w:val="0000FF"/>
                  <w:u w:val="single"/>
                  <w:lang w:val="ru-RU"/>
                </w:rPr>
                <w:t>211621</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М.Е.Салтыкова-Щедрина. Мастер сатиры</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20.12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/3</w:t>
              </w:r>
              <w:r>
                <w:rPr>
                  <w:rFonts w:ascii="Times New Roman" w:hAnsi="Times New Roman"/>
                  <w:color w:val="0000FF"/>
                  <w:u w:val="single"/>
                </w:rPr>
                <w:t>d</w:t>
              </w:r>
              <w:r w:rsidRPr="00736A2A">
                <w:rPr>
                  <w:rFonts w:ascii="Times New Roman" w:hAnsi="Times New Roman"/>
                  <w:color w:val="0000FF"/>
                  <w:u w:val="single"/>
                  <w:lang w:val="ru-RU"/>
                </w:rPr>
                <w:t>6</w:t>
              </w:r>
              <w:r>
                <w:rPr>
                  <w:rFonts w:ascii="Times New Roman" w:hAnsi="Times New Roman"/>
                  <w:color w:val="0000FF"/>
                  <w:u w:val="single"/>
                </w:rPr>
                <w:t>eed</w:t>
              </w:r>
              <w:r w:rsidRPr="00736A2A">
                <w:rPr>
                  <w:rFonts w:ascii="Times New Roman" w:hAnsi="Times New Roman"/>
                  <w:color w:val="0000FF"/>
                  <w:u w:val="single"/>
                  <w:lang w:val="ru-RU"/>
                </w:rPr>
                <w:t>61</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«История одного города» как сатирическое произведение. Глава «О корени происхождения глуповцев»</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23.12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/8</w:t>
              </w:r>
              <w:r>
                <w:rPr>
                  <w:rFonts w:ascii="Times New Roman" w:hAnsi="Times New Roman"/>
                  <w:color w:val="0000FF"/>
                  <w:u w:val="single"/>
                </w:rPr>
                <w:t>b</w:t>
              </w:r>
              <w:r w:rsidRPr="00736A2A">
                <w:rPr>
                  <w:rFonts w:ascii="Times New Roman" w:hAnsi="Times New Roman"/>
                  <w:color w:val="0000FF"/>
                  <w:u w:val="single"/>
                  <w:lang w:val="ru-RU"/>
                </w:rPr>
                <w:t>277</w:t>
              </w:r>
              <w:r>
                <w:rPr>
                  <w:rFonts w:ascii="Times New Roman" w:hAnsi="Times New Roman"/>
                  <w:color w:val="0000FF"/>
                  <w:u w:val="single"/>
                </w:rPr>
                <w:t>b</w:t>
              </w:r>
              <w:r w:rsidRPr="00736A2A">
                <w:rPr>
                  <w:rFonts w:ascii="Times New Roman" w:hAnsi="Times New Roman"/>
                  <w:color w:val="0000FF"/>
                  <w:u w:val="single"/>
                  <w:lang w:val="ru-RU"/>
                </w:rPr>
                <w:t>94</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Собирательные образы градоначальников и «глуповцев».«Опись градоначальникам», «Органчик», «Подтверждение покаяния» и др. </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23.12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/62</w:t>
              </w:r>
              <w:r>
                <w:rPr>
                  <w:rFonts w:ascii="Times New Roman" w:hAnsi="Times New Roman"/>
                  <w:color w:val="0000FF"/>
                  <w:u w:val="single"/>
                </w:rPr>
                <w:t>b</w:t>
              </w:r>
              <w:r w:rsidRPr="00736A2A">
                <w:rPr>
                  <w:rFonts w:ascii="Times New Roman" w:hAnsi="Times New Roman"/>
                  <w:color w:val="0000FF"/>
                  <w:u w:val="single"/>
                  <w:lang w:val="ru-RU"/>
                </w:rPr>
                <w:t>032</w:t>
              </w:r>
              <w:r>
                <w:rPr>
                  <w:rFonts w:ascii="Times New Roman" w:hAnsi="Times New Roman"/>
                  <w:color w:val="0000FF"/>
                  <w:u w:val="single"/>
                </w:rPr>
                <w:t>c</w:t>
              </w:r>
              <w:r w:rsidRPr="00736A2A">
                <w:rPr>
                  <w:rFonts w:ascii="Times New Roman" w:hAnsi="Times New Roman"/>
                  <w:color w:val="0000FF"/>
                  <w:u w:val="single"/>
                  <w:lang w:val="ru-RU"/>
                </w:rPr>
                <w:t>0</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Подготовка к презентации </w:t>
            </w:r>
            <w:r w:rsidRPr="00736A2A">
              <w:rPr>
                <w:rFonts w:ascii="Times New Roman" w:hAnsi="Times New Roman"/>
                <w:color w:val="000000"/>
                <w:sz w:val="24"/>
                <w:lang w:val="ru-RU"/>
              </w:rPr>
              <w:lastRenderedPageBreak/>
              <w:t xml:space="preserve">проектов по литературе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27.12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/90</w:t>
              </w:r>
              <w:r>
                <w:rPr>
                  <w:rFonts w:ascii="Times New Roman" w:hAnsi="Times New Roman"/>
                  <w:color w:val="0000FF"/>
                  <w:u w:val="single"/>
                </w:rPr>
                <w:t>dd</w:t>
              </w:r>
              <w:r w:rsidRPr="00736A2A">
                <w:rPr>
                  <w:rFonts w:ascii="Times New Roman" w:hAnsi="Times New Roman"/>
                  <w:color w:val="0000FF"/>
                  <w:u w:val="single"/>
                  <w:lang w:val="ru-RU"/>
                </w:rPr>
                <w:t>4547</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45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28.12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/48</w:t>
              </w:r>
              <w:r>
                <w:rPr>
                  <w:rFonts w:ascii="Times New Roman" w:hAnsi="Times New Roman"/>
                  <w:color w:val="0000FF"/>
                  <w:u w:val="single"/>
                </w:rPr>
                <w:t>dc</w:t>
              </w:r>
              <w:r w:rsidRPr="00736A2A">
                <w:rPr>
                  <w:rFonts w:ascii="Times New Roman" w:hAnsi="Times New Roman"/>
                  <w:color w:val="0000FF"/>
                  <w:u w:val="single"/>
                  <w:lang w:val="ru-RU"/>
                </w:rPr>
                <w:t>8</w:t>
              </w:r>
              <w:r>
                <w:rPr>
                  <w:rFonts w:ascii="Times New Roman" w:hAnsi="Times New Roman"/>
                  <w:color w:val="0000FF"/>
                  <w:u w:val="single"/>
                </w:rPr>
                <w:t>cdd</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Ф.М. Достоевского</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28.12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b</w:t>
              </w:r>
              <w:r w:rsidRPr="00736A2A">
                <w:rPr>
                  <w:rFonts w:ascii="Times New Roman" w:hAnsi="Times New Roman"/>
                  <w:color w:val="0000FF"/>
                  <w:u w:val="single"/>
                  <w:lang w:val="ru-RU"/>
                </w:rPr>
                <w:t>6</w:t>
              </w:r>
              <w:r>
                <w:rPr>
                  <w:rFonts w:ascii="Times New Roman" w:hAnsi="Times New Roman"/>
                  <w:color w:val="0000FF"/>
                  <w:u w:val="single"/>
                </w:rPr>
                <w:t>b</w:t>
              </w:r>
              <w:r w:rsidRPr="00736A2A">
                <w:rPr>
                  <w:rFonts w:ascii="Times New Roman" w:hAnsi="Times New Roman"/>
                  <w:color w:val="0000FF"/>
                  <w:u w:val="single"/>
                  <w:lang w:val="ru-RU"/>
                </w:rPr>
                <w:t>59225</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47</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История создания романа «Преступление и наказание». </w:t>
            </w:r>
            <w:r>
              <w:rPr>
                <w:rFonts w:ascii="Times New Roman" w:hAnsi="Times New Roman"/>
                <w:color w:val="000000"/>
                <w:sz w:val="24"/>
              </w:rPr>
              <w:t>Жанровые и композиционные особенности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10.01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/32909836</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сюжетные линии романа "Преступление и наказание". Преступление Раскольникова. Идея о праве сильной личности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13.01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b</w:t>
              </w:r>
              <w:r w:rsidRPr="00736A2A">
                <w:rPr>
                  <w:rFonts w:ascii="Times New Roman" w:hAnsi="Times New Roman"/>
                  <w:color w:val="0000FF"/>
                  <w:u w:val="single"/>
                  <w:lang w:val="ru-RU"/>
                </w:rPr>
                <w:t>1</w:t>
              </w:r>
              <w:r>
                <w:rPr>
                  <w:rFonts w:ascii="Times New Roman" w:hAnsi="Times New Roman"/>
                  <w:color w:val="0000FF"/>
                  <w:u w:val="single"/>
                </w:rPr>
                <w:t>d</w:t>
              </w:r>
              <w:r w:rsidRPr="00736A2A">
                <w:rPr>
                  <w:rFonts w:ascii="Times New Roman" w:hAnsi="Times New Roman"/>
                  <w:color w:val="0000FF"/>
                  <w:u w:val="single"/>
                  <w:lang w:val="ru-RU"/>
                </w:rPr>
                <w:t>66</w:t>
              </w:r>
              <w:r>
                <w:rPr>
                  <w:rFonts w:ascii="Times New Roman" w:hAnsi="Times New Roman"/>
                  <w:color w:val="0000FF"/>
                  <w:u w:val="single"/>
                </w:rPr>
                <w:t>b</w:t>
              </w:r>
              <w:r w:rsidRPr="00736A2A">
                <w:rPr>
                  <w:rFonts w:ascii="Times New Roman" w:hAnsi="Times New Roman"/>
                  <w:color w:val="0000FF"/>
                  <w:u w:val="single"/>
                  <w:lang w:val="ru-RU"/>
                </w:rPr>
                <w:t>91</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49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Раскольников в системе образов. Раскольников и его «двойники»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13.01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31</w:t>
              </w:r>
              <w:r>
                <w:rPr>
                  <w:rFonts w:ascii="Times New Roman" w:hAnsi="Times New Roman"/>
                  <w:color w:val="0000FF"/>
                  <w:u w:val="single"/>
                </w:rPr>
                <w:t>eadf</w:t>
              </w:r>
              <w:r w:rsidRPr="00736A2A">
                <w:rPr>
                  <w:rFonts w:ascii="Times New Roman" w:hAnsi="Times New Roman"/>
                  <w:color w:val="0000FF"/>
                  <w:u w:val="single"/>
                  <w:lang w:val="ru-RU"/>
                </w:rPr>
                <w:t>2</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50</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Униженные и оскорбленные в романе «Преступление и наказание». </w:t>
            </w:r>
            <w:r>
              <w:rPr>
                <w:rFonts w:ascii="Times New Roman" w:hAnsi="Times New Roman"/>
                <w:color w:val="000000"/>
                <w:sz w:val="24"/>
              </w:rPr>
              <w:t>Образ Петербурга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17.01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/14396328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Образ Сонечки Мармеладовой и проблема нравственного идеала в романе "Преступление и наказание"</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20.01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eb</w:t>
              </w:r>
              <w:r w:rsidRPr="00736A2A">
                <w:rPr>
                  <w:rFonts w:ascii="Times New Roman" w:hAnsi="Times New Roman"/>
                  <w:color w:val="0000FF"/>
                  <w:u w:val="single"/>
                  <w:lang w:val="ru-RU"/>
                </w:rPr>
                <w:t>282</w:t>
              </w:r>
              <w:r>
                <w:rPr>
                  <w:rFonts w:ascii="Times New Roman" w:hAnsi="Times New Roman"/>
                  <w:color w:val="0000FF"/>
                  <w:u w:val="single"/>
                </w:rPr>
                <w:t>fbc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Библейские мотивы и образы в «Преступлении и наказании»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20.01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8</w:t>
              </w:r>
              <w:r>
                <w:rPr>
                  <w:rFonts w:ascii="Times New Roman" w:hAnsi="Times New Roman"/>
                  <w:color w:val="0000FF"/>
                  <w:u w:val="single"/>
                </w:rPr>
                <w:t>f</w:t>
              </w:r>
              <w:r w:rsidRPr="00736A2A">
                <w:rPr>
                  <w:rFonts w:ascii="Times New Roman" w:hAnsi="Times New Roman"/>
                  <w:color w:val="0000FF"/>
                  <w:u w:val="single"/>
                  <w:lang w:val="ru-RU"/>
                </w:rPr>
                <w:t>251</w:t>
              </w:r>
              <w:r>
                <w:rPr>
                  <w:rFonts w:ascii="Times New Roman" w:hAnsi="Times New Roman"/>
                  <w:color w:val="0000FF"/>
                  <w:u w:val="single"/>
                </w:rPr>
                <w:t>b</w:t>
              </w:r>
              <w:r w:rsidRPr="00736A2A">
                <w:rPr>
                  <w:rFonts w:ascii="Times New Roman" w:hAnsi="Times New Roman"/>
                  <w:color w:val="0000FF"/>
                  <w:u w:val="single"/>
                  <w:lang w:val="ru-RU"/>
                </w:rPr>
                <w:t>2</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53</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Смысл названия романа «Преступление и наказание». </w:t>
            </w:r>
            <w:r>
              <w:rPr>
                <w:rFonts w:ascii="Times New Roman" w:hAnsi="Times New Roman"/>
                <w:color w:val="000000"/>
                <w:sz w:val="24"/>
              </w:rPr>
              <w:t xml:space="preserve">Роль </w:t>
            </w:r>
            <w:r>
              <w:rPr>
                <w:rFonts w:ascii="Times New Roman" w:hAnsi="Times New Roman"/>
                <w:color w:val="000000"/>
                <w:sz w:val="24"/>
              </w:rPr>
              <w:lastRenderedPageBreak/>
              <w:t>финала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24.01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/6355</w:t>
              </w:r>
              <w:r>
                <w:rPr>
                  <w:rFonts w:ascii="Times New Roman" w:hAnsi="Times New Roman"/>
                  <w:color w:val="0000FF"/>
                  <w:u w:val="single"/>
                </w:rPr>
                <w:t>e</w:t>
              </w:r>
              <w:r w:rsidRPr="00736A2A">
                <w:rPr>
                  <w:rFonts w:ascii="Times New Roman" w:hAnsi="Times New Roman"/>
                  <w:color w:val="0000FF"/>
                  <w:u w:val="single"/>
                  <w:lang w:val="ru-RU"/>
                </w:rPr>
                <w:t>71</w:t>
              </w:r>
              <w:r>
                <w:rPr>
                  <w:rFonts w:ascii="Times New Roman" w:hAnsi="Times New Roman"/>
                  <w:color w:val="0000FF"/>
                  <w:u w:val="single"/>
                </w:rPr>
                <w:t>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54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Художественное мастерство писателя. Психологизм в романе «Преступление и наказание» </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27.01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/55</w:t>
              </w:r>
              <w:r>
                <w:rPr>
                  <w:rFonts w:ascii="Times New Roman" w:hAnsi="Times New Roman"/>
                  <w:color w:val="0000FF"/>
                  <w:u w:val="single"/>
                </w:rPr>
                <w:t>f</w:t>
              </w:r>
              <w:r w:rsidRPr="00736A2A">
                <w:rPr>
                  <w:rFonts w:ascii="Times New Roman" w:hAnsi="Times New Roman"/>
                  <w:color w:val="0000FF"/>
                  <w:u w:val="single"/>
                  <w:lang w:val="ru-RU"/>
                </w:rPr>
                <w:t>0</w:t>
              </w:r>
              <w:r>
                <w:rPr>
                  <w:rFonts w:ascii="Times New Roman" w:hAnsi="Times New Roman"/>
                  <w:color w:val="0000FF"/>
                  <w:u w:val="single"/>
                </w:rPr>
                <w:t>d</w:t>
              </w:r>
              <w:r w:rsidRPr="00736A2A">
                <w:rPr>
                  <w:rFonts w:ascii="Times New Roman" w:hAnsi="Times New Roman"/>
                  <w:color w:val="0000FF"/>
                  <w:u w:val="single"/>
                  <w:lang w:val="ru-RU"/>
                </w:rPr>
                <w:t>8</w:t>
              </w:r>
              <w:r>
                <w:rPr>
                  <w:rFonts w:ascii="Times New Roman" w:hAnsi="Times New Roman"/>
                  <w:color w:val="0000FF"/>
                  <w:u w:val="single"/>
                </w:rPr>
                <w:t>d</w:t>
              </w:r>
              <w:r w:rsidRPr="00736A2A">
                <w:rPr>
                  <w:rFonts w:ascii="Times New Roman" w:hAnsi="Times New Roman"/>
                  <w:color w:val="0000FF"/>
                  <w:u w:val="single"/>
                  <w:lang w:val="ru-RU"/>
                </w:rPr>
                <w:t>3</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Историко-культурное значение романа Ф.М.Достоевского «Преступление и наказание»</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27.01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/4</w:t>
              </w:r>
              <w:r>
                <w:rPr>
                  <w:rFonts w:ascii="Times New Roman" w:hAnsi="Times New Roman"/>
                  <w:color w:val="0000FF"/>
                  <w:u w:val="single"/>
                </w:rPr>
                <w:t>ff</w:t>
              </w:r>
              <w:r w:rsidRPr="00736A2A">
                <w:rPr>
                  <w:rFonts w:ascii="Times New Roman" w:hAnsi="Times New Roman"/>
                  <w:color w:val="0000FF"/>
                  <w:u w:val="single"/>
                  <w:lang w:val="ru-RU"/>
                </w:rPr>
                <w:t>59256</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Подготовка к домашнему сочинению по роману «Преступление и наказание»</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31.01</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fd</w:t>
              </w:r>
              <w:r w:rsidRPr="00736A2A">
                <w:rPr>
                  <w:rFonts w:ascii="Times New Roman" w:hAnsi="Times New Roman"/>
                  <w:color w:val="0000FF"/>
                  <w:u w:val="single"/>
                  <w:lang w:val="ru-RU"/>
                </w:rPr>
                <w:t>0</w:t>
              </w:r>
              <w:r>
                <w:rPr>
                  <w:rFonts w:ascii="Times New Roman" w:hAnsi="Times New Roman"/>
                  <w:color w:val="0000FF"/>
                  <w:u w:val="single"/>
                </w:rPr>
                <w:t>ec</w:t>
              </w:r>
              <w:r w:rsidRPr="00736A2A">
                <w:rPr>
                  <w:rFonts w:ascii="Times New Roman" w:hAnsi="Times New Roman"/>
                  <w:color w:val="0000FF"/>
                  <w:u w:val="single"/>
                  <w:lang w:val="ru-RU"/>
                </w:rPr>
                <w:t>140</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Л.Н.Толстого</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/429</w:t>
              </w:r>
              <w:r>
                <w:rPr>
                  <w:rFonts w:ascii="Times New Roman" w:hAnsi="Times New Roman"/>
                  <w:color w:val="0000FF"/>
                  <w:u w:val="single"/>
                </w:rPr>
                <w:t>ee</w:t>
              </w:r>
              <w:r w:rsidRPr="00736A2A">
                <w:rPr>
                  <w:rFonts w:ascii="Times New Roman" w:hAnsi="Times New Roman"/>
                  <w:color w:val="0000FF"/>
                  <w:u w:val="single"/>
                  <w:lang w:val="ru-RU"/>
                </w:rPr>
                <w:t>50</w:t>
              </w:r>
              <w:r>
                <w:rPr>
                  <w:rFonts w:ascii="Times New Roman" w:hAnsi="Times New Roman"/>
                  <w:color w:val="0000FF"/>
                  <w:u w:val="single"/>
                </w:rPr>
                <w:t>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58</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История создания романа «Война и мир». </w:t>
            </w:r>
            <w:r>
              <w:rPr>
                <w:rFonts w:ascii="Times New Roman" w:hAnsi="Times New Roman"/>
                <w:color w:val="000000"/>
                <w:sz w:val="24"/>
              </w:rPr>
              <w:t>Жанровые особенности произведения</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/92</w:t>
              </w:r>
              <w:r>
                <w:rPr>
                  <w:rFonts w:ascii="Times New Roman" w:hAnsi="Times New Roman"/>
                  <w:color w:val="0000FF"/>
                  <w:u w:val="single"/>
                </w:rPr>
                <w:t>dd</w:t>
              </w:r>
              <w:r w:rsidRPr="00736A2A">
                <w:rPr>
                  <w:rFonts w:ascii="Times New Roman" w:hAnsi="Times New Roman"/>
                  <w:color w:val="0000FF"/>
                  <w:u w:val="single"/>
                  <w:lang w:val="ru-RU"/>
                </w:rPr>
                <w:t>8</w:t>
              </w:r>
              <w:r>
                <w:rPr>
                  <w:rFonts w:ascii="Times New Roman" w:hAnsi="Times New Roman"/>
                  <w:color w:val="0000FF"/>
                  <w:u w:val="single"/>
                </w:rPr>
                <w:t>da</w:t>
              </w:r>
              <w:r w:rsidRPr="00736A2A">
                <w:rPr>
                  <w:rFonts w:ascii="Times New Roman" w:hAnsi="Times New Roman"/>
                  <w:color w:val="0000FF"/>
                  <w:u w:val="single"/>
                  <w:lang w:val="ru-RU"/>
                </w:rPr>
                <w:t>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59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Смысл названия. Историческая основа произведения «Война и мир»</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7.02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/95955423</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Роман-эпопея «Война и мир». Нравственные устои и жизнь дворянства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10.02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w:t>
              </w:r>
              <w:r>
                <w:rPr>
                  <w:rFonts w:ascii="Times New Roman" w:hAnsi="Times New Roman"/>
                  <w:color w:val="0000FF"/>
                  <w:u w:val="single"/>
                </w:rPr>
                <w:t>cc</w:t>
              </w:r>
              <w:r w:rsidRPr="00736A2A">
                <w:rPr>
                  <w:rFonts w:ascii="Times New Roman" w:hAnsi="Times New Roman"/>
                  <w:color w:val="0000FF"/>
                  <w:u w:val="single"/>
                  <w:lang w:val="ru-RU"/>
                </w:rPr>
                <w:t>9</w:t>
              </w:r>
              <w:r>
                <w:rPr>
                  <w:rFonts w:ascii="Times New Roman" w:hAnsi="Times New Roman"/>
                  <w:color w:val="0000FF"/>
                  <w:u w:val="single"/>
                </w:rPr>
                <w:t>c</w:t>
              </w:r>
              <w:r w:rsidRPr="00736A2A">
                <w:rPr>
                  <w:rFonts w:ascii="Times New Roman" w:hAnsi="Times New Roman"/>
                  <w:color w:val="0000FF"/>
                  <w:u w:val="single"/>
                  <w:lang w:val="ru-RU"/>
                </w:rPr>
                <w:t>4</w:t>
              </w:r>
              <w:r>
                <w:rPr>
                  <w:rFonts w:ascii="Times New Roman" w:hAnsi="Times New Roman"/>
                  <w:color w:val="0000FF"/>
                  <w:u w:val="single"/>
                </w:rPr>
                <w:t>c</w:t>
              </w:r>
              <w:r w:rsidRPr="00736A2A">
                <w:rPr>
                  <w:rFonts w:ascii="Times New Roman" w:hAnsi="Times New Roman"/>
                  <w:color w:val="0000FF"/>
                  <w:u w:val="single"/>
                  <w:lang w:val="ru-RU"/>
                </w:rPr>
                <w:t>1</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«Мысль семейная» в романе "Война и мир": Ростовы и Болконские</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10.02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/0</w:t>
              </w:r>
              <w:r>
                <w:rPr>
                  <w:rFonts w:ascii="Times New Roman" w:hAnsi="Times New Roman"/>
                  <w:color w:val="0000FF"/>
                  <w:u w:val="single"/>
                </w:rPr>
                <w:t>e</w:t>
              </w:r>
              <w:r w:rsidRPr="00736A2A">
                <w:rPr>
                  <w:rFonts w:ascii="Times New Roman" w:hAnsi="Times New Roman"/>
                  <w:color w:val="0000FF"/>
                  <w:u w:val="single"/>
                  <w:lang w:val="ru-RU"/>
                </w:rPr>
                <w:t>0</w:t>
              </w:r>
              <w:r>
                <w:rPr>
                  <w:rFonts w:ascii="Times New Roman" w:hAnsi="Times New Roman"/>
                  <w:color w:val="0000FF"/>
                  <w:u w:val="single"/>
                </w:rPr>
                <w:t>d</w:t>
              </w:r>
              <w:r w:rsidRPr="00736A2A">
                <w:rPr>
                  <w:rFonts w:ascii="Times New Roman" w:hAnsi="Times New Roman"/>
                  <w:color w:val="0000FF"/>
                  <w:u w:val="single"/>
                  <w:lang w:val="ru-RU"/>
                </w:rPr>
                <w:t>5</w:t>
              </w:r>
              <w:r>
                <w:rPr>
                  <w:rFonts w:ascii="Times New Roman" w:hAnsi="Times New Roman"/>
                  <w:color w:val="0000FF"/>
                  <w:u w:val="single"/>
                </w:rPr>
                <w:t>a</w:t>
              </w:r>
              <w:r w:rsidRPr="00736A2A">
                <w:rPr>
                  <w:rFonts w:ascii="Times New Roman" w:hAnsi="Times New Roman"/>
                  <w:color w:val="0000FF"/>
                  <w:u w:val="single"/>
                  <w:lang w:val="ru-RU"/>
                </w:rPr>
                <w:t>32</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Нравственно-философские взгляды Л.Н.Толстого, воплощенные в женских образах романа "Война и мир"</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14.02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af</w:t>
              </w:r>
              <w:r w:rsidRPr="00736A2A">
                <w:rPr>
                  <w:rFonts w:ascii="Times New Roman" w:hAnsi="Times New Roman"/>
                  <w:color w:val="0000FF"/>
                  <w:u w:val="single"/>
                  <w:lang w:val="ru-RU"/>
                </w:rPr>
                <w:t>7</w:t>
              </w:r>
              <w:r>
                <w:rPr>
                  <w:rFonts w:ascii="Times New Roman" w:hAnsi="Times New Roman"/>
                  <w:color w:val="0000FF"/>
                  <w:u w:val="single"/>
                </w:rPr>
                <w:t>a</w:t>
              </w:r>
              <w:r w:rsidRPr="00736A2A">
                <w:rPr>
                  <w:rFonts w:ascii="Times New Roman" w:hAnsi="Times New Roman"/>
                  <w:color w:val="0000FF"/>
                  <w:u w:val="single"/>
                  <w:lang w:val="ru-RU"/>
                </w:rPr>
                <w:t>1</w:t>
              </w:r>
              <w:r>
                <w:rPr>
                  <w:rFonts w:ascii="Times New Roman" w:hAnsi="Times New Roman"/>
                  <w:color w:val="0000FF"/>
                  <w:u w:val="single"/>
                </w:rPr>
                <w:t>d</w:t>
              </w:r>
              <w:r w:rsidRPr="00736A2A">
                <w:rPr>
                  <w:rFonts w:ascii="Times New Roman" w:hAnsi="Times New Roman"/>
                  <w:color w:val="0000FF"/>
                  <w:u w:val="single"/>
                  <w:lang w:val="ru-RU"/>
                </w:rPr>
                <w:t>5</w:t>
              </w:r>
              <w:r>
                <w:rPr>
                  <w:rFonts w:ascii="Times New Roman" w:hAnsi="Times New Roman"/>
                  <w:color w:val="0000FF"/>
                  <w:u w:val="single"/>
                </w:rPr>
                <w:t>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63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Андрей Болконский: поиски смысла жизни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17.02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/927</w:t>
              </w:r>
              <w:r>
                <w:rPr>
                  <w:rFonts w:ascii="Times New Roman" w:hAnsi="Times New Roman"/>
                  <w:color w:val="0000FF"/>
                  <w:u w:val="single"/>
                </w:rPr>
                <w:t>c</w:t>
              </w:r>
              <w:r w:rsidRPr="00736A2A">
                <w:rPr>
                  <w:rFonts w:ascii="Times New Roman" w:hAnsi="Times New Roman"/>
                  <w:color w:val="0000FF"/>
                  <w:u w:val="single"/>
                  <w:lang w:val="ru-RU"/>
                </w:rPr>
                <w:t>5948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64</w:t>
            </w:r>
          </w:p>
        </w:tc>
        <w:tc>
          <w:tcPr>
            <w:tcW w:w="3256" w:type="dxa"/>
            <w:tcMar>
              <w:top w:w="50" w:type="dxa"/>
              <w:left w:w="100" w:type="dxa"/>
            </w:tcMar>
            <w:vAlign w:val="center"/>
          </w:tcPr>
          <w:p w:rsidR="006469C8" w:rsidRDefault="00736A2A">
            <w:pPr>
              <w:spacing w:after="0"/>
              <w:ind w:left="135"/>
            </w:pPr>
            <w:r>
              <w:rPr>
                <w:rFonts w:ascii="Times New Roman" w:hAnsi="Times New Roman"/>
                <w:color w:val="000000"/>
                <w:sz w:val="24"/>
              </w:rPr>
              <w:t>Духовные искания Пьера Безухова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17.02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/1156</w:t>
              </w:r>
              <w:r>
                <w:rPr>
                  <w:rFonts w:ascii="Times New Roman" w:hAnsi="Times New Roman"/>
                  <w:color w:val="0000FF"/>
                  <w:u w:val="single"/>
                </w:rPr>
                <w:t>f</w:t>
              </w:r>
              <w:r w:rsidRPr="00736A2A">
                <w:rPr>
                  <w:rFonts w:ascii="Times New Roman" w:hAnsi="Times New Roman"/>
                  <w:color w:val="0000FF"/>
                  <w:u w:val="single"/>
                  <w:lang w:val="ru-RU"/>
                </w:rPr>
                <w:t>7</w:t>
              </w:r>
              <w:r>
                <w:rPr>
                  <w:rFonts w:ascii="Times New Roman" w:hAnsi="Times New Roman"/>
                  <w:color w:val="0000FF"/>
                  <w:u w:val="single"/>
                </w:rPr>
                <w:t>fb</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Отечественная война 1812 года в романе "Война и мир"</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/72</w:t>
              </w:r>
              <w:r>
                <w:rPr>
                  <w:rFonts w:ascii="Times New Roman" w:hAnsi="Times New Roman"/>
                  <w:color w:val="0000FF"/>
                  <w:u w:val="single"/>
                </w:rPr>
                <w:t>b</w:t>
              </w:r>
              <w:r w:rsidRPr="00736A2A">
                <w:rPr>
                  <w:rFonts w:ascii="Times New Roman" w:hAnsi="Times New Roman"/>
                  <w:color w:val="0000FF"/>
                  <w:u w:val="single"/>
                  <w:lang w:val="ru-RU"/>
                </w:rPr>
                <w:t>7</w:t>
              </w:r>
              <w:r>
                <w:rPr>
                  <w:rFonts w:ascii="Times New Roman" w:hAnsi="Times New Roman"/>
                  <w:color w:val="0000FF"/>
                  <w:u w:val="single"/>
                </w:rPr>
                <w:t>eb</w:t>
              </w:r>
              <w:r w:rsidRPr="00736A2A">
                <w:rPr>
                  <w:rFonts w:ascii="Times New Roman" w:hAnsi="Times New Roman"/>
                  <w:color w:val="0000FF"/>
                  <w:u w:val="single"/>
                  <w:lang w:val="ru-RU"/>
                </w:rPr>
                <w:t>95</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Бородинское сражение как идейно-композиционный центр романа "Война и мир"</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28.02</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w:t>
              </w:r>
              <w:r>
                <w:rPr>
                  <w:rFonts w:ascii="Times New Roman" w:hAnsi="Times New Roman"/>
                  <w:color w:val="0000FF"/>
                  <w:u w:val="single"/>
                </w:rPr>
                <w:t>f</w:t>
              </w:r>
              <w:r w:rsidRPr="00736A2A">
                <w:rPr>
                  <w:rFonts w:ascii="Times New Roman" w:hAnsi="Times New Roman"/>
                  <w:color w:val="0000FF"/>
                  <w:u w:val="single"/>
                  <w:lang w:val="ru-RU"/>
                </w:rPr>
                <w:t>8</w:t>
              </w:r>
              <w:r>
                <w:rPr>
                  <w:rFonts w:ascii="Times New Roman" w:hAnsi="Times New Roman"/>
                  <w:color w:val="0000FF"/>
                  <w:u w:val="single"/>
                </w:rPr>
                <w:t>eea</w:t>
              </w:r>
              <w:r w:rsidRPr="00736A2A">
                <w:rPr>
                  <w:rFonts w:ascii="Times New Roman" w:hAnsi="Times New Roman"/>
                  <w:color w:val="0000FF"/>
                  <w:u w:val="single"/>
                  <w:lang w:val="ru-RU"/>
                </w:rPr>
                <w:t>9</w:t>
              </w:r>
              <w:r>
                <w:rPr>
                  <w:rFonts w:ascii="Times New Roman" w:hAnsi="Times New Roman"/>
                  <w:color w:val="0000FF"/>
                  <w:u w:val="single"/>
                </w:rPr>
                <w:t>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Образы Кутузова и Наполеона в романе "Война и мир"</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bb</w:t>
              </w:r>
              <w:r w:rsidRPr="00736A2A">
                <w:rPr>
                  <w:rFonts w:ascii="Times New Roman" w:hAnsi="Times New Roman"/>
                  <w:color w:val="0000FF"/>
                  <w:u w:val="single"/>
                  <w:lang w:val="ru-RU"/>
                </w:rPr>
                <w:t>7</w:t>
              </w:r>
              <w:r>
                <w:rPr>
                  <w:rFonts w:ascii="Times New Roman" w:hAnsi="Times New Roman"/>
                  <w:color w:val="0000FF"/>
                  <w:u w:val="single"/>
                </w:rPr>
                <w:t>c</w:t>
              </w:r>
              <w:r w:rsidRPr="00736A2A">
                <w:rPr>
                  <w:rFonts w:ascii="Times New Roman" w:hAnsi="Times New Roman"/>
                  <w:color w:val="0000FF"/>
                  <w:u w:val="single"/>
                  <w:lang w:val="ru-RU"/>
                </w:rPr>
                <w:t>12</w:t>
              </w:r>
              <w:r>
                <w:rPr>
                  <w:rFonts w:ascii="Times New Roman" w:hAnsi="Times New Roman"/>
                  <w:color w:val="0000FF"/>
                  <w:u w:val="single"/>
                </w:rPr>
                <w:t>a</w:t>
              </w:r>
              <w:r w:rsidRPr="00736A2A">
                <w:rPr>
                  <w:rFonts w:ascii="Times New Roman" w:hAnsi="Times New Roman"/>
                  <w:color w:val="0000FF"/>
                  <w:u w:val="single"/>
                  <w:lang w:val="ru-RU"/>
                </w:rPr>
                <w:t>0</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68</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«Мысль народная» в романе "Война и мир". </w:t>
            </w:r>
            <w:r>
              <w:rPr>
                <w:rFonts w:ascii="Times New Roman" w:hAnsi="Times New Roman"/>
                <w:color w:val="000000"/>
                <w:sz w:val="24"/>
              </w:rPr>
              <w:t>Образ Платона Каратаева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/0734</w:t>
              </w:r>
              <w:r>
                <w:rPr>
                  <w:rFonts w:ascii="Times New Roman" w:hAnsi="Times New Roman"/>
                  <w:color w:val="0000FF"/>
                  <w:u w:val="single"/>
                </w:rPr>
                <w:t>a</w:t>
              </w:r>
              <w:r w:rsidRPr="00736A2A">
                <w:rPr>
                  <w:rFonts w:ascii="Times New Roman" w:hAnsi="Times New Roman"/>
                  <w:color w:val="0000FF"/>
                  <w:u w:val="single"/>
                  <w:lang w:val="ru-RU"/>
                </w:rPr>
                <w:t>41</w:t>
              </w:r>
              <w:r>
                <w:rPr>
                  <w:rFonts w:ascii="Times New Roman" w:hAnsi="Times New Roman"/>
                  <w:color w:val="0000FF"/>
                  <w:u w:val="single"/>
                </w:rPr>
                <w:t>a</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69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Философия истории в романе "Война и мир": роль личности и стихийное начало</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7.03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w:t>
              </w:r>
              <w:r>
                <w:rPr>
                  <w:rFonts w:ascii="Times New Roman" w:hAnsi="Times New Roman"/>
                  <w:color w:val="0000FF"/>
                  <w:u w:val="single"/>
                </w:rPr>
                <w:t>ad</w:t>
              </w:r>
              <w:r w:rsidRPr="00736A2A">
                <w:rPr>
                  <w:rFonts w:ascii="Times New Roman" w:hAnsi="Times New Roman"/>
                  <w:color w:val="0000FF"/>
                  <w:u w:val="single"/>
                  <w:lang w:val="ru-RU"/>
                </w:rPr>
                <w:t>10754</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Психологизм прозы Толстого: «диалектика души»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14.03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/2</w:t>
              </w:r>
              <w:r>
                <w:rPr>
                  <w:rFonts w:ascii="Times New Roman" w:hAnsi="Times New Roman"/>
                  <w:color w:val="0000FF"/>
                  <w:u w:val="single"/>
                </w:rPr>
                <w:t>ea</w:t>
              </w:r>
              <w:r w:rsidRPr="00736A2A">
                <w:rPr>
                  <w:rFonts w:ascii="Times New Roman" w:hAnsi="Times New Roman"/>
                  <w:color w:val="0000FF"/>
                  <w:u w:val="single"/>
                  <w:lang w:val="ru-RU"/>
                </w:rPr>
                <w:t>4166</w:t>
              </w:r>
              <w:r>
                <w:rPr>
                  <w:rFonts w:ascii="Times New Roman" w:hAnsi="Times New Roman"/>
                  <w:color w:val="0000FF"/>
                  <w:u w:val="single"/>
                </w:rPr>
                <w:t>f</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Значение творчества Л.Н.Толстого в отечественной и мировой культуре</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17.03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db</w:t>
              </w:r>
              <w:r w:rsidRPr="00736A2A">
                <w:rPr>
                  <w:rFonts w:ascii="Times New Roman" w:hAnsi="Times New Roman"/>
                  <w:color w:val="0000FF"/>
                  <w:u w:val="single"/>
                  <w:lang w:val="ru-RU"/>
                </w:rPr>
                <w:t>3</w:t>
              </w:r>
              <w:r>
                <w:rPr>
                  <w:rFonts w:ascii="Times New Roman" w:hAnsi="Times New Roman"/>
                  <w:color w:val="0000FF"/>
                  <w:u w:val="single"/>
                </w:rPr>
                <w:t>e</w:t>
              </w:r>
              <w:r w:rsidRPr="00736A2A">
                <w:rPr>
                  <w:rFonts w:ascii="Times New Roman" w:hAnsi="Times New Roman"/>
                  <w:color w:val="0000FF"/>
                  <w:u w:val="single"/>
                  <w:lang w:val="ru-RU"/>
                </w:rPr>
                <w:t>1</w:t>
              </w:r>
              <w:r>
                <w:rPr>
                  <w:rFonts w:ascii="Times New Roman" w:hAnsi="Times New Roman"/>
                  <w:color w:val="0000FF"/>
                  <w:u w:val="single"/>
                </w:rPr>
                <w:t>a</w:t>
              </w:r>
              <w:r w:rsidRPr="00736A2A">
                <w:rPr>
                  <w:rFonts w:ascii="Times New Roman" w:hAnsi="Times New Roman"/>
                  <w:color w:val="0000FF"/>
                  <w:u w:val="single"/>
                  <w:lang w:val="ru-RU"/>
                </w:rPr>
                <w:t>0</w:t>
              </w:r>
              <w:r>
                <w:rPr>
                  <w:rFonts w:ascii="Times New Roman" w:hAnsi="Times New Roman"/>
                  <w:color w:val="0000FF"/>
                  <w:u w:val="single"/>
                </w:rPr>
                <w:t>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Подготовка к домашнему сочинению по роману Л.Н.Толстого</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17.03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/50</w:t>
              </w:r>
              <w:r>
                <w:rPr>
                  <w:rFonts w:ascii="Times New Roman" w:hAnsi="Times New Roman"/>
                  <w:color w:val="0000FF"/>
                  <w:u w:val="single"/>
                </w:rPr>
                <w:t>ccb</w:t>
              </w:r>
              <w:r w:rsidRPr="00736A2A">
                <w:rPr>
                  <w:rFonts w:ascii="Times New Roman" w:hAnsi="Times New Roman"/>
                  <w:color w:val="0000FF"/>
                  <w:u w:val="single"/>
                  <w:lang w:val="ru-RU"/>
                </w:rPr>
                <w:t>805</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Основные этапы жизни и творчества Н.С.Лескова. Художественный мир </w:t>
            </w:r>
            <w:r w:rsidRPr="00736A2A">
              <w:rPr>
                <w:rFonts w:ascii="Times New Roman" w:hAnsi="Times New Roman"/>
                <w:color w:val="000000"/>
                <w:sz w:val="24"/>
                <w:lang w:val="ru-RU"/>
              </w:rPr>
              <w:lastRenderedPageBreak/>
              <w:t>произведений писателя</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/57</w:t>
              </w:r>
              <w:r>
                <w:rPr>
                  <w:rFonts w:ascii="Times New Roman" w:hAnsi="Times New Roman"/>
                  <w:color w:val="0000FF"/>
                  <w:u w:val="single"/>
                </w:rPr>
                <w:t>bd</w:t>
              </w:r>
              <w:r w:rsidRPr="00736A2A">
                <w:rPr>
                  <w:rFonts w:ascii="Times New Roman" w:hAnsi="Times New Roman"/>
                  <w:color w:val="0000FF"/>
                  <w:u w:val="single"/>
                  <w:lang w:val="ru-RU"/>
                </w:rPr>
                <w:t>5</w:t>
              </w:r>
              <w:r>
                <w:rPr>
                  <w:rFonts w:ascii="Times New Roman" w:hAnsi="Times New Roman"/>
                  <w:color w:val="0000FF"/>
                  <w:u w:val="single"/>
                </w:rPr>
                <w:t>e</w:t>
              </w:r>
              <w:r w:rsidRPr="00736A2A">
                <w:rPr>
                  <w:rFonts w:ascii="Times New Roman" w:hAnsi="Times New Roman"/>
                  <w:color w:val="0000FF"/>
                  <w:u w:val="single"/>
                  <w:lang w:val="ru-RU"/>
                </w:rPr>
                <w:t>1</w:t>
              </w:r>
              <w:r>
                <w:rPr>
                  <w:rFonts w:ascii="Times New Roman" w:hAnsi="Times New Roman"/>
                  <w:color w:val="0000FF"/>
                  <w:u w:val="single"/>
                </w:rPr>
                <w:t>b</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74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Изображение этапов духовного пути личности в произведениях Н.С.Лескова. Особенности лесковской повествовательной манеры сказа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31.03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db</w:t>
              </w:r>
              <w:r w:rsidRPr="00736A2A">
                <w:rPr>
                  <w:rFonts w:ascii="Times New Roman" w:hAnsi="Times New Roman"/>
                  <w:color w:val="0000FF"/>
                  <w:u w:val="single"/>
                  <w:lang w:val="ru-RU"/>
                </w:rPr>
                <w:t>8</w:t>
              </w:r>
              <w:r>
                <w:rPr>
                  <w:rFonts w:ascii="Times New Roman" w:hAnsi="Times New Roman"/>
                  <w:color w:val="0000FF"/>
                  <w:u w:val="single"/>
                </w:rPr>
                <w:t>ec</w:t>
              </w:r>
              <w:r w:rsidRPr="00736A2A">
                <w:rPr>
                  <w:rFonts w:ascii="Times New Roman" w:hAnsi="Times New Roman"/>
                  <w:color w:val="0000FF"/>
                  <w:u w:val="single"/>
                  <w:lang w:val="ru-RU"/>
                </w:rPr>
                <w:t>70</w:t>
              </w:r>
              <w:r>
                <w:rPr>
                  <w:rFonts w:ascii="Times New Roman" w:hAnsi="Times New Roman"/>
                  <w:color w:val="0000FF"/>
                  <w:u w:val="single"/>
                </w:rPr>
                <w:t>a</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А.П.Чехова. Новаторство прозы писателя</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31.03</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bea</w:t>
              </w:r>
              <w:r w:rsidRPr="00736A2A">
                <w:rPr>
                  <w:rFonts w:ascii="Times New Roman" w:hAnsi="Times New Roman"/>
                  <w:color w:val="0000FF"/>
                  <w:u w:val="single"/>
                  <w:lang w:val="ru-RU"/>
                </w:rPr>
                <w:t>32083</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Идейно-художественное своеобразие рассказа «Ионыч»</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4.04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/551</w:t>
              </w:r>
              <w:r>
                <w:rPr>
                  <w:rFonts w:ascii="Times New Roman" w:hAnsi="Times New Roman"/>
                  <w:color w:val="0000FF"/>
                  <w:u w:val="single"/>
                </w:rPr>
                <w:t>f</w:t>
              </w:r>
              <w:r w:rsidRPr="00736A2A">
                <w:rPr>
                  <w:rFonts w:ascii="Times New Roman" w:hAnsi="Times New Roman"/>
                  <w:color w:val="0000FF"/>
                  <w:u w:val="single"/>
                  <w:lang w:val="ru-RU"/>
                </w:rPr>
                <w:t>8</w:t>
              </w:r>
              <w:r>
                <w:rPr>
                  <w:rFonts w:ascii="Times New Roman" w:hAnsi="Times New Roman"/>
                  <w:color w:val="0000FF"/>
                  <w:u w:val="single"/>
                </w:rPr>
                <w:t>b</w:t>
              </w:r>
              <w:r w:rsidRPr="00736A2A">
                <w:rPr>
                  <w:rFonts w:ascii="Times New Roman" w:hAnsi="Times New Roman"/>
                  <w:color w:val="0000FF"/>
                  <w:u w:val="single"/>
                  <w:lang w:val="ru-RU"/>
                </w:rPr>
                <w:t>1</w:t>
              </w:r>
              <w:r>
                <w:rPr>
                  <w:rFonts w:ascii="Times New Roman" w:hAnsi="Times New Roman"/>
                  <w:color w:val="0000FF"/>
                  <w:u w:val="single"/>
                </w:rPr>
                <w:t>a</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Многообразие философско-психологической проблематики в рассказах А.П. Чехова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7.04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w:t>
              </w:r>
              <w:r w:rsidRPr="00736A2A">
                <w:rPr>
                  <w:rFonts w:ascii="Times New Roman" w:hAnsi="Times New Roman"/>
                  <w:color w:val="0000FF"/>
                  <w:u w:val="single"/>
                  <w:lang w:val="ru-RU"/>
                </w:rPr>
                <w:t>1</w:t>
              </w:r>
              <w:r>
                <w:rPr>
                  <w:rFonts w:ascii="Times New Roman" w:hAnsi="Times New Roman"/>
                  <w:color w:val="0000FF"/>
                  <w:u w:val="single"/>
                </w:rPr>
                <w:t>bc</w:t>
              </w:r>
              <w:r w:rsidRPr="00736A2A">
                <w:rPr>
                  <w:rFonts w:ascii="Times New Roman" w:hAnsi="Times New Roman"/>
                  <w:color w:val="0000FF"/>
                  <w:u w:val="single"/>
                  <w:lang w:val="ru-RU"/>
                </w:rPr>
                <w:t>0</w:t>
              </w:r>
              <w:r>
                <w:rPr>
                  <w:rFonts w:ascii="Times New Roman" w:hAnsi="Times New Roman"/>
                  <w:color w:val="0000FF"/>
                  <w:u w:val="single"/>
                </w:rPr>
                <w:t>faf</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78</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История создания, жанровые особенности комедии «Вишневый сад». </w:t>
            </w:r>
            <w:r>
              <w:rPr>
                <w:rFonts w:ascii="Times New Roman" w:hAnsi="Times New Roman"/>
                <w:color w:val="000000"/>
                <w:sz w:val="24"/>
              </w:rPr>
              <w:t>Смысл названия</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7.04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/6918</w:t>
              </w:r>
              <w:r>
                <w:rPr>
                  <w:rFonts w:ascii="Times New Roman" w:hAnsi="Times New Roman"/>
                  <w:color w:val="0000FF"/>
                  <w:u w:val="single"/>
                </w:rPr>
                <w:t>f</w:t>
              </w:r>
              <w:r w:rsidRPr="00736A2A">
                <w:rPr>
                  <w:rFonts w:ascii="Times New Roman" w:hAnsi="Times New Roman"/>
                  <w:color w:val="0000FF"/>
                  <w:u w:val="single"/>
                  <w:lang w:val="ru-RU"/>
                </w:rPr>
                <w:t>662</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79</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Проблематика комедии "Вишневый сад". Особенности конфликта и системы образов. </w:t>
            </w:r>
            <w:r>
              <w:rPr>
                <w:rFonts w:ascii="Times New Roman" w:hAnsi="Times New Roman"/>
                <w:color w:val="000000"/>
                <w:sz w:val="24"/>
              </w:rPr>
              <w:t>Разрушение «дворянского гнезда»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11.04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cd</w:t>
              </w:r>
              <w:r w:rsidRPr="00736A2A">
                <w:rPr>
                  <w:rFonts w:ascii="Times New Roman" w:hAnsi="Times New Roman"/>
                  <w:color w:val="0000FF"/>
                  <w:u w:val="single"/>
                  <w:lang w:val="ru-RU"/>
                </w:rPr>
                <w:t>3</w:t>
              </w:r>
              <w:r>
                <w:rPr>
                  <w:rFonts w:ascii="Times New Roman" w:hAnsi="Times New Roman"/>
                  <w:color w:val="0000FF"/>
                  <w:u w:val="single"/>
                </w:rPr>
                <w:t>c</w:t>
              </w:r>
              <w:r w:rsidRPr="00736A2A">
                <w:rPr>
                  <w:rFonts w:ascii="Times New Roman" w:hAnsi="Times New Roman"/>
                  <w:color w:val="0000FF"/>
                  <w:u w:val="single"/>
                  <w:lang w:val="ru-RU"/>
                </w:rPr>
                <w:t>411</w:t>
              </w:r>
              <w:r>
                <w:rPr>
                  <w:rFonts w:ascii="Times New Roman" w:hAnsi="Times New Roman"/>
                  <w:color w:val="0000FF"/>
                  <w:u w:val="single"/>
                </w:rPr>
                <w:t>f</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Раневская и Гаев как герои уходящего в прошлое усадебного быта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14.04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/36</w:t>
              </w:r>
              <w:r>
                <w:rPr>
                  <w:rFonts w:ascii="Times New Roman" w:hAnsi="Times New Roman"/>
                  <w:color w:val="0000FF"/>
                  <w:u w:val="single"/>
                </w:rPr>
                <w:t>f</w:t>
              </w:r>
              <w:r w:rsidRPr="00736A2A">
                <w:rPr>
                  <w:rFonts w:ascii="Times New Roman" w:hAnsi="Times New Roman"/>
                  <w:color w:val="0000FF"/>
                  <w:u w:val="single"/>
                  <w:lang w:val="ru-RU"/>
                </w:rPr>
                <w:t>2</w:t>
              </w:r>
              <w:r>
                <w:rPr>
                  <w:rFonts w:ascii="Times New Roman" w:hAnsi="Times New Roman"/>
                  <w:color w:val="0000FF"/>
                  <w:u w:val="single"/>
                </w:rPr>
                <w:t>aa</w:t>
              </w:r>
              <w:r w:rsidRPr="00736A2A">
                <w:rPr>
                  <w:rFonts w:ascii="Times New Roman" w:hAnsi="Times New Roman"/>
                  <w:color w:val="0000FF"/>
                  <w:u w:val="single"/>
                  <w:lang w:val="ru-RU"/>
                </w:rPr>
                <w:t>60</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81</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Настоящее и будущее в комедии "Вишневый сад": образы Лопахина, Пети и Ани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14.04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fc</w:t>
              </w:r>
              <w:r w:rsidRPr="00736A2A">
                <w:rPr>
                  <w:rFonts w:ascii="Times New Roman" w:hAnsi="Times New Roman"/>
                  <w:color w:val="0000FF"/>
                  <w:u w:val="single"/>
                  <w:lang w:val="ru-RU"/>
                </w:rPr>
                <w:t>560</w:t>
              </w:r>
              <w:r>
                <w:rPr>
                  <w:rFonts w:ascii="Times New Roman" w:hAnsi="Times New Roman"/>
                  <w:color w:val="0000FF"/>
                  <w:u w:val="single"/>
                </w:rPr>
                <w:t>d</w:t>
              </w:r>
              <w:r w:rsidRPr="00736A2A">
                <w:rPr>
                  <w:rFonts w:ascii="Times New Roman" w:hAnsi="Times New Roman"/>
                  <w:color w:val="0000FF"/>
                  <w:u w:val="single"/>
                  <w:lang w:val="ru-RU"/>
                </w:rPr>
                <w:t>17</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82</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Художественное мастерство, </w:t>
            </w:r>
            <w:r w:rsidRPr="00736A2A">
              <w:rPr>
                <w:rFonts w:ascii="Times New Roman" w:hAnsi="Times New Roman"/>
                <w:color w:val="000000"/>
                <w:sz w:val="24"/>
                <w:lang w:val="ru-RU"/>
              </w:rPr>
              <w:lastRenderedPageBreak/>
              <w:t xml:space="preserve">новаторство Чехова-драматурга. </w:t>
            </w:r>
            <w:r>
              <w:rPr>
                <w:rFonts w:ascii="Times New Roman" w:hAnsi="Times New Roman"/>
                <w:color w:val="000000"/>
                <w:sz w:val="24"/>
              </w:rPr>
              <w:t>Значение творческого наследия Чехова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18.04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/28</w:t>
              </w:r>
              <w:r>
                <w:rPr>
                  <w:rFonts w:ascii="Times New Roman" w:hAnsi="Times New Roman"/>
                  <w:color w:val="0000FF"/>
                  <w:u w:val="single"/>
                </w:rPr>
                <w:t>ea</w:t>
              </w:r>
              <w:r w:rsidRPr="00736A2A">
                <w:rPr>
                  <w:rFonts w:ascii="Times New Roman" w:hAnsi="Times New Roman"/>
                  <w:color w:val="0000FF"/>
                  <w:u w:val="single"/>
                  <w:lang w:val="ru-RU"/>
                </w:rPr>
                <w:t>8207</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83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Подготовка к домашнему сочинению по творчеству А.П.Чехова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/717</w:t>
              </w:r>
              <w:r>
                <w:rPr>
                  <w:rFonts w:ascii="Times New Roman" w:hAnsi="Times New Roman"/>
                  <w:color w:val="0000FF"/>
                  <w:u w:val="single"/>
                </w:rPr>
                <w:t>e</w:t>
              </w:r>
              <w:r w:rsidRPr="00736A2A">
                <w:rPr>
                  <w:rFonts w:ascii="Times New Roman" w:hAnsi="Times New Roman"/>
                  <w:color w:val="0000FF"/>
                  <w:u w:val="single"/>
                  <w:lang w:val="ru-RU"/>
                </w:rPr>
                <w:t>7</w:t>
              </w:r>
              <w:r>
                <w:rPr>
                  <w:rFonts w:ascii="Times New Roman" w:hAnsi="Times New Roman"/>
                  <w:color w:val="0000FF"/>
                  <w:u w:val="single"/>
                </w:rPr>
                <w:t>f</w:t>
              </w:r>
              <w:r w:rsidRPr="00736A2A">
                <w:rPr>
                  <w:rFonts w:ascii="Times New Roman" w:hAnsi="Times New Roman"/>
                  <w:color w:val="0000FF"/>
                  <w:u w:val="single"/>
                  <w:lang w:val="ru-RU"/>
                </w:rPr>
                <w:t>8</w:t>
              </w:r>
              <w:r>
                <w:rPr>
                  <w:rFonts w:ascii="Times New Roman" w:hAnsi="Times New Roman"/>
                  <w:color w:val="0000FF"/>
                  <w:u w:val="single"/>
                </w:rPr>
                <w:t>f</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Внеклассное чтение «Любимые страницы литературы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21.04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w:t>
              </w:r>
              <w:r>
                <w:rPr>
                  <w:rFonts w:ascii="Times New Roman" w:hAnsi="Times New Roman"/>
                  <w:color w:val="0000FF"/>
                  <w:u w:val="single"/>
                </w:rPr>
                <w:t>dbc</w:t>
              </w:r>
              <w:r w:rsidRPr="00736A2A">
                <w:rPr>
                  <w:rFonts w:ascii="Times New Roman" w:hAnsi="Times New Roman"/>
                  <w:color w:val="0000FF"/>
                  <w:u w:val="single"/>
                  <w:lang w:val="ru-RU"/>
                </w:rPr>
                <w:t>8739</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Подготовка к контрольной работе ответы на проблемный вопрос, сочинение, тесты по литературе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25.04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a</w:t>
              </w:r>
              <w:r w:rsidRPr="00736A2A">
                <w:rPr>
                  <w:rFonts w:ascii="Times New Roman" w:hAnsi="Times New Roman"/>
                  <w:color w:val="0000FF"/>
                  <w:u w:val="single"/>
                  <w:lang w:val="ru-RU"/>
                </w:rPr>
                <w:t>862336</w:t>
              </w:r>
              <w:r>
                <w:rPr>
                  <w:rFonts w:ascii="Times New Roman" w:hAnsi="Times New Roman"/>
                  <w:color w:val="0000FF"/>
                  <w:u w:val="single"/>
                </w:rPr>
                <w:t>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Контрольная работа письменные ответы, сочинение, тесты по литературе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28.04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/9022</w:t>
              </w:r>
              <w:r>
                <w:rPr>
                  <w:rFonts w:ascii="Times New Roman" w:hAnsi="Times New Roman"/>
                  <w:color w:val="0000FF"/>
                  <w:u w:val="single"/>
                </w:rPr>
                <w:t>ff</w:t>
              </w:r>
              <w:r w:rsidRPr="00736A2A">
                <w:rPr>
                  <w:rFonts w:ascii="Times New Roman" w:hAnsi="Times New Roman"/>
                  <w:color w:val="0000FF"/>
                  <w:u w:val="single"/>
                  <w:lang w:val="ru-RU"/>
                </w:rPr>
                <w:t>94</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28.04</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/307</w:t>
              </w:r>
              <w:r>
                <w:rPr>
                  <w:rFonts w:ascii="Times New Roman" w:hAnsi="Times New Roman"/>
                  <w:color w:val="0000FF"/>
                  <w:u w:val="single"/>
                </w:rPr>
                <w:t>edf</w:t>
              </w:r>
              <w:r w:rsidRPr="00736A2A">
                <w:rPr>
                  <w:rFonts w:ascii="Times New Roman" w:hAnsi="Times New Roman"/>
                  <w:color w:val="0000FF"/>
                  <w:u w:val="single"/>
                  <w:lang w:val="ru-RU"/>
                </w:rPr>
                <w:t>82</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Поэзия народов России. Страницы жизни поэта (по выбору, например, Г.Тукая, К.Хетагурова и др.) и особенности его лирики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5.05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eabf</w:t>
              </w:r>
              <w:r w:rsidRPr="00736A2A">
                <w:rPr>
                  <w:rFonts w:ascii="Times New Roman" w:hAnsi="Times New Roman"/>
                  <w:color w:val="0000FF"/>
                  <w:u w:val="single"/>
                  <w:lang w:val="ru-RU"/>
                </w:rPr>
                <w:t>4</w:t>
              </w:r>
              <w:r>
                <w:rPr>
                  <w:rFonts w:ascii="Times New Roman" w:hAnsi="Times New Roman"/>
                  <w:color w:val="0000FF"/>
                  <w:u w:val="single"/>
                </w:rPr>
                <w:t>f</w:t>
              </w:r>
              <w:r w:rsidRPr="00736A2A">
                <w:rPr>
                  <w:rFonts w:ascii="Times New Roman" w:hAnsi="Times New Roman"/>
                  <w:color w:val="0000FF"/>
                  <w:u w:val="single"/>
                  <w:lang w:val="ru-RU"/>
                </w:rPr>
                <w:t>90</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89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Резервный урок. Анализ лирического произведения из поэзии народов России (по выбору)</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5.05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/69</w:t>
              </w:r>
              <w:r>
                <w:rPr>
                  <w:rFonts w:ascii="Times New Roman" w:hAnsi="Times New Roman"/>
                  <w:color w:val="0000FF"/>
                  <w:u w:val="single"/>
                </w:rPr>
                <w:t>ad</w:t>
              </w:r>
              <w:r w:rsidRPr="00736A2A">
                <w:rPr>
                  <w:rFonts w:ascii="Times New Roman" w:hAnsi="Times New Roman"/>
                  <w:color w:val="0000FF"/>
                  <w:u w:val="single"/>
                  <w:lang w:val="ru-RU"/>
                </w:rPr>
                <w:t>657</w:t>
              </w:r>
              <w:r>
                <w:rPr>
                  <w:rFonts w:ascii="Times New Roman" w:hAnsi="Times New Roman"/>
                  <w:color w:val="0000FF"/>
                  <w:u w:val="single"/>
                </w:rPr>
                <w:t>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Жизнь и творчество писателя </w:t>
            </w:r>
            <w:r w:rsidRPr="00736A2A">
              <w:rPr>
                <w:rFonts w:ascii="Times New Roman" w:hAnsi="Times New Roman"/>
                <w:color w:val="000000"/>
                <w:sz w:val="24"/>
                <w:lang w:val="ru-RU"/>
              </w:rPr>
              <w:lastRenderedPageBreak/>
              <w:t>(Ч.Диккенс, Г.Флобера и др.). История создания, сюжет и композиция произведения</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12.05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/85</w:t>
              </w:r>
              <w:r>
                <w:rPr>
                  <w:rFonts w:ascii="Times New Roman" w:hAnsi="Times New Roman"/>
                  <w:color w:val="0000FF"/>
                  <w:u w:val="single"/>
                </w:rPr>
                <w:t>d</w:t>
              </w:r>
              <w:r w:rsidRPr="00736A2A">
                <w:rPr>
                  <w:rFonts w:ascii="Times New Roman" w:hAnsi="Times New Roman"/>
                  <w:color w:val="0000FF"/>
                  <w:u w:val="single"/>
                  <w:lang w:val="ru-RU"/>
                </w:rPr>
                <w:t>32996</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91</w:t>
            </w:r>
          </w:p>
        </w:tc>
        <w:tc>
          <w:tcPr>
            <w:tcW w:w="3256"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Ч.Диккенс. Роман "Большие надежды". </w:t>
            </w:r>
            <w:r>
              <w:rPr>
                <w:rFonts w:ascii="Times New Roman" w:hAnsi="Times New Roman"/>
                <w:color w:val="000000"/>
                <w:sz w:val="24"/>
              </w:rPr>
              <w:t>Тематика, проблематика. Система образов</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12.05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/46</w:t>
              </w:r>
              <w:r>
                <w:rPr>
                  <w:rFonts w:ascii="Times New Roman" w:hAnsi="Times New Roman"/>
                  <w:color w:val="0000FF"/>
                  <w:u w:val="single"/>
                </w:rPr>
                <w:t>bb</w:t>
              </w:r>
              <w:r w:rsidRPr="00736A2A">
                <w:rPr>
                  <w:rFonts w:ascii="Times New Roman" w:hAnsi="Times New Roman"/>
                  <w:color w:val="0000FF"/>
                  <w:u w:val="single"/>
                  <w:lang w:val="ru-RU"/>
                </w:rPr>
                <w:t>6375</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92</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Резервный урок. Г. Флобер "Мадам Бовари". Художественное мастерство писателя//Всероссийская проверочная работа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16.05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w:t>
              </w:r>
              <w:r w:rsidRPr="00736A2A">
                <w:rPr>
                  <w:rFonts w:ascii="Times New Roman" w:hAnsi="Times New Roman"/>
                  <w:color w:val="0000FF"/>
                  <w:u w:val="single"/>
                  <w:lang w:val="ru-RU"/>
                </w:rPr>
                <w:t>1436238</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93</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Письменный ответ на проблемный вопрос/Всероссийская проверочная работа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19.05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/24</w:t>
              </w:r>
              <w:r>
                <w:rPr>
                  <w:rFonts w:ascii="Times New Roman" w:hAnsi="Times New Roman"/>
                  <w:color w:val="0000FF"/>
                  <w:u w:val="single"/>
                </w:rPr>
                <w:t>b</w:t>
              </w:r>
              <w:r w:rsidRPr="00736A2A">
                <w:rPr>
                  <w:rFonts w:ascii="Times New Roman" w:hAnsi="Times New Roman"/>
                  <w:color w:val="0000FF"/>
                  <w:u w:val="single"/>
                  <w:lang w:val="ru-RU"/>
                </w:rPr>
                <w:t>4669</w:t>
              </w:r>
              <w:r>
                <w:rPr>
                  <w:rFonts w:ascii="Times New Roman" w:hAnsi="Times New Roman"/>
                  <w:color w:val="0000FF"/>
                  <w:u w:val="single"/>
                </w:rPr>
                <w:t>a</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94</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Страницы жизни поэта (А. Рембо, Ш. Бодлера и др. ), особенности его лирики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19.05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ecfff</w:t>
              </w:r>
              <w:r w:rsidRPr="00736A2A">
                <w:rPr>
                  <w:rFonts w:ascii="Times New Roman" w:hAnsi="Times New Roman"/>
                  <w:color w:val="0000FF"/>
                  <w:u w:val="single"/>
                  <w:lang w:val="ru-RU"/>
                </w:rPr>
                <w:t>6</w:t>
              </w:r>
              <w:r>
                <w:rPr>
                  <w:rFonts w:ascii="Times New Roman" w:hAnsi="Times New Roman"/>
                  <w:color w:val="0000FF"/>
                  <w:u w:val="single"/>
                </w:rPr>
                <w:t>fe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95</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Резервный урок. Символические образы в стихотворениях, особенности поэтического языка (на выбор А. Рембо, Ш. Бодлера и др. )</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22.05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w:t>
              </w:r>
              <w:r w:rsidRPr="00736A2A">
                <w:rPr>
                  <w:rFonts w:ascii="Times New Roman" w:hAnsi="Times New Roman"/>
                  <w:color w:val="0000FF"/>
                  <w:u w:val="single"/>
                  <w:lang w:val="ru-RU"/>
                </w:rPr>
                <w:t>0</w:t>
              </w:r>
              <w:r>
                <w:rPr>
                  <w:rFonts w:ascii="Times New Roman" w:hAnsi="Times New Roman"/>
                  <w:color w:val="0000FF"/>
                  <w:u w:val="single"/>
                </w:rPr>
                <w:t>cc</w:t>
              </w:r>
              <w:r w:rsidRPr="00736A2A">
                <w:rPr>
                  <w:rFonts w:ascii="Times New Roman" w:hAnsi="Times New Roman"/>
                  <w:color w:val="0000FF"/>
                  <w:u w:val="single"/>
                  <w:lang w:val="ru-RU"/>
                </w:rPr>
                <w:t>465</w:t>
              </w:r>
              <w:r>
                <w:rPr>
                  <w:rFonts w:ascii="Times New Roman" w:hAnsi="Times New Roman"/>
                  <w:color w:val="0000FF"/>
                  <w:u w:val="single"/>
                </w:rPr>
                <w:t>e</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96</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Жизнь и творчество драматурга (Г. Ибсен и др.) История создания, сюжет и конфликт в произведении</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23.05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12</w:t>
              </w:r>
              <w:r>
                <w:rPr>
                  <w:rFonts w:ascii="Times New Roman" w:hAnsi="Times New Roman"/>
                  <w:color w:val="0000FF"/>
                  <w:u w:val="single"/>
                </w:rPr>
                <w:t>a</w:t>
              </w:r>
              <w:r w:rsidRPr="00736A2A">
                <w:rPr>
                  <w:rFonts w:ascii="Times New Roman" w:hAnsi="Times New Roman"/>
                  <w:color w:val="0000FF"/>
                  <w:u w:val="single"/>
                  <w:lang w:val="ru-RU"/>
                </w:rPr>
                <w:t>62</w:t>
              </w:r>
              <w:r>
                <w:rPr>
                  <w:rFonts w:ascii="Times New Roman" w:hAnsi="Times New Roman"/>
                  <w:color w:val="0000FF"/>
                  <w:u w:val="single"/>
                </w:rPr>
                <w:t>ec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97</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Резервный урок. Г. Ибсен «Кукольный дом». Проблематика пьесы. Система образов. </w:t>
            </w:r>
            <w:r w:rsidRPr="00736A2A">
              <w:rPr>
                <w:rFonts w:ascii="Times New Roman" w:hAnsi="Times New Roman"/>
                <w:color w:val="000000"/>
                <w:sz w:val="24"/>
                <w:lang w:val="ru-RU"/>
              </w:rPr>
              <w:lastRenderedPageBreak/>
              <w:t>Новаторство драматурга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23.05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/80</w:t>
              </w:r>
              <w:r>
                <w:rPr>
                  <w:rFonts w:ascii="Times New Roman" w:hAnsi="Times New Roman"/>
                  <w:color w:val="0000FF"/>
                  <w:u w:val="single"/>
                </w:rPr>
                <w:t>c</w:t>
              </w:r>
              <w:r w:rsidRPr="00736A2A">
                <w:rPr>
                  <w:rFonts w:ascii="Times New Roman" w:hAnsi="Times New Roman"/>
                  <w:color w:val="0000FF"/>
                  <w:u w:val="single"/>
                  <w:lang w:val="ru-RU"/>
                </w:rPr>
                <w:t>384</w:t>
              </w:r>
              <w:r>
                <w:rPr>
                  <w:rFonts w:ascii="Times New Roman" w:hAnsi="Times New Roman"/>
                  <w:color w:val="0000FF"/>
                  <w:u w:val="single"/>
                </w:rPr>
                <w:t>b</w:t>
              </w:r>
              <w:r w:rsidRPr="00736A2A">
                <w:rPr>
                  <w:rFonts w:ascii="Times New Roman" w:hAnsi="Times New Roman"/>
                  <w:color w:val="0000FF"/>
                  <w:u w:val="single"/>
                  <w:lang w:val="ru-RU"/>
                </w:rPr>
                <w:t>3</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lastRenderedPageBreak/>
              <w:t>98</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Резервный урок. Повторение. Сквозные образы и мотивы в литературе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26.05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/715</w:t>
              </w:r>
              <w:r>
                <w:rPr>
                  <w:rFonts w:ascii="Times New Roman" w:hAnsi="Times New Roman"/>
                  <w:color w:val="0000FF"/>
                  <w:u w:val="single"/>
                </w:rPr>
                <w:t>fba</w:t>
              </w:r>
              <w:r w:rsidRPr="00736A2A">
                <w:rPr>
                  <w:rFonts w:ascii="Times New Roman" w:hAnsi="Times New Roman"/>
                  <w:color w:val="0000FF"/>
                  <w:u w:val="single"/>
                  <w:lang w:val="ru-RU"/>
                </w:rPr>
                <w:t>62</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99</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736A2A">
              <w:rPr>
                <w:rFonts w:ascii="Times New Roman" w:hAnsi="Times New Roman"/>
                <w:color w:val="000000"/>
                <w:sz w:val="24"/>
                <w:lang w:val="ru-RU"/>
              </w:rPr>
              <w:t xml:space="preserve"> века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26.05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/9862089</w:t>
              </w:r>
              <w:r>
                <w:rPr>
                  <w:rFonts w:ascii="Times New Roman" w:hAnsi="Times New Roman"/>
                  <w:color w:val="0000FF"/>
                  <w:u w:val="single"/>
                </w:rPr>
                <w:t>c</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100</w:t>
            </w:r>
          </w:p>
        </w:tc>
        <w:tc>
          <w:tcPr>
            <w:tcW w:w="3256"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Внеклассное чтение «В мире современной литературы»</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27.05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/5</w:t>
              </w:r>
              <w:r>
                <w:rPr>
                  <w:rFonts w:ascii="Times New Roman" w:hAnsi="Times New Roman"/>
                  <w:color w:val="0000FF"/>
                  <w:u w:val="single"/>
                </w:rPr>
                <w:t>a</w:t>
              </w:r>
              <w:r w:rsidRPr="00736A2A">
                <w:rPr>
                  <w:rFonts w:ascii="Times New Roman" w:hAnsi="Times New Roman"/>
                  <w:color w:val="0000FF"/>
                  <w:u w:val="single"/>
                  <w:lang w:val="ru-RU"/>
                </w:rPr>
                <w:t>351</w:t>
              </w:r>
              <w:r>
                <w:rPr>
                  <w:rFonts w:ascii="Times New Roman" w:hAnsi="Times New Roman"/>
                  <w:color w:val="0000FF"/>
                  <w:u w:val="single"/>
                </w:rPr>
                <w:t>bd</w:t>
              </w:r>
              <w:r w:rsidRPr="00736A2A">
                <w:rPr>
                  <w:rFonts w:ascii="Times New Roman" w:hAnsi="Times New Roman"/>
                  <w:color w:val="0000FF"/>
                  <w:u w:val="single"/>
                  <w:lang w:val="ru-RU"/>
                </w:rPr>
                <w:t>7</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101</w:t>
            </w:r>
          </w:p>
        </w:tc>
        <w:tc>
          <w:tcPr>
            <w:tcW w:w="3256" w:type="dxa"/>
            <w:tcMar>
              <w:top w:w="50" w:type="dxa"/>
              <w:left w:w="100" w:type="dxa"/>
            </w:tcMar>
            <w:vAlign w:val="center"/>
          </w:tcPr>
          <w:p w:rsidR="006469C8" w:rsidRDefault="00736A2A">
            <w:pPr>
              <w:spacing w:after="0"/>
              <w:ind w:left="135"/>
              <w:rPr>
                <w:lang w:val="ru-RU"/>
              </w:rPr>
            </w:pPr>
            <w:r>
              <w:rPr>
                <w:lang w:val="ru-RU"/>
              </w:rPr>
              <w:t>Итоговая контрольная работа</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736A2A">
            <w:pPr>
              <w:spacing w:after="0"/>
              <w:ind w:left="135"/>
              <w:jc w:val="center"/>
              <w:rPr>
                <w:lang w:val="ru-RU"/>
              </w:rPr>
            </w:pPr>
            <w:r>
              <w:rPr>
                <w:lang w:val="ru-RU"/>
              </w:rPr>
              <w:t>1</w:t>
            </w: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27.05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ce</w:t>
              </w:r>
              <w:r w:rsidRPr="00736A2A">
                <w:rPr>
                  <w:rFonts w:ascii="Times New Roman" w:hAnsi="Times New Roman"/>
                  <w:color w:val="0000FF"/>
                  <w:u w:val="single"/>
                  <w:lang w:val="ru-RU"/>
                </w:rPr>
                <w:t>9871</w:t>
              </w:r>
              <w:r>
                <w:rPr>
                  <w:rFonts w:ascii="Times New Roman" w:hAnsi="Times New Roman"/>
                  <w:color w:val="0000FF"/>
                  <w:u w:val="single"/>
                </w:rPr>
                <w:t>fb</w:t>
              </w:r>
            </w:hyperlink>
          </w:p>
        </w:tc>
      </w:tr>
      <w:tr w:rsidR="006469C8" w:rsidRPr="00A65919">
        <w:trPr>
          <w:trHeight w:val="144"/>
          <w:tblCellSpacing w:w="0" w:type="dxa"/>
        </w:trPr>
        <w:tc>
          <w:tcPr>
            <w:tcW w:w="458" w:type="dxa"/>
            <w:tcMar>
              <w:top w:w="50" w:type="dxa"/>
              <w:left w:w="100" w:type="dxa"/>
            </w:tcMar>
            <w:vAlign w:val="center"/>
          </w:tcPr>
          <w:p w:rsidR="006469C8" w:rsidRDefault="00736A2A">
            <w:pPr>
              <w:spacing w:after="0"/>
            </w:pPr>
            <w:r>
              <w:rPr>
                <w:rFonts w:ascii="Times New Roman" w:hAnsi="Times New Roman"/>
                <w:color w:val="000000"/>
                <w:sz w:val="24"/>
              </w:rPr>
              <w:t>102</w:t>
            </w:r>
          </w:p>
        </w:tc>
        <w:tc>
          <w:tcPr>
            <w:tcW w:w="3256" w:type="dxa"/>
            <w:tcMar>
              <w:top w:w="50" w:type="dxa"/>
              <w:left w:w="100" w:type="dxa"/>
            </w:tcMar>
            <w:vAlign w:val="center"/>
          </w:tcPr>
          <w:p w:rsidR="006469C8" w:rsidRDefault="00736A2A">
            <w:pPr>
              <w:spacing w:after="0"/>
              <w:ind w:left="135"/>
              <w:rPr>
                <w:lang w:val="ru-RU"/>
              </w:rPr>
            </w:pPr>
            <w:r w:rsidRPr="00736A2A">
              <w:rPr>
                <w:rFonts w:ascii="Times New Roman" w:hAnsi="Times New Roman"/>
                <w:color w:val="000000"/>
                <w:sz w:val="24"/>
                <w:lang w:val="ru-RU"/>
              </w:rPr>
              <w:t>Презентация проекта по зарубежной литературе Х</w:t>
            </w:r>
            <w:r>
              <w:rPr>
                <w:rFonts w:ascii="Times New Roman" w:hAnsi="Times New Roman"/>
                <w:color w:val="000000"/>
                <w:sz w:val="24"/>
              </w:rPr>
              <w:t>I</w:t>
            </w:r>
            <w:r w:rsidRPr="00736A2A">
              <w:rPr>
                <w:rFonts w:ascii="Times New Roman" w:hAnsi="Times New Roman"/>
                <w:color w:val="000000"/>
                <w:sz w:val="24"/>
                <w:lang w:val="ru-RU"/>
              </w:rPr>
              <w:t>Х века</w:t>
            </w:r>
            <w:r>
              <w:rPr>
                <w:rFonts w:ascii="Times New Roman" w:hAnsi="Times New Roman"/>
                <w:color w:val="000000"/>
                <w:sz w:val="24"/>
                <w:lang w:val="ru-RU"/>
              </w:rPr>
              <w:t>. Итоговый урок.</w:t>
            </w:r>
          </w:p>
        </w:tc>
        <w:tc>
          <w:tcPr>
            <w:tcW w:w="805"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6469C8" w:rsidRDefault="006469C8">
            <w:pPr>
              <w:spacing w:after="0"/>
              <w:ind w:left="135"/>
              <w:jc w:val="center"/>
            </w:pPr>
          </w:p>
        </w:tc>
        <w:tc>
          <w:tcPr>
            <w:tcW w:w="1600" w:type="dxa"/>
            <w:tcMar>
              <w:top w:w="50" w:type="dxa"/>
              <w:left w:w="100" w:type="dxa"/>
            </w:tcMar>
            <w:vAlign w:val="center"/>
          </w:tcPr>
          <w:p w:rsidR="006469C8" w:rsidRDefault="006469C8">
            <w:pPr>
              <w:spacing w:after="0"/>
              <w:ind w:left="135"/>
              <w:jc w:val="center"/>
            </w:pPr>
          </w:p>
        </w:tc>
        <w:tc>
          <w:tcPr>
            <w:tcW w:w="1131" w:type="dxa"/>
            <w:tcMar>
              <w:top w:w="50" w:type="dxa"/>
              <w:left w:w="100" w:type="dxa"/>
            </w:tcMar>
            <w:vAlign w:val="center"/>
          </w:tcPr>
          <w:p w:rsidR="006469C8" w:rsidRDefault="00736A2A">
            <w:pPr>
              <w:spacing w:after="0"/>
              <w:ind w:left="135"/>
              <w:rPr>
                <w:lang w:val="ru-RU"/>
              </w:rPr>
            </w:pPr>
            <w:r>
              <w:rPr>
                <w:lang w:val="ru-RU"/>
              </w:rPr>
              <w:t>28.05</w:t>
            </w:r>
          </w:p>
        </w:tc>
        <w:tc>
          <w:tcPr>
            <w:tcW w:w="1948"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/43</w:t>
              </w:r>
              <w:r>
                <w:rPr>
                  <w:rFonts w:ascii="Times New Roman" w:hAnsi="Times New Roman"/>
                  <w:color w:val="0000FF"/>
                  <w:u w:val="single"/>
                </w:rPr>
                <w:t>fc</w:t>
              </w:r>
              <w:r w:rsidRPr="00736A2A">
                <w:rPr>
                  <w:rFonts w:ascii="Times New Roman" w:hAnsi="Times New Roman"/>
                  <w:color w:val="0000FF"/>
                  <w:u w:val="single"/>
                  <w:lang w:val="ru-RU"/>
                </w:rPr>
                <w:t>8660</w:t>
              </w:r>
            </w:hyperlink>
          </w:p>
        </w:tc>
      </w:tr>
      <w:tr w:rsidR="006469C8">
        <w:trPr>
          <w:trHeight w:val="144"/>
          <w:tblCellSpacing w:w="0" w:type="dxa"/>
        </w:trPr>
        <w:tc>
          <w:tcPr>
            <w:tcW w:w="0" w:type="auto"/>
            <w:gridSpan w:val="2"/>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ОБЩЕЕ КОЛИЧЕСТВО ЧАСОВ ПО ПРОГРАММЕ</w:t>
            </w:r>
          </w:p>
        </w:tc>
        <w:tc>
          <w:tcPr>
            <w:tcW w:w="1266"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102 </w:t>
            </w:r>
          </w:p>
        </w:tc>
        <w:tc>
          <w:tcPr>
            <w:tcW w:w="1499" w:type="dxa"/>
            <w:tcMar>
              <w:top w:w="50" w:type="dxa"/>
              <w:left w:w="100" w:type="dxa"/>
            </w:tcMar>
            <w:vAlign w:val="center"/>
          </w:tcPr>
          <w:p w:rsidR="006469C8" w:rsidRDefault="00736A2A">
            <w:pPr>
              <w:spacing w:after="0"/>
              <w:ind w:left="135"/>
              <w:jc w:val="center"/>
              <w:rPr>
                <w:lang w:val="ru-RU"/>
              </w:rPr>
            </w:pPr>
            <w:r>
              <w:rPr>
                <w:rFonts w:ascii="Times New Roman" w:hAnsi="Times New Roman"/>
                <w:color w:val="000000"/>
                <w:sz w:val="24"/>
                <w:lang w:val="ru-RU"/>
              </w:rPr>
              <w:t>3</w:t>
            </w:r>
          </w:p>
        </w:tc>
        <w:tc>
          <w:tcPr>
            <w:tcW w:w="160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6469C8" w:rsidRDefault="006469C8"/>
        </w:tc>
      </w:tr>
    </w:tbl>
    <w:p w:rsidR="006469C8" w:rsidRDefault="006469C8">
      <w:pPr>
        <w:sectPr w:rsidR="006469C8">
          <w:pgSz w:w="16383" w:h="11906" w:orient="landscape"/>
          <w:pgMar w:top="1134" w:right="850" w:bottom="1134" w:left="1701" w:header="720" w:footer="720" w:gutter="0"/>
          <w:cols w:space="720"/>
        </w:sectPr>
      </w:pPr>
    </w:p>
    <w:p w:rsidR="006469C8" w:rsidRDefault="00736A2A">
      <w:pPr>
        <w:spacing w:after="0"/>
        <w:ind w:left="120"/>
      </w:pPr>
      <w:r>
        <w:rPr>
          <w:rFonts w:ascii="Times New Roman" w:hAnsi="Times New Roman"/>
          <w:b/>
          <w:color w:val="000000"/>
          <w:sz w:val="28"/>
        </w:rPr>
        <w:lastRenderedPageBreak/>
        <w:t xml:space="preserve"> 11 КЛАСС </w:t>
      </w:r>
    </w:p>
    <w:tbl>
      <w:tblPr>
        <w:tblW w:w="12996" w:type="dxa"/>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51"/>
        <w:gridCol w:w="2777"/>
        <w:gridCol w:w="891"/>
        <w:gridCol w:w="1716"/>
        <w:gridCol w:w="1780"/>
        <w:gridCol w:w="1260"/>
        <w:gridCol w:w="4967"/>
      </w:tblGrid>
      <w:tr w:rsidR="006469C8">
        <w:trPr>
          <w:trHeight w:val="144"/>
          <w:tblCellSpacing w:w="0" w:type="dxa"/>
        </w:trPr>
        <w:tc>
          <w:tcPr>
            <w:tcW w:w="929"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 п/п </w:t>
            </w:r>
          </w:p>
          <w:p w:rsidR="006469C8" w:rsidRDefault="006469C8">
            <w:pPr>
              <w:spacing w:after="0"/>
              <w:ind w:left="135"/>
            </w:pPr>
          </w:p>
        </w:tc>
        <w:tc>
          <w:tcPr>
            <w:tcW w:w="4312"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Тема урока </w:t>
            </w:r>
          </w:p>
          <w:p w:rsidR="006469C8" w:rsidRDefault="006469C8">
            <w:pPr>
              <w:spacing w:after="0"/>
              <w:ind w:left="135"/>
            </w:pPr>
          </w:p>
        </w:tc>
        <w:tc>
          <w:tcPr>
            <w:tcW w:w="0" w:type="auto"/>
            <w:gridSpan w:val="3"/>
            <w:tcMar>
              <w:top w:w="50" w:type="dxa"/>
              <w:left w:w="100" w:type="dxa"/>
            </w:tcMar>
            <w:vAlign w:val="center"/>
          </w:tcPr>
          <w:p w:rsidR="006469C8" w:rsidRDefault="00736A2A">
            <w:pPr>
              <w:spacing w:after="0"/>
            </w:pPr>
            <w:r>
              <w:rPr>
                <w:rFonts w:ascii="Times New Roman" w:hAnsi="Times New Roman"/>
                <w:b/>
                <w:color w:val="000000"/>
                <w:sz w:val="24"/>
              </w:rPr>
              <w:t>Количество часов</w:t>
            </w:r>
          </w:p>
        </w:tc>
        <w:tc>
          <w:tcPr>
            <w:tcW w:w="1063"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Дата изучения </w:t>
            </w:r>
          </w:p>
          <w:p w:rsidR="006469C8" w:rsidRDefault="006469C8">
            <w:pPr>
              <w:spacing w:after="0"/>
              <w:ind w:left="135"/>
            </w:pPr>
          </w:p>
        </w:tc>
        <w:tc>
          <w:tcPr>
            <w:tcW w:w="2980" w:type="dxa"/>
            <w:vMerge w:val="restart"/>
            <w:tcMar>
              <w:top w:w="50" w:type="dxa"/>
              <w:left w:w="100" w:type="dxa"/>
            </w:tcMar>
            <w:vAlign w:val="center"/>
          </w:tcPr>
          <w:p w:rsidR="006469C8" w:rsidRDefault="00736A2A">
            <w:pPr>
              <w:spacing w:after="0"/>
              <w:ind w:left="135"/>
            </w:pPr>
            <w:r>
              <w:rPr>
                <w:rFonts w:ascii="Times New Roman" w:hAnsi="Times New Roman"/>
                <w:b/>
                <w:color w:val="000000"/>
                <w:sz w:val="24"/>
              </w:rPr>
              <w:t xml:space="preserve">Электронные цифровые образовательные ресурсы </w:t>
            </w:r>
          </w:p>
          <w:p w:rsidR="006469C8" w:rsidRDefault="006469C8">
            <w:pPr>
              <w:spacing w:after="0"/>
              <w:ind w:left="135"/>
            </w:pPr>
          </w:p>
        </w:tc>
      </w:tr>
      <w:tr w:rsidR="006469C8">
        <w:trPr>
          <w:trHeight w:val="144"/>
          <w:tblCellSpacing w:w="0" w:type="dxa"/>
        </w:trPr>
        <w:tc>
          <w:tcPr>
            <w:tcW w:w="0" w:type="auto"/>
            <w:vMerge/>
            <w:tcBorders>
              <w:top w:val="nil"/>
            </w:tcBorders>
            <w:tcMar>
              <w:top w:w="50" w:type="dxa"/>
              <w:left w:w="100" w:type="dxa"/>
            </w:tcMar>
          </w:tcPr>
          <w:p w:rsidR="006469C8" w:rsidRDefault="006469C8"/>
        </w:tc>
        <w:tc>
          <w:tcPr>
            <w:tcW w:w="0" w:type="auto"/>
            <w:vMerge/>
            <w:tcBorders>
              <w:top w:val="nil"/>
            </w:tcBorders>
            <w:tcMar>
              <w:top w:w="50" w:type="dxa"/>
              <w:left w:w="100" w:type="dxa"/>
            </w:tcMar>
          </w:tcPr>
          <w:p w:rsidR="006469C8" w:rsidRDefault="006469C8"/>
        </w:tc>
        <w:tc>
          <w:tcPr>
            <w:tcW w:w="1130"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Всего </w:t>
            </w:r>
          </w:p>
          <w:p w:rsidR="006469C8" w:rsidRDefault="006469C8">
            <w:pPr>
              <w:spacing w:after="0"/>
              <w:ind w:left="135"/>
            </w:pPr>
          </w:p>
        </w:tc>
        <w:tc>
          <w:tcPr>
            <w:tcW w:w="1252"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Контрольные работы </w:t>
            </w:r>
          </w:p>
          <w:p w:rsidR="006469C8" w:rsidRDefault="006469C8">
            <w:pPr>
              <w:spacing w:after="0"/>
              <w:ind w:left="135"/>
            </w:pPr>
          </w:p>
        </w:tc>
        <w:tc>
          <w:tcPr>
            <w:tcW w:w="1330" w:type="dxa"/>
            <w:tcMar>
              <w:top w:w="50" w:type="dxa"/>
              <w:left w:w="100" w:type="dxa"/>
            </w:tcMar>
            <w:vAlign w:val="center"/>
          </w:tcPr>
          <w:p w:rsidR="006469C8" w:rsidRDefault="00736A2A">
            <w:pPr>
              <w:spacing w:after="0"/>
              <w:ind w:left="135"/>
            </w:pPr>
            <w:r>
              <w:rPr>
                <w:rFonts w:ascii="Times New Roman" w:hAnsi="Times New Roman"/>
                <w:b/>
                <w:color w:val="000000"/>
                <w:sz w:val="24"/>
              </w:rPr>
              <w:t xml:space="preserve">Практические работы </w:t>
            </w:r>
          </w:p>
          <w:p w:rsidR="006469C8" w:rsidRDefault="006469C8">
            <w:pPr>
              <w:spacing w:after="0"/>
              <w:ind w:left="135"/>
            </w:pPr>
          </w:p>
        </w:tc>
        <w:tc>
          <w:tcPr>
            <w:tcW w:w="0" w:type="auto"/>
            <w:vMerge/>
            <w:tcBorders>
              <w:top w:val="nil"/>
            </w:tcBorders>
            <w:tcMar>
              <w:top w:w="50" w:type="dxa"/>
              <w:left w:w="100" w:type="dxa"/>
            </w:tcMar>
          </w:tcPr>
          <w:p w:rsidR="006469C8" w:rsidRDefault="006469C8"/>
        </w:tc>
        <w:tc>
          <w:tcPr>
            <w:tcW w:w="0" w:type="auto"/>
            <w:vMerge/>
            <w:tcBorders>
              <w:top w:val="nil"/>
            </w:tcBorders>
            <w:tcMar>
              <w:top w:w="50" w:type="dxa"/>
              <w:left w:w="100" w:type="dxa"/>
            </w:tcMar>
          </w:tcPr>
          <w:p w:rsidR="006469C8" w:rsidRDefault="006469C8"/>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Введение в курс русской литературы ХХ века. Основные этапы жизни и творчества А.И.Куприна. Проблематика рассказов писателя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3.09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/95</w:t>
              </w:r>
              <w:r>
                <w:rPr>
                  <w:rFonts w:ascii="Times New Roman" w:hAnsi="Times New Roman"/>
                  <w:color w:val="0000FF"/>
                  <w:u w:val="single"/>
                </w:rPr>
                <w:t>e</w:t>
              </w:r>
              <w:r w:rsidRPr="00736A2A">
                <w:rPr>
                  <w:rFonts w:ascii="Times New Roman" w:hAnsi="Times New Roman"/>
                  <w:color w:val="0000FF"/>
                  <w:u w:val="single"/>
                  <w:lang w:val="ru-RU"/>
                </w:rPr>
                <w:t>95939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w:t>
            </w:r>
          </w:p>
        </w:tc>
        <w:tc>
          <w:tcPr>
            <w:tcW w:w="4312"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Своеобразие сюжета повести А.И. Куприна "Олеся". </w:t>
            </w:r>
            <w:r>
              <w:rPr>
                <w:rFonts w:ascii="Times New Roman" w:hAnsi="Times New Roman"/>
                <w:color w:val="000000"/>
                <w:sz w:val="24"/>
              </w:rPr>
              <w:t>Художественное мастерство писателя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6.09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/27520</w:t>
              </w:r>
              <w:r>
                <w:rPr>
                  <w:rFonts w:ascii="Times New Roman" w:hAnsi="Times New Roman"/>
                  <w:color w:val="0000FF"/>
                  <w:u w:val="single"/>
                </w:rPr>
                <w:t>b</w:t>
              </w:r>
              <w:r w:rsidRPr="00736A2A">
                <w:rPr>
                  <w:rFonts w:ascii="Times New Roman" w:hAnsi="Times New Roman"/>
                  <w:color w:val="0000FF"/>
                  <w:u w:val="single"/>
                  <w:lang w:val="ru-RU"/>
                </w:rPr>
                <w:t>55</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Основные этапы жизни и творчества Л.Н.Андреева. На перепутьях реализма и модернизма</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9.09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r>
              <w:rPr>
                <w:rFonts w:ascii="Times New Roman" w:hAnsi="Times New Roman"/>
                <w:color w:val="000000"/>
                <w:sz w:val="24"/>
              </w:rPr>
              <w:t>ttps</w:t>
            </w:r>
            <w:r w:rsidRPr="00736A2A">
              <w:rPr>
                <w:rFonts w:ascii="Times New Roman" w:hAnsi="Times New Roman"/>
                <w:color w:val="000000"/>
                <w:sz w:val="24"/>
                <w:lang w:val="ru-RU"/>
              </w:rPr>
              <w:t>://</w:t>
            </w:r>
            <w:r>
              <w:rPr>
                <w:rFonts w:ascii="Times New Roman" w:hAnsi="Times New Roman"/>
                <w:color w:val="000000"/>
                <w:sz w:val="24"/>
              </w:rPr>
              <w:t>m</w:t>
            </w:r>
            <w:r w:rsidRPr="00736A2A">
              <w:rPr>
                <w:rFonts w:ascii="Times New Roman" w:hAnsi="Times New Roman"/>
                <w:color w:val="000000"/>
                <w:sz w:val="24"/>
                <w:lang w:val="ru-RU"/>
              </w:rPr>
              <w:t>.</w:t>
            </w:r>
            <w:r>
              <w:rPr>
                <w:rFonts w:ascii="Times New Roman" w:hAnsi="Times New Roman"/>
                <w:color w:val="000000"/>
                <w:sz w:val="24"/>
              </w:rPr>
              <w:t>edsoo</w:t>
            </w:r>
            <w:r w:rsidRPr="00736A2A">
              <w:rPr>
                <w:rFonts w:ascii="Times New Roman" w:hAnsi="Times New Roman"/>
                <w:color w:val="000000"/>
                <w:sz w:val="24"/>
                <w:lang w:val="ru-RU"/>
              </w:rPr>
              <w:t>.</w:t>
            </w:r>
            <w:r>
              <w:rPr>
                <w:rFonts w:ascii="Times New Roman" w:hAnsi="Times New Roman"/>
                <w:color w:val="000000"/>
                <w:sz w:val="24"/>
              </w:rPr>
              <w:t>ru</w:t>
            </w:r>
            <w:r w:rsidRPr="00736A2A">
              <w:rPr>
                <w:rFonts w:ascii="Times New Roman" w:hAnsi="Times New Roman"/>
                <w:color w:val="000000"/>
                <w:sz w:val="24"/>
                <w:lang w:val="ru-RU"/>
              </w:rPr>
              <w:t>/23</w:t>
            </w:r>
            <w:r>
              <w:rPr>
                <w:rFonts w:ascii="Times New Roman" w:hAnsi="Times New Roman"/>
                <w:color w:val="000000"/>
                <w:sz w:val="24"/>
              </w:rPr>
              <w:t>c</w:t>
            </w:r>
            <w:r w:rsidRPr="00736A2A">
              <w:rPr>
                <w:rFonts w:ascii="Times New Roman" w:hAnsi="Times New Roman"/>
                <w:color w:val="000000"/>
                <w:sz w:val="24"/>
                <w:lang w:val="ru-RU"/>
              </w:rPr>
              <w:t>10265</w:t>
            </w:r>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w:t>
            </w:r>
          </w:p>
        </w:tc>
        <w:tc>
          <w:tcPr>
            <w:tcW w:w="4312" w:type="dxa"/>
            <w:tcMar>
              <w:top w:w="50" w:type="dxa"/>
              <w:left w:w="100" w:type="dxa"/>
            </w:tcMar>
            <w:vAlign w:val="center"/>
          </w:tcPr>
          <w:p w:rsidR="006469C8" w:rsidRDefault="00736A2A">
            <w:pPr>
              <w:spacing w:after="0"/>
              <w:ind w:left="135"/>
            </w:pPr>
            <w:r w:rsidRPr="00736A2A">
              <w:rPr>
                <w:rFonts w:ascii="Times New Roman" w:hAnsi="Times New Roman"/>
                <w:color w:val="000000"/>
                <w:sz w:val="24"/>
                <w:lang w:val="ru-RU"/>
              </w:rPr>
              <w:t xml:space="preserve">Проблематика рассказа Л.Н.Андреева «Большой шлем». </w:t>
            </w:r>
            <w:r>
              <w:rPr>
                <w:rFonts w:ascii="Times New Roman" w:hAnsi="Times New Roman"/>
                <w:color w:val="000000"/>
                <w:sz w:val="24"/>
              </w:rPr>
              <w:t>Трагическое мироощущение автора</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10.09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acd</w:t>
              </w:r>
              <w:r w:rsidRPr="00736A2A">
                <w:rPr>
                  <w:rFonts w:ascii="Times New Roman" w:hAnsi="Times New Roman"/>
                  <w:color w:val="0000FF"/>
                  <w:u w:val="single"/>
                  <w:lang w:val="ru-RU"/>
                </w:rPr>
                <w:t>14599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Основные этапы жизни </w:t>
            </w:r>
            <w:r w:rsidRPr="00736A2A">
              <w:rPr>
                <w:rFonts w:ascii="Times New Roman" w:hAnsi="Times New Roman"/>
                <w:color w:val="000000"/>
                <w:sz w:val="24"/>
                <w:lang w:val="ru-RU"/>
              </w:rPr>
              <w:lastRenderedPageBreak/>
              <w:t>и творчества М.Горького. Романтический пафос и суровая правда рассказов писателя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13.09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/01</w:t>
              </w:r>
              <w:r>
                <w:rPr>
                  <w:rFonts w:ascii="Times New Roman" w:hAnsi="Times New Roman"/>
                  <w:color w:val="0000FF"/>
                  <w:u w:val="single"/>
                </w:rPr>
                <w:t>a</w:t>
              </w:r>
              <w:r w:rsidRPr="00736A2A">
                <w:rPr>
                  <w:rFonts w:ascii="Times New Roman" w:hAnsi="Times New Roman"/>
                  <w:color w:val="0000FF"/>
                  <w:u w:val="single"/>
                  <w:lang w:val="ru-RU"/>
                </w:rPr>
                <w:t>2</w:t>
              </w:r>
              <w:r>
                <w:rPr>
                  <w:rFonts w:ascii="Times New Roman" w:hAnsi="Times New Roman"/>
                  <w:color w:val="0000FF"/>
                  <w:u w:val="single"/>
                </w:rPr>
                <w:t>c</w:t>
              </w:r>
              <w:r w:rsidRPr="00736A2A">
                <w:rPr>
                  <w:rFonts w:ascii="Times New Roman" w:hAnsi="Times New Roman"/>
                  <w:color w:val="0000FF"/>
                  <w:u w:val="single"/>
                  <w:lang w:val="ru-RU"/>
                </w:rPr>
                <w:t>7</w:t>
              </w:r>
              <w:r>
                <w:rPr>
                  <w:rFonts w:ascii="Times New Roman" w:hAnsi="Times New Roman"/>
                  <w:color w:val="0000FF"/>
                  <w:u w:val="single"/>
                </w:rPr>
                <w:t>af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6</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Социально-философская драма «На дне». История создания, смысл названия произведения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16.09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/1515426</w:t>
              </w:r>
              <w:r>
                <w:rPr>
                  <w:rFonts w:ascii="Times New Roman" w:hAnsi="Times New Roman"/>
                  <w:color w:val="0000FF"/>
                  <w:u w:val="single"/>
                </w:rPr>
                <w:t>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Тематика, проблематика, система образов драмы «На дне»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17.09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d</w:t>
              </w:r>
              <w:r w:rsidRPr="00736A2A">
                <w:rPr>
                  <w:rFonts w:ascii="Times New Roman" w:hAnsi="Times New Roman"/>
                  <w:color w:val="0000FF"/>
                  <w:u w:val="single"/>
                  <w:lang w:val="ru-RU"/>
                </w:rPr>
                <w:t>7569</w:t>
              </w:r>
              <w:r>
                <w:rPr>
                  <w:rFonts w:ascii="Times New Roman" w:hAnsi="Times New Roman"/>
                  <w:color w:val="0000FF"/>
                  <w:u w:val="single"/>
                </w:rPr>
                <w:t>e</w:t>
              </w:r>
              <w:r w:rsidRPr="00736A2A">
                <w:rPr>
                  <w:rFonts w:ascii="Times New Roman" w:hAnsi="Times New Roman"/>
                  <w:color w:val="0000FF"/>
                  <w:u w:val="single"/>
                  <w:lang w:val="ru-RU"/>
                </w:rPr>
                <w:t>76</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«Три правды» в пьесе "На дне" и их трагическое столкновение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20.09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f</w:t>
              </w:r>
              <w:r w:rsidRPr="00736A2A">
                <w:rPr>
                  <w:rFonts w:ascii="Times New Roman" w:hAnsi="Times New Roman"/>
                  <w:color w:val="0000FF"/>
                  <w:u w:val="single"/>
                  <w:lang w:val="ru-RU"/>
                </w:rPr>
                <w:t>75</w:t>
              </w:r>
              <w:r>
                <w:rPr>
                  <w:rFonts w:ascii="Times New Roman" w:hAnsi="Times New Roman"/>
                  <w:color w:val="0000FF"/>
                  <w:u w:val="single"/>
                </w:rPr>
                <w:t>ced</w:t>
              </w:r>
              <w:r w:rsidRPr="00736A2A">
                <w:rPr>
                  <w:rFonts w:ascii="Times New Roman" w:hAnsi="Times New Roman"/>
                  <w:color w:val="0000FF"/>
                  <w:u w:val="single"/>
                  <w:lang w:val="ru-RU"/>
                </w:rPr>
                <w:t>78</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9</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Новаторство Горького- драматурга. Сценическая судьба пьесы "На дне"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23.09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w:t>
              </w:r>
              <w:r>
                <w:rPr>
                  <w:rFonts w:ascii="Times New Roman" w:hAnsi="Times New Roman"/>
                  <w:color w:val="0000FF"/>
                  <w:u w:val="single"/>
                </w:rPr>
                <w:t>bd</w:t>
              </w:r>
              <w:r w:rsidRPr="00736A2A">
                <w:rPr>
                  <w:rFonts w:ascii="Times New Roman" w:hAnsi="Times New Roman"/>
                  <w:color w:val="0000FF"/>
                  <w:u w:val="single"/>
                  <w:lang w:val="ru-RU"/>
                </w:rPr>
                <w:t>6</w:t>
              </w:r>
              <w:r>
                <w:rPr>
                  <w:rFonts w:ascii="Times New Roman" w:hAnsi="Times New Roman"/>
                  <w:color w:val="0000FF"/>
                  <w:u w:val="single"/>
                </w:rPr>
                <w:t>b</w:t>
              </w:r>
              <w:r w:rsidRPr="00736A2A">
                <w:rPr>
                  <w:rFonts w:ascii="Times New Roman" w:hAnsi="Times New Roman"/>
                  <w:color w:val="0000FF"/>
                  <w:u w:val="single"/>
                  <w:lang w:val="ru-RU"/>
                </w:rPr>
                <w:t>11</w:t>
              </w:r>
              <w:r>
                <w:rPr>
                  <w:rFonts w:ascii="Times New Roman" w:hAnsi="Times New Roman"/>
                  <w:color w:val="0000FF"/>
                  <w:u w:val="single"/>
                </w:rPr>
                <w:t>ec</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10</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Развитие речи. Подготовка к домашнему сочинению по пьесе М.Горького «На дне»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24.09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/32</w:t>
              </w:r>
              <w:r>
                <w:rPr>
                  <w:rFonts w:ascii="Times New Roman" w:hAnsi="Times New Roman"/>
                  <w:color w:val="0000FF"/>
                  <w:u w:val="single"/>
                </w:rPr>
                <w:t>f</w:t>
              </w:r>
              <w:r w:rsidRPr="00736A2A">
                <w:rPr>
                  <w:rFonts w:ascii="Times New Roman" w:hAnsi="Times New Roman"/>
                  <w:color w:val="0000FF"/>
                  <w:u w:val="single"/>
                  <w:lang w:val="ru-RU"/>
                </w:rPr>
                <w:t>63</w:t>
              </w:r>
              <w:r>
                <w:rPr>
                  <w:rFonts w:ascii="Times New Roman" w:hAnsi="Times New Roman"/>
                  <w:color w:val="0000FF"/>
                  <w:u w:val="single"/>
                </w:rPr>
                <w:t>f</w:t>
              </w:r>
              <w:r w:rsidRPr="00736A2A">
                <w:rPr>
                  <w:rFonts w:ascii="Times New Roman" w:hAnsi="Times New Roman"/>
                  <w:color w:val="0000FF"/>
                  <w:u w:val="single"/>
                  <w:lang w:val="ru-RU"/>
                </w:rPr>
                <w:t>9</w:t>
              </w:r>
              <w:r>
                <w:rPr>
                  <w:rFonts w:ascii="Times New Roman" w:hAnsi="Times New Roman"/>
                  <w:color w:val="0000FF"/>
                  <w:u w:val="single"/>
                </w:rPr>
                <w:t>f</w:t>
              </w:r>
            </w:hyperlink>
            <w:hyperlink r:id="rId163">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/944</w:t>
              </w:r>
              <w:r>
                <w:rPr>
                  <w:rFonts w:ascii="Times New Roman" w:hAnsi="Times New Roman"/>
                  <w:color w:val="0000FF"/>
                  <w:u w:val="single"/>
                </w:rPr>
                <w:t>db</w:t>
              </w:r>
              <w:r w:rsidRPr="00736A2A">
                <w:rPr>
                  <w:rFonts w:ascii="Times New Roman" w:hAnsi="Times New Roman"/>
                  <w:color w:val="0000FF"/>
                  <w:u w:val="single"/>
                  <w:lang w:val="ru-RU"/>
                </w:rPr>
                <w:t>530</w:t>
              </w:r>
            </w:hyperlink>
          </w:p>
        </w:tc>
      </w:tr>
      <w:tr w:rsidR="006469C8">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11</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Резервный урок. Сочинению по пьесе </w:t>
            </w:r>
            <w:r w:rsidRPr="00736A2A">
              <w:rPr>
                <w:rFonts w:ascii="Times New Roman" w:hAnsi="Times New Roman"/>
                <w:color w:val="000000"/>
                <w:sz w:val="24"/>
                <w:lang w:val="ru-RU"/>
              </w:rPr>
              <w:lastRenderedPageBreak/>
              <w:t>М.Горького «На дне»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27.09</w:t>
            </w:r>
          </w:p>
        </w:tc>
        <w:tc>
          <w:tcPr>
            <w:tcW w:w="2980" w:type="dxa"/>
            <w:tcMar>
              <w:top w:w="50" w:type="dxa"/>
              <w:left w:w="100" w:type="dxa"/>
            </w:tcMar>
            <w:vAlign w:val="center"/>
          </w:tcPr>
          <w:p w:rsidR="006469C8" w:rsidRDefault="006469C8">
            <w:pPr>
              <w:spacing w:after="0"/>
              <w:ind w:left="135"/>
            </w:pPr>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12</w:t>
            </w:r>
          </w:p>
        </w:tc>
        <w:tc>
          <w:tcPr>
            <w:tcW w:w="4312"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Серебряный век русской литературы.Эстетические программы модернистских объединений</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30.09</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/0</w:t>
              </w:r>
              <w:r>
                <w:rPr>
                  <w:rFonts w:ascii="Times New Roman" w:hAnsi="Times New Roman"/>
                  <w:color w:val="0000FF"/>
                  <w:u w:val="single"/>
                </w:rPr>
                <w:t>d</w:t>
              </w:r>
              <w:r w:rsidRPr="00736A2A">
                <w:rPr>
                  <w:rFonts w:ascii="Times New Roman" w:hAnsi="Times New Roman"/>
                  <w:color w:val="0000FF"/>
                  <w:u w:val="single"/>
                  <w:lang w:val="ru-RU"/>
                </w:rPr>
                <w:t>3032</w:t>
              </w:r>
              <w:r>
                <w:rPr>
                  <w:rFonts w:ascii="Times New Roman" w:hAnsi="Times New Roman"/>
                  <w:color w:val="0000FF"/>
                  <w:u w:val="single"/>
                </w:rPr>
                <w:t>f</w:t>
              </w:r>
              <w:r w:rsidRPr="00736A2A">
                <w:rPr>
                  <w:rFonts w:ascii="Times New Roman" w:hAnsi="Times New Roman"/>
                  <w:color w:val="0000FF"/>
                  <w:u w:val="single"/>
                  <w:lang w:val="ru-RU"/>
                </w:rPr>
                <w:t>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13</w:t>
            </w:r>
          </w:p>
        </w:tc>
        <w:tc>
          <w:tcPr>
            <w:tcW w:w="4312" w:type="dxa"/>
            <w:tcMar>
              <w:top w:w="50" w:type="dxa"/>
              <w:left w:w="100" w:type="dxa"/>
            </w:tcMar>
            <w:vAlign w:val="center"/>
          </w:tcPr>
          <w:p w:rsidR="006469C8" w:rsidRPr="00AD6995" w:rsidRDefault="00736A2A">
            <w:pPr>
              <w:spacing w:after="0"/>
              <w:ind w:left="135"/>
              <w:rPr>
                <w:lang w:val="ru-RU"/>
              </w:rPr>
            </w:pPr>
            <w:r w:rsidRPr="00736A2A">
              <w:rPr>
                <w:rFonts w:ascii="Times New Roman" w:hAnsi="Times New Roman"/>
                <w:color w:val="000000"/>
                <w:sz w:val="24"/>
                <w:lang w:val="ru-RU"/>
              </w:rPr>
              <w:t>Художественный мир поэта (на выбор К. Д. Бальмонта, М. А. Волошина, Н. С. Гумилёва и др.).</w:t>
            </w:r>
            <w:r w:rsidRPr="00AD6995">
              <w:rPr>
                <w:rFonts w:ascii="Times New Roman" w:hAnsi="Times New Roman"/>
                <w:color w:val="000000"/>
                <w:sz w:val="24"/>
                <w:lang w:val="ru-RU"/>
              </w:rPr>
              <w:t>Основные темы и мотивы лирики поэта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1.10</w:t>
            </w:r>
          </w:p>
        </w:tc>
        <w:tc>
          <w:tcPr>
            <w:tcW w:w="2980" w:type="dxa"/>
            <w:tcMar>
              <w:top w:w="50" w:type="dxa"/>
              <w:left w:w="100" w:type="dxa"/>
            </w:tcMar>
            <w:vAlign w:val="center"/>
          </w:tcPr>
          <w:p w:rsidR="006469C8" w:rsidRPr="00736A2A" w:rsidRDefault="00736A2A">
            <w:pPr>
              <w:spacing w:after="0"/>
              <w:ind w:left="135"/>
              <w:rPr>
                <w:lang w:val="ru-RU"/>
              </w:rPr>
            </w:pPr>
            <w:r w:rsidRPr="00736A2A">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736A2A">
                <w:rPr>
                  <w:rFonts w:ascii="Times New Roman" w:hAnsi="Times New Roman"/>
                  <w:color w:val="0000FF"/>
                  <w:u w:val="single"/>
                  <w:lang w:val="ru-RU"/>
                </w:rPr>
                <w:t>://</w:t>
              </w:r>
              <w:r>
                <w:rPr>
                  <w:rFonts w:ascii="Times New Roman" w:hAnsi="Times New Roman"/>
                  <w:color w:val="0000FF"/>
                  <w:u w:val="single"/>
                </w:rPr>
                <w:t>m</w:t>
              </w:r>
              <w:r w:rsidRPr="00736A2A">
                <w:rPr>
                  <w:rFonts w:ascii="Times New Roman" w:hAnsi="Times New Roman"/>
                  <w:color w:val="0000FF"/>
                  <w:u w:val="single"/>
                  <w:lang w:val="ru-RU"/>
                </w:rPr>
                <w:t>.</w:t>
              </w:r>
              <w:r>
                <w:rPr>
                  <w:rFonts w:ascii="Times New Roman" w:hAnsi="Times New Roman"/>
                  <w:color w:val="0000FF"/>
                  <w:u w:val="single"/>
                </w:rPr>
                <w:t>edsoo</w:t>
              </w:r>
              <w:r w:rsidRPr="00736A2A">
                <w:rPr>
                  <w:rFonts w:ascii="Times New Roman" w:hAnsi="Times New Roman"/>
                  <w:color w:val="0000FF"/>
                  <w:u w:val="single"/>
                  <w:lang w:val="ru-RU"/>
                </w:rPr>
                <w:t>.</w:t>
              </w:r>
              <w:r>
                <w:rPr>
                  <w:rFonts w:ascii="Times New Roman" w:hAnsi="Times New Roman"/>
                  <w:color w:val="0000FF"/>
                  <w:u w:val="single"/>
                </w:rPr>
                <w:t>ru</w:t>
              </w:r>
              <w:r w:rsidRPr="00736A2A">
                <w:rPr>
                  <w:rFonts w:ascii="Times New Roman" w:hAnsi="Times New Roman"/>
                  <w:color w:val="0000FF"/>
                  <w:u w:val="single"/>
                  <w:lang w:val="ru-RU"/>
                </w:rPr>
                <w:t>/0</w:t>
              </w:r>
              <w:r>
                <w:rPr>
                  <w:rFonts w:ascii="Times New Roman" w:hAnsi="Times New Roman"/>
                  <w:color w:val="0000FF"/>
                  <w:u w:val="single"/>
                </w:rPr>
                <w:t>ca</w:t>
              </w:r>
              <w:r w:rsidRPr="00736A2A">
                <w:rPr>
                  <w:rFonts w:ascii="Times New Roman" w:hAnsi="Times New Roman"/>
                  <w:color w:val="0000FF"/>
                  <w:u w:val="single"/>
                  <w:lang w:val="ru-RU"/>
                </w:rPr>
                <w:t>8</w:t>
              </w:r>
              <w:r>
                <w:rPr>
                  <w:rFonts w:ascii="Times New Roman" w:hAnsi="Times New Roman"/>
                  <w:color w:val="0000FF"/>
                  <w:u w:val="single"/>
                </w:rPr>
                <w:t>c</w:t>
              </w:r>
              <w:r w:rsidRPr="00736A2A">
                <w:rPr>
                  <w:rFonts w:ascii="Times New Roman" w:hAnsi="Times New Roman"/>
                  <w:color w:val="0000FF"/>
                  <w:u w:val="single"/>
                  <w:lang w:val="ru-RU"/>
                </w:rPr>
                <w:t>4</w:t>
              </w:r>
              <w:r>
                <w:rPr>
                  <w:rFonts w:ascii="Times New Roman" w:hAnsi="Times New Roman"/>
                  <w:color w:val="0000FF"/>
                  <w:u w:val="single"/>
                </w:rPr>
                <w:t>af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14</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Развитие речи. Анализ лирического произведения поэтов Серебряного века (по выбору)</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4.10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/4</w:t>
              </w:r>
              <w:r>
                <w:rPr>
                  <w:rFonts w:ascii="Times New Roman" w:hAnsi="Times New Roman"/>
                  <w:color w:val="0000FF"/>
                  <w:u w:val="single"/>
                </w:rPr>
                <w:t>e</w:t>
              </w:r>
              <w:r w:rsidRPr="00AD6995">
                <w:rPr>
                  <w:rFonts w:ascii="Times New Roman" w:hAnsi="Times New Roman"/>
                  <w:color w:val="0000FF"/>
                  <w:u w:val="single"/>
                  <w:lang w:val="ru-RU"/>
                </w:rPr>
                <w:t>37</w:t>
              </w:r>
              <w:r>
                <w:rPr>
                  <w:rFonts w:ascii="Times New Roman" w:hAnsi="Times New Roman"/>
                  <w:color w:val="0000FF"/>
                  <w:u w:val="single"/>
                </w:rPr>
                <w:t>b</w:t>
              </w:r>
              <w:r w:rsidRPr="00AD6995">
                <w:rPr>
                  <w:rFonts w:ascii="Times New Roman" w:hAnsi="Times New Roman"/>
                  <w:color w:val="0000FF"/>
                  <w:u w:val="single"/>
                  <w:lang w:val="ru-RU"/>
                </w:rPr>
                <w:t>148</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15</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Основные этапы жизни и творчества И.А.Бунина. Темы и мотивы рассказов писателя</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7.10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/061</w:t>
              </w:r>
              <w:r>
                <w:rPr>
                  <w:rFonts w:ascii="Times New Roman" w:hAnsi="Times New Roman"/>
                  <w:color w:val="0000FF"/>
                  <w:u w:val="single"/>
                </w:rPr>
                <w:t>d</w:t>
              </w:r>
              <w:r w:rsidRPr="00AD6995">
                <w:rPr>
                  <w:rFonts w:ascii="Times New Roman" w:hAnsi="Times New Roman"/>
                  <w:color w:val="0000FF"/>
                  <w:u w:val="single"/>
                  <w:lang w:val="ru-RU"/>
                </w:rPr>
                <w:t>72</w:t>
              </w:r>
              <w:r>
                <w:rPr>
                  <w:rFonts w:ascii="Times New Roman" w:hAnsi="Times New Roman"/>
                  <w:color w:val="0000FF"/>
                  <w:u w:val="single"/>
                </w:rPr>
                <w:t>d</w:t>
              </w:r>
              <w:r w:rsidRPr="00AD6995">
                <w:rPr>
                  <w:rFonts w:ascii="Times New Roman" w:hAnsi="Times New Roman"/>
                  <w:color w:val="0000FF"/>
                  <w:u w:val="single"/>
                  <w:lang w:val="ru-RU"/>
                </w:rPr>
                <w:t>1</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16</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Тема любви в произведениях И.А.Бунина («Антоновские яблоки», «Чистый </w:t>
            </w:r>
            <w:r w:rsidRPr="00AD6995">
              <w:rPr>
                <w:rFonts w:ascii="Times New Roman" w:hAnsi="Times New Roman"/>
                <w:color w:val="000000"/>
                <w:sz w:val="24"/>
                <w:lang w:val="ru-RU"/>
              </w:rPr>
              <w:lastRenderedPageBreak/>
              <w:t xml:space="preserve">понедельник»). </w:t>
            </w:r>
            <w:r>
              <w:rPr>
                <w:rFonts w:ascii="Times New Roman" w:hAnsi="Times New Roman"/>
                <w:color w:val="000000"/>
                <w:sz w:val="24"/>
              </w:rPr>
              <w:t>Образ Родины</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8.10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/5</w:t>
              </w:r>
              <w:r>
                <w:rPr>
                  <w:rFonts w:ascii="Times New Roman" w:hAnsi="Times New Roman"/>
                  <w:color w:val="0000FF"/>
                  <w:u w:val="single"/>
                </w:rPr>
                <w:t>b</w:t>
              </w:r>
              <w:r w:rsidRPr="00AD6995">
                <w:rPr>
                  <w:rFonts w:ascii="Times New Roman" w:hAnsi="Times New Roman"/>
                  <w:color w:val="0000FF"/>
                  <w:u w:val="single"/>
                  <w:lang w:val="ru-RU"/>
                </w:rPr>
                <w:t>1</w:t>
              </w:r>
              <w:r>
                <w:rPr>
                  <w:rFonts w:ascii="Times New Roman" w:hAnsi="Times New Roman"/>
                  <w:color w:val="0000FF"/>
                  <w:u w:val="single"/>
                </w:rPr>
                <w:t>e</w:t>
              </w:r>
              <w:r w:rsidRPr="00AD6995">
                <w:rPr>
                  <w:rFonts w:ascii="Times New Roman" w:hAnsi="Times New Roman"/>
                  <w:color w:val="0000FF"/>
                  <w:u w:val="single"/>
                  <w:lang w:val="ru-RU"/>
                </w:rPr>
                <w:t>09</w:t>
              </w:r>
              <w:r>
                <w:rPr>
                  <w:rFonts w:ascii="Times New Roman" w:hAnsi="Times New Roman"/>
                  <w:color w:val="0000FF"/>
                  <w:u w:val="single"/>
                </w:rPr>
                <w:t>e</w:t>
              </w:r>
              <w:r w:rsidRPr="00AD6995">
                <w:rPr>
                  <w:rFonts w:ascii="Times New Roman" w:hAnsi="Times New Roman"/>
                  <w:color w:val="0000FF"/>
                  <w:u w:val="single"/>
                  <w:lang w:val="ru-RU"/>
                </w:rPr>
                <w:t>6</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17</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Социально-философская проблематика рассказов И.А.Бунина («Господин из Сан-Франциско»)</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11.10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4</w:t>
              </w:r>
              <w:r>
                <w:rPr>
                  <w:rFonts w:ascii="Times New Roman" w:hAnsi="Times New Roman"/>
                  <w:color w:val="0000FF"/>
                  <w:u w:val="single"/>
                </w:rPr>
                <w:t>a</w:t>
              </w:r>
              <w:r w:rsidRPr="00AD6995">
                <w:rPr>
                  <w:rFonts w:ascii="Times New Roman" w:hAnsi="Times New Roman"/>
                  <w:color w:val="0000FF"/>
                  <w:u w:val="single"/>
                  <w:lang w:val="ru-RU"/>
                </w:rPr>
                <w:t>16478</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Основные этапы жизни и творчества А.А. Блока. Поэт и символизм. Разнообразие мотивов лирики. Образ Прекрасной Дамы в поэзии. Например, «Незнакомка», «На железной дороге», «О, весна, без конца и без краю…», «О, я хочу безумно жить…»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14.10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/8</w:t>
              </w:r>
              <w:r>
                <w:rPr>
                  <w:rFonts w:ascii="Times New Roman" w:hAnsi="Times New Roman"/>
                  <w:color w:val="0000FF"/>
                  <w:u w:val="single"/>
                </w:rPr>
                <w:t>b</w:t>
              </w:r>
              <w:r w:rsidRPr="00AD6995">
                <w:rPr>
                  <w:rFonts w:ascii="Times New Roman" w:hAnsi="Times New Roman"/>
                  <w:color w:val="0000FF"/>
                  <w:u w:val="single"/>
                  <w:lang w:val="ru-RU"/>
                </w:rPr>
                <w:t>07</w:t>
              </w:r>
              <w:r>
                <w:rPr>
                  <w:rFonts w:ascii="Times New Roman" w:hAnsi="Times New Roman"/>
                  <w:color w:val="0000FF"/>
                  <w:u w:val="single"/>
                </w:rPr>
                <w:t>ea</w:t>
              </w:r>
              <w:r w:rsidRPr="00AD6995">
                <w:rPr>
                  <w:rFonts w:ascii="Times New Roman" w:hAnsi="Times New Roman"/>
                  <w:color w:val="0000FF"/>
                  <w:u w:val="single"/>
                  <w:lang w:val="ru-RU"/>
                </w:rPr>
                <w:t>1</w:t>
              </w:r>
              <w:r>
                <w:rPr>
                  <w:rFonts w:ascii="Times New Roman" w:hAnsi="Times New Roman"/>
                  <w:color w:val="0000FF"/>
                  <w:u w:val="single"/>
                </w:rPr>
                <w:t>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19</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Образ «страшного мира» в лирике А.А. Блока. Тема Родины. Например, «Россия», «Ночь, улица, фонарь, аптека…», «Река раскинулась. Течёт, грустит лениво…» (из </w:t>
            </w:r>
            <w:r w:rsidRPr="00AD6995">
              <w:rPr>
                <w:rFonts w:ascii="Times New Roman" w:hAnsi="Times New Roman"/>
                <w:color w:val="000000"/>
                <w:sz w:val="24"/>
                <w:lang w:val="ru-RU"/>
              </w:rPr>
              <w:lastRenderedPageBreak/>
              <w:t>цикла «На поле Куликовом»), «О доблестях, о подвигах, о славе...»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15.10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affd</w:t>
              </w:r>
              <w:r w:rsidRPr="00AD6995">
                <w:rPr>
                  <w:rFonts w:ascii="Times New Roman" w:hAnsi="Times New Roman"/>
                  <w:color w:val="0000FF"/>
                  <w:u w:val="single"/>
                  <w:lang w:val="ru-RU"/>
                </w:rPr>
                <w:t>7740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20</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Поэт и революция. Поэма А.А.Блока «Двенадцать»: история создания, многоплановость, сложность художественного мира поэмы</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18.10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075842</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21</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Герои поэмы "Двенадцать", сюжет, композиция, многозначность финала. </w:t>
            </w:r>
            <w:r>
              <w:rPr>
                <w:rFonts w:ascii="Times New Roman" w:hAnsi="Times New Roman"/>
                <w:color w:val="000000"/>
                <w:sz w:val="24"/>
              </w:rPr>
              <w:t>Художественное своеобразие языка поэмы</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21.10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eaafb</w:t>
              </w:r>
              <w:r w:rsidRPr="00AD6995">
                <w:rPr>
                  <w:rFonts w:ascii="Times New Roman" w:hAnsi="Times New Roman"/>
                  <w:color w:val="0000FF"/>
                  <w:u w:val="single"/>
                  <w:lang w:val="ru-RU"/>
                </w:rPr>
                <w:t>657</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22</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Подготовка к презентации проекта по литературе начала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22.10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/6</w:t>
              </w:r>
              <w:r>
                <w:rPr>
                  <w:rFonts w:ascii="Times New Roman" w:hAnsi="Times New Roman"/>
                  <w:color w:val="0000FF"/>
                  <w:u w:val="single"/>
                </w:rPr>
                <w:t>ed</w:t>
              </w:r>
              <w:r w:rsidRPr="00AD6995">
                <w:rPr>
                  <w:rFonts w:ascii="Times New Roman" w:hAnsi="Times New Roman"/>
                  <w:color w:val="0000FF"/>
                  <w:u w:val="single"/>
                  <w:lang w:val="ru-RU"/>
                </w:rPr>
                <w:t>881</w:t>
              </w:r>
              <w:r>
                <w:rPr>
                  <w:rFonts w:ascii="Times New Roman" w:hAnsi="Times New Roman"/>
                  <w:color w:val="0000FF"/>
                  <w:u w:val="single"/>
                </w:rPr>
                <w:t>ea</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23</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Презентация проекта по литературе начала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25.10</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/7959772</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24</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Основные этапы жизни и творчества </w:t>
            </w:r>
            <w:r w:rsidRPr="00AD6995">
              <w:rPr>
                <w:rFonts w:ascii="Times New Roman" w:hAnsi="Times New Roman"/>
                <w:color w:val="000000"/>
                <w:sz w:val="24"/>
                <w:lang w:val="ru-RU"/>
              </w:rPr>
              <w:lastRenderedPageBreak/>
              <w:t xml:space="preserve">В.В.Маяковского. Новаторство поэтики Маяковского. </w:t>
            </w:r>
            <w:r>
              <w:rPr>
                <w:rFonts w:ascii="Times New Roman" w:hAnsi="Times New Roman"/>
                <w:color w:val="000000"/>
                <w:sz w:val="24"/>
              </w:rPr>
              <w:t>Лирический герой ранних произведений поэта</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5.11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/9</w:t>
              </w:r>
              <w:r>
                <w:rPr>
                  <w:rFonts w:ascii="Times New Roman" w:hAnsi="Times New Roman"/>
                  <w:color w:val="0000FF"/>
                  <w:u w:val="single"/>
                </w:rPr>
                <w:t>fa</w:t>
              </w:r>
              <w:r w:rsidRPr="00AD6995">
                <w:rPr>
                  <w:rFonts w:ascii="Times New Roman" w:hAnsi="Times New Roman"/>
                  <w:color w:val="0000FF"/>
                  <w:u w:val="single"/>
                  <w:lang w:val="ru-RU"/>
                </w:rPr>
                <w:t>68635</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25</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Поэт и революция. Сатира в стихотворениях Маяковского («Прозаседавшиеся»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8.11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ddf</w:t>
              </w:r>
              <w:r w:rsidRPr="00AD6995">
                <w:rPr>
                  <w:rFonts w:ascii="Times New Roman" w:hAnsi="Times New Roman"/>
                  <w:color w:val="0000FF"/>
                  <w:u w:val="single"/>
                  <w:lang w:val="ru-RU"/>
                </w:rPr>
                <w:t>54</w:t>
              </w:r>
              <w:r>
                <w:rPr>
                  <w:rFonts w:ascii="Times New Roman" w:hAnsi="Times New Roman"/>
                  <w:color w:val="0000FF"/>
                  <w:u w:val="single"/>
                </w:rPr>
                <w:t>ef</w:t>
              </w:r>
              <w:r w:rsidRPr="00AD6995">
                <w:rPr>
                  <w:rFonts w:ascii="Times New Roman" w:hAnsi="Times New Roman"/>
                  <w:color w:val="0000FF"/>
                  <w:u w:val="single"/>
                  <w:lang w:val="ru-RU"/>
                </w:rPr>
                <w:t>6</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26</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Своеобразие любовной лирики Маяковского («Послушайте!», «Лиличка!»,«Письмо Татьяне Яковлевой»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11.11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ba</w:t>
              </w:r>
              <w:r w:rsidRPr="00AD6995">
                <w:rPr>
                  <w:rFonts w:ascii="Times New Roman" w:hAnsi="Times New Roman"/>
                  <w:color w:val="0000FF"/>
                  <w:u w:val="single"/>
                  <w:lang w:val="ru-RU"/>
                </w:rPr>
                <w:t>41962</w:t>
              </w:r>
              <w:r>
                <w:rPr>
                  <w:rFonts w:ascii="Times New Roman" w:hAnsi="Times New Roman"/>
                  <w:color w:val="0000FF"/>
                  <w:u w:val="single"/>
                </w:rPr>
                <w:t>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27</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Художественный мир поэмы В.В.Маяковского «Облако в штанах»</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12.11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ac</w:t>
              </w:r>
              <w:r w:rsidRPr="00AD6995">
                <w:rPr>
                  <w:rFonts w:ascii="Times New Roman" w:hAnsi="Times New Roman"/>
                  <w:color w:val="0000FF"/>
                  <w:u w:val="single"/>
                  <w:lang w:val="ru-RU"/>
                </w:rPr>
                <w:t>830</w:t>
              </w:r>
              <w:r>
                <w:rPr>
                  <w:rFonts w:ascii="Times New Roman" w:hAnsi="Times New Roman"/>
                  <w:color w:val="0000FF"/>
                  <w:u w:val="single"/>
                </w:rPr>
                <w:t>a</w:t>
              </w:r>
              <w:r w:rsidRPr="00AD6995">
                <w:rPr>
                  <w:rFonts w:ascii="Times New Roman" w:hAnsi="Times New Roman"/>
                  <w:color w:val="0000FF"/>
                  <w:u w:val="single"/>
                  <w:lang w:val="ru-RU"/>
                </w:rPr>
                <w:t>56</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28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Основные этапы жизни и творчества С.А. Есенина. Особенности лирики поэта и многообразие тематики стихотворений («Гой ты, Русь, моя </w:t>
            </w:r>
            <w:r w:rsidRPr="00AD6995">
              <w:rPr>
                <w:rFonts w:ascii="Times New Roman" w:hAnsi="Times New Roman"/>
                <w:color w:val="000000"/>
                <w:sz w:val="24"/>
                <w:lang w:val="ru-RU"/>
              </w:rPr>
              <w:lastRenderedPageBreak/>
              <w:t>родная...», «Собаке Качалова», «Не жалею, не зову, не плачу…»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15.11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/6961</w:t>
              </w:r>
              <w:r>
                <w:rPr>
                  <w:rFonts w:ascii="Times New Roman" w:hAnsi="Times New Roman"/>
                  <w:color w:val="0000FF"/>
                  <w:u w:val="single"/>
                </w:rPr>
                <w:t>da</w:t>
              </w:r>
              <w:r w:rsidRPr="00AD6995">
                <w:rPr>
                  <w:rFonts w:ascii="Times New Roman" w:hAnsi="Times New Roman"/>
                  <w:color w:val="0000FF"/>
                  <w:u w:val="single"/>
                  <w:lang w:val="ru-RU"/>
                </w:rPr>
                <w:t>74</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29</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Тема России и родного дома в лирике С.А.Есенина.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18.11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/5538</w:t>
              </w:r>
              <w:r>
                <w:rPr>
                  <w:rFonts w:ascii="Times New Roman" w:hAnsi="Times New Roman"/>
                  <w:color w:val="0000FF"/>
                  <w:u w:val="single"/>
                </w:rPr>
                <w:t>c</w:t>
              </w:r>
              <w:r w:rsidRPr="00AD6995">
                <w:rPr>
                  <w:rFonts w:ascii="Times New Roman" w:hAnsi="Times New Roman"/>
                  <w:color w:val="0000FF"/>
                  <w:u w:val="single"/>
                  <w:lang w:val="ru-RU"/>
                </w:rPr>
                <w:t>729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30</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Своеобразие любовной лирики С.А.Есенина («Шаганэ ты моя, Шаганэ…»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19.11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/465</w:t>
              </w:r>
              <w:r>
                <w:rPr>
                  <w:rFonts w:ascii="Times New Roman" w:hAnsi="Times New Roman"/>
                  <w:color w:val="0000FF"/>
                  <w:u w:val="single"/>
                </w:rPr>
                <w:t>edbce</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31</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Развитие речи. Подготовка к домашнему сочинению по лирике А.А.Блока, В.В.Маяковского, С.А.Есенина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22.11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d</w:t>
              </w:r>
              <w:r w:rsidRPr="00AD6995">
                <w:rPr>
                  <w:rFonts w:ascii="Times New Roman" w:hAnsi="Times New Roman"/>
                  <w:color w:val="0000FF"/>
                  <w:u w:val="single"/>
                  <w:lang w:val="ru-RU"/>
                </w:rPr>
                <w:t>0</w:t>
              </w:r>
              <w:r>
                <w:rPr>
                  <w:rFonts w:ascii="Times New Roman" w:hAnsi="Times New Roman"/>
                  <w:color w:val="0000FF"/>
                  <w:u w:val="single"/>
                </w:rPr>
                <w:t>db</w:t>
              </w:r>
              <w:r w:rsidRPr="00AD6995">
                <w:rPr>
                  <w:rFonts w:ascii="Times New Roman" w:hAnsi="Times New Roman"/>
                  <w:color w:val="0000FF"/>
                  <w:u w:val="single"/>
                  <w:lang w:val="ru-RU"/>
                </w:rPr>
                <w:t>6</w:t>
              </w:r>
              <w:r>
                <w:rPr>
                  <w:rFonts w:ascii="Times New Roman" w:hAnsi="Times New Roman"/>
                  <w:color w:val="0000FF"/>
                  <w:u w:val="single"/>
                </w:rPr>
                <w:t>cf</w:t>
              </w:r>
              <w:r w:rsidRPr="00AD6995">
                <w:rPr>
                  <w:rFonts w:ascii="Times New Roman" w:hAnsi="Times New Roman"/>
                  <w:color w:val="0000FF"/>
                  <w:u w:val="single"/>
                  <w:lang w:val="ru-RU"/>
                </w:rPr>
                <w:t>4</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32</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Страницы жизни и творчества </w:t>
            </w:r>
            <w:r w:rsidRPr="00AD6995">
              <w:rPr>
                <w:rFonts w:ascii="Times New Roman" w:hAnsi="Times New Roman"/>
                <w:color w:val="000000"/>
                <w:sz w:val="24"/>
                <w:lang w:val="ru-RU"/>
              </w:rPr>
              <w:lastRenderedPageBreak/>
              <w:t xml:space="preserve">О.Э.Мандельштама. Основные мотивы лирики поэта, философичность его поэзии («Бессонница. </w:t>
            </w:r>
            <w:r>
              <w:rPr>
                <w:rFonts w:ascii="Times New Roman" w:hAnsi="Times New Roman"/>
                <w:color w:val="000000"/>
                <w:sz w:val="24"/>
              </w:rPr>
              <w:t>Гомер. Тугие паруса…», «За гремучую доблесть грядущих веков…»)</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25.11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45</w:t>
              </w:r>
              <w:r>
                <w:rPr>
                  <w:rFonts w:ascii="Times New Roman" w:hAnsi="Times New Roman"/>
                  <w:color w:val="0000FF"/>
                  <w:u w:val="single"/>
                </w:rPr>
                <w:t>f</w:t>
              </w:r>
              <w:r w:rsidRPr="00AD6995">
                <w:rPr>
                  <w:rFonts w:ascii="Times New Roman" w:hAnsi="Times New Roman"/>
                  <w:color w:val="0000FF"/>
                  <w:u w:val="single"/>
                  <w:lang w:val="ru-RU"/>
                </w:rPr>
                <w:t>866</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33</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Художественное своеобразие поэзии Мандельштама. Символика цвета, ритмико-интонационное многообразие лирики поэта (стихотворения «Ленинград», «Мы живём, под собою не чуя страны…»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26.11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/81</w:t>
              </w:r>
              <w:r>
                <w:rPr>
                  <w:rFonts w:ascii="Times New Roman" w:hAnsi="Times New Roman"/>
                  <w:color w:val="0000FF"/>
                  <w:u w:val="single"/>
                </w:rPr>
                <w:t>fd</w:t>
              </w:r>
              <w:r w:rsidRPr="00AD6995">
                <w:rPr>
                  <w:rFonts w:ascii="Times New Roman" w:hAnsi="Times New Roman"/>
                  <w:color w:val="0000FF"/>
                  <w:u w:val="single"/>
                  <w:lang w:val="ru-RU"/>
                </w:rPr>
                <w:t>4</w:t>
              </w:r>
              <w:r>
                <w:rPr>
                  <w:rFonts w:ascii="Times New Roman" w:hAnsi="Times New Roman"/>
                  <w:color w:val="0000FF"/>
                  <w:u w:val="single"/>
                </w:rPr>
                <w:t>d</w:t>
              </w:r>
              <w:r w:rsidRPr="00AD6995">
                <w:rPr>
                  <w:rFonts w:ascii="Times New Roman" w:hAnsi="Times New Roman"/>
                  <w:color w:val="0000FF"/>
                  <w:u w:val="single"/>
                  <w:lang w:val="ru-RU"/>
                </w:rPr>
                <w:t>0</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34</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Страницы жизни и творчества М.И.Цветаевой. Многообразие тематики и проблематики в лирике поэта («Моим стихам, написанным так рано…», «Кто создан </w:t>
            </w:r>
            <w:r w:rsidRPr="00AD6995">
              <w:rPr>
                <w:rFonts w:ascii="Times New Roman" w:hAnsi="Times New Roman"/>
                <w:color w:val="000000"/>
                <w:sz w:val="24"/>
                <w:lang w:val="ru-RU"/>
              </w:rPr>
              <w:lastRenderedPageBreak/>
              <w:t>из камня, кто создан из глины…»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29.11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5</w:t>
              </w:r>
              <w:r>
                <w:rPr>
                  <w:rFonts w:ascii="Times New Roman" w:hAnsi="Times New Roman"/>
                  <w:color w:val="0000FF"/>
                  <w:u w:val="single"/>
                </w:rPr>
                <w:t>bfb</w:t>
              </w:r>
              <w:r w:rsidRPr="00AD6995">
                <w:rPr>
                  <w:rFonts w:ascii="Times New Roman" w:hAnsi="Times New Roman"/>
                  <w:color w:val="0000FF"/>
                  <w:u w:val="single"/>
                  <w:lang w:val="ru-RU"/>
                </w:rPr>
                <w:t>93</w:t>
              </w:r>
              <w:r>
                <w:rPr>
                  <w:rFonts w:ascii="Times New Roman" w:hAnsi="Times New Roman"/>
                  <w:color w:val="0000FF"/>
                  <w:u w:val="single"/>
                </w:rPr>
                <w:t>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35</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Уникальность поэтического голоса Цветаевой. Искренность лирического монолога-исповеди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 )</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b</w:t>
              </w:r>
              <w:r w:rsidRPr="00AD6995">
                <w:rPr>
                  <w:rFonts w:ascii="Times New Roman" w:hAnsi="Times New Roman"/>
                  <w:color w:val="0000FF"/>
                  <w:u w:val="single"/>
                  <w:lang w:val="ru-RU"/>
                </w:rPr>
                <w:t>140</w:t>
              </w:r>
              <w:r>
                <w:rPr>
                  <w:rFonts w:ascii="Times New Roman" w:hAnsi="Times New Roman"/>
                  <w:color w:val="0000FF"/>
                  <w:u w:val="single"/>
                </w:rPr>
                <w:t>f</w:t>
              </w:r>
              <w:r w:rsidRPr="00AD6995">
                <w:rPr>
                  <w:rFonts w:ascii="Times New Roman" w:hAnsi="Times New Roman"/>
                  <w:color w:val="0000FF"/>
                  <w:u w:val="single"/>
                  <w:lang w:val="ru-RU"/>
                </w:rPr>
                <w:t>239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36</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Основные этапы жизни и творчества А.А.Ахматовой. Многообразие тематики лирики. Любовь как всепоглощающее чувство в лирике поэта («Песня последней встречи», «Сжала руки под темной вуалью…», </w:t>
            </w:r>
            <w:r w:rsidRPr="00AD6995">
              <w:rPr>
                <w:rFonts w:ascii="Times New Roman" w:hAnsi="Times New Roman"/>
                <w:color w:val="000000"/>
                <w:sz w:val="24"/>
                <w:lang w:val="ru-RU"/>
              </w:rPr>
              <w:lastRenderedPageBreak/>
              <w:t>«Смуглый отрок бродил по аллеям…»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3.12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/6</w:t>
              </w:r>
              <w:r>
                <w:rPr>
                  <w:rFonts w:ascii="Times New Roman" w:hAnsi="Times New Roman"/>
                  <w:color w:val="0000FF"/>
                  <w:u w:val="single"/>
                </w:rPr>
                <w:t>c</w:t>
              </w:r>
              <w:r w:rsidRPr="00AD6995">
                <w:rPr>
                  <w:rFonts w:ascii="Times New Roman" w:hAnsi="Times New Roman"/>
                  <w:color w:val="0000FF"/>
                  <w:u w:val="single"/>
                  <w:lang w:val="ru-RU"/>
                </w:rPr>
                <w:t>71</w:t>
              </w:r>
              <w:r>
                <w:rPr>
                  <w:rFonts w:ascii="Times New Roman" w:hAnsi="Times New Roman"/>
                  <w:color w:val="0000FF"/>
                  <w:u w:val="single"/>
                </w:rPr>
                <w:t>c</w:t>
              </w:r>
              <w:r w:rsidRPr="00AD6995">
                <w:rPr>
                  <w:rFonts w:ascii="Times New Roman" w:hAnsi="Times New Roman"/>
                  <w:color w:val="0000FF"/>
                  <w:u w:val="single"/>
                  <w:lang w:val="ru-RU"/>
                </w:rPr>
                <w:t>024</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37</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Гражданский пафос лирики Ахматовой.Тема Родины и судьбы в творчестве поэта («Не с теми я, кто бросил землю...», «Мужество», «Приморский сонет», «Родная земля», «Мне голос был. </w:t>
            </w:r>
            <w:r>
              <w:rPr>
                <w:rFonts w:ascii="Times New Roman" w:hAnsi="Times New Roman"/>
                <w:color w:val="000000"/>
                <w:sz w:val="24"/>
              </w:rPr>
              <w:t>Он звал утешно…» и др.)</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6.12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4418373</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История создания поэмы А.А.Ахматовой «Реквием». Трагедия народа и поэта. Смысл названия</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9.12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/2</w:t>
              </w:r>
              <w:r>
                <w:rPr>
                  <w:rFonts w:ascii="Times New Roman" w:hAnsi="Times New Roman"/>
                  <w:color w:val="0000FF"/>
                  <w:u w:val="single"/>
                </w:rPr>
                <w:t>ad</w:t>
              </w:r>
              <w:r w:rsidRPr="00AD6995">
                <w:rPr>
                  <w:rFonts w:ascii="Times New Roman" w:hAnsi="Times New Roman"/>
                  <w:color w:val="0000FF"/>
                  <w:u w:val="single"/>
                  <w:lang w:val="ru-RU"/>
                </w:rPr>
                <w:t>863</w:t>
              </w:r>
              <w:r>
                <w:rPr>
                  <w:rFonts w:ascii="Times New Roman" w:hAnsi="Times New Roman"/>
                  <w:color w:val="0000FF"/>
                  <w:u w:val="single"/>
                </w:rPr>
                <w:t>d</w:t>
              </w:r>
              <w:r w:rsidRPr="00AD6995">
                <w:rPr>
                  <w:rFonts w:ascii="Times New Roman" w:hAnsi="Times New Roman"/>
                  <w:color w:val="0000FF"/>
                  <w:u w:val="single"/>
                  <w:lang w:val="ru-RU"/>
                </w:rPr>
                <w:t>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39</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Широта эпического обобщения в поэме «Реквием». </w:t>
            </w:r>
            <w:r>
              <w:rPr>
                <w:rFonts w:ascii="Times New Roman" w:hAnsi="Times New Roman"/>
                <w:color w:val="000000"/>
                <w:sz w:val="24"/>
              </w:rPr>
              <w:t>Художественное своеобразие произведения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10.12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d</w:t>
              </w:r>
              <w:r w:rsidRPr="00AD6995">
                <w:rPr>
                  <w:rFonts w:ascii="Times New Roman" w:hAnsi="Times New Roman"/>
                  <w:color w:val="0000FF"/>
                  <w:u w:val="single"/>
                  <w:lang w:val="ru-RU"/>
                </w:rPr>
                <w:t>22</w:t>
              </w:r>
              <w:r>
                <w:rPr>
                  <w:rFonts w:ascii="Times New Roman" w:hAnsi="Times New Roman"/>
                  <w:color w:val="0000FF"/>
                  <w:u w:val="single"/>
                </w:rPr>
                <w:t>c</w:t>
              </w:r>
              <w:r w:rsidRPr="00AD6995">
                <w:rPr>
                  <w:rFonts w:ascii="Times New Roman" w:hAnsi="Times New Roman"/>
                  <w:color w:val="0000FF"/>
                  <w:u w:val="single"/>
                  <w:lang w:val="ru-RU"/>
                </w:rPr>
                <w:t>3</w:t>
              </w:r>
              <w:r>
                <w:rPr>
                  <w:rFonts w:ascii="Times New Roman" w:hAnsi="Times New Roman"/>
                  <w:color w:val="0000FF"/>
                  <w:u w:val="single"/>
                </w:rPr>
                <w:t>e</w:t>
              </w:r>
              <w:r w:rsidRPr="00AD6995">
                <w:rPr>
                  <w:rFonts w:ascii="Times New Roman" w:hAnsi="Times New Roman"/>
                  <w:color w:val="0000FF"/>
                  <w:u w:val="single"/>
                  <w:lang w:val="ru-RU"/>
                </w:rPr>
                <w:t>92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40</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Подготовка к контрольной работе ответы на проблемный вопрос, сочинение, </w:t>
            </w:r>
            <w:r w:rsidRPr="00AD6995">
              <w:rPr>
                <w:rFonts w:ascii="Times New Roman" w:hAnsi="Times New Roman"/>
                <w:color w:val="000000"/>
                <w:sz w:val="24"/>
                <w:lang w:val="ru-RU"/>
              </w:rPr>
              <w:lastRenderedPageBreak/>
              <w:t>тесты по литературе первой половины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13.12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/7</w:t>
              </w:r>
              <w:r>
                <w:rPr>
                  <w:rFonts w:ascii="Times New Roman" w:hAnsi="Times New Roman"/>
                  <w:color w:val="0000FF"/>
                  <w:u w:val="single"/>
                </w:rPr>
                <w:t>d</w:t>
              </w:r>
              <w:r w:rsidRPr="00AD6995">
                <w:rPr>
                  <w:rFonts w:ascii="Times New Roman" w:hAnsi="Times New Roman"/>
                  <w:color w:val="0000FF"/>
                  <w:u w:val="single"/>
                  <w:lang w:val="ru-RU"/>
                </w:rPr>
                <w:t>3</w:t>
              </w:r>
              <w:r>
                <w:rPr>
                  <w:rFonts w:ascii="Times New Roman" w:hAnsi="Times New Roman"/>
                  <w:color w:val="0000FF"/>
                  <w:u w:val="single"/>
                </w:rPr>
                <w:t>ff</w:t>
              </w:r>
              <w:r w:rsidRPr="00AD6995">
                <w:rPr>
                  <w:rFonts w:ascii="Times New Roman" w:hAnsi="Times New Roman"/>
                  <w:color w:val="0000FF"/>
                  <w:u w:val="single"/>
                  <w:lang w:val="ru-RU"/>
                </w:rPr>
                <w:t>4</w:t>
              </w:r>
              <w:r>
                <w:rPr>
                  <w:rFonts w:ascii="Times New Roman" w:hAnsi="Times New Roman"/>
                  <w:color w:val="0000FF"/>
                  <w:u w:val="single"/>
                </w:rPr>
                <w:t>f</w:t>
              </w:r>
              <w:r w:rsidRPr="00AD6995">
                <w:rPr>
                  <w:rFonts w:ascii="Times New Roman" w:hAnsi="Times New Roman"/>
                  <w:color w:val="0000FF"/>
                  <w:u w:val="single"/>
                  <w:lang w:val="ru-RU"/>
                </w:rPr>
                <w:t>5</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41</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Контрольная работа письменные ответы, сочинение, тесты по литературе первой половины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16.12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bf</w:t>
              </w:r>
              <w:r w:rsidRPr="00AD6995">
                <w:rPr>
                  <w:rFonts w:ascii="Times New Roman" w:hAnsi="Times New Roman"/>
                  <w:color w:val="0000FF"/>
                  <w:u w:val="single"/>
                  <w:lang w:val="ru-RU"/>
                </w:rPr>
                <w:t>5</w:t>
              </w:r>
              <w:r>
                <w:rPr>
                  <w:rFonts w:ascii="Times New Roman" w:hAnsi="Times New Roman"/>
                  <w:color w:val="0000FF"/>
                  <w:u w:val="single"/>
                </w:rPr>
                <w:t>e</w:t>
              </w:r>
              <w:r w:rsidRPr="00AD6995">
                <w:rPr>
                  <w:rFonts w:ascii="Times New Roman" w:hAnsi="Times New Roman"/>
                  <w:color w:val="0000FF"/>
                  <w:u w:val="single"/>
                  <w:lang w:val="ru-RU"/>
                </w:rPr>
                <w:t>8839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42</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Страницы жизни и творчества Н.А.Островского. История создания, идейно-художественное своеобразие романа «Как закалялась сталь»</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17.12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/30</w:t>
              </w:r>
              <w:r>
                <w:rPr>
                  <w:rFonts w:ascii="Times New Roman" w:hAnsi="Times New Roman"/>
                  <w:color w:val="0000FF"/>
                  <w:u w:val="single"/>
                </w:rPr>
                <w:t>cdfe</w:t>
              </w:r>
              <w:r w:rsidRPr="00AD6995">
                <w:rPr>
                  <w:rFonts w:ascii="Times New Roman" w:hAnsi="Times New Roman"/>
                  <w:color w:val="0000FF"/>
                  <w:u w:val="single"/>
                  <w:lang w:val="ru-RU"/>
                </w:rPr>
                <w:t>29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43</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Образ Павки Корчагина как символ мужества, героизма и силы духа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20.12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/304</w:t>
              </w:r>
              <w:r>
                <w:rPr>
                  <w:rFonts w:ascii="Times New Roman" w:hAnsi="Times New Roman"/>
                  <w:color w:val="0000FF"/>
                  <w:u w:val="single"/>
                </w:rPr>
                <w:t>be</w:t>
              </w:r>
              <w:r w:rsidRPr="00AD6995">
                <w:rPr>
                  <w:rFonts w:ascii="Times New Roman" w:hAnsi="Times New Roman"/>
                  <w:color w:val="0000FF"/>
                  <w:u w:val="single"/>
                  <w:lang w:val="ru-RU"/>
                </w:rPr>
                <w:t>92</w:t>
              </w:r>
              <w:r>
                <w:rPr>
                  <w:rFonts w:ascii="Times New Roman" w:hAnsi="Times New Roman"/>
                  <w:color w:val="0000FF"/>
                  <w:u w:val="single"/>
                </w:rPr>
                <w:t>b</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44</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Основные этапы жизни и творчества М.А.Шолохова. История создания шолоховского эпоса. </w:t>
            </w:r>
            <w:r>
              <w:rPr>
                <w:rFonts w:ascii="Times New Roman" w:hAnsi="Times New Roman"/>
                <w:color w:val="000000"/>
                <w:sz w:val="24"/>
              </w:rPr>
              <w:t>Особенности жанра</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23.12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/890</w:t>
              </w:r>
              <w:r>
                <w:rPr>
                  <w:rFonts w:ascii="Times New Roman" w:hAnsi="Times New Roman"/>
                  <w:color w:val="0000FF"/>
                  <w:u w:val="single"/>
                </w:rPr>
                <w:t>b</w:t>
              </w:r>
              <w:r w:rsidRPr="00AD6995">
                <w:rPr>
                  <w:rFonts w:ascii="Times New Roman" w:hAnsi="Times New Roman"/>
                  <w:color w:val="0000FF"/>
                  <w:u w:val="single"/>
                  <w:lang w:val="ru-RU"/>
                </w:rPr>
                <w:t>02</w:t>
              </w:r>
              <w:r>
                <w:rPr>
                  <w:rFonts w:ascii="Times New Roman" w:hAnsi="Times New Roman"/>
                  <w:color w:val="0000FF"/>
                  <w:u w:val="single"/>
                </w:rPr>
                <w:t>cf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45</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Роман-эпопея «Тихий Дон». Система образов. Тема семьи. </w:t>
            </w:r>
            <w:r w:rsidRPr="00AD6995">
              <w:rPr>
                <w:rFonts w:ascii="Times New Roman" w:hAnsi="Times New Roman"/>
                <w:color w:val="000000"/>
                <w:sz w:val="24"/>
                <w:lang w:val="ru-RU"/>
              </w:rPr>
              <w:lastRenderedPageBreak/>
              <w:t>Нравственные ценности казачества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24.12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acbce</w:t>
              </w:r>
              <w:r w:rsidRPr="00AD6995">
                <w:rPr>
                  <w:rFonts w:ascii="Times New Roman" w:hAnsi="Times New Roman"/>
                  <w:color w:val="0000FF"/>
                  <w:u w:val="single"/>
                  <w:lang w:val="ru-RU"/>
                </w:rPr>
                <w:t>296</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46</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Роман-эпопея «Тихий Дон». Трагедия целого народа и судьба одного человека.Проблема гуманизма в эпопее</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27.12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/6</w:t>
              </w:r>
              <w:r>
                <w:rPr>
                  <w:rFonts w:ascii="Times New Roman" w:hAnsi="Times New Roman"/>
                  <w:color w:val="0000FF"/>
                  <w:u w:val="single"/>
                </w:rPr>
                <w:t>a</w:t>
              </w:r>
              <w:r w:rsidRPr="00AD6995">
                <w:rPr>
                  <w:rFonts w:ascii="Times New Roman" w:hAnsi="Times New Roman"/>
                  <w:color w:val="0000FF"/>
                  <w:u w:val="single"/>
                  <w:lang w:val="ru-RU"/>
                </w:rPr>
                <w:t>93</w:t>
              </w:r>
              <w:r>
                <w:rPr>
                  <w:rFonts w:ascii="Times New Roman" w:hAnsi="Times New Roman"/>
                  <w:color w:val="0000FF"/>
                  <w:u w:val="single"/>
                </w:rPr>
                <w:t>e</w:t>
              </w:r>
              <w:r w:rsidRPr="00AD6995">
                <w:rPr>
                  <w:rFonts w:ascii="Times New Roman" w:hAnsi="Times New Roman"/>
                  <w:color w:val="0000FF"/>
                  <w:u w:val="single"/>
                  <w:lang w:val="ru-RU"/>
                </w:rPr>
                <w:t>6</w:t>
              </w:r>
              <w:r>
                <w:rPr>
                  <w:rFonts w:ascii="Times New Roman" w:hAnsi="Times New Roman"/>
                  <w:color w:val="0000FF"/>
                  <w:u w:val="single"/>
                </w:rPr>
                <w:t>c</w:t>
              </w:r>
              <w:r w:rsidRPr="00AD6995">
                <w:rPr>
                  <w:rFonts w:ascii="Times New Roman" w:hAnsi="Times New Roman"/>
                  <w:color w:val="0000FF"/>
                  <w:u w:val="single"/>
                  <w:lang w:val="ru-RU"/>
                </w:rPr>
                <w:t>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47</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Женские судьбы в романе «Тихий Дон». Роль пейзажа в произведении.Традиции Л. Н. Толстого в прозе М. А. Шолохова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28.12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040</w:t>
              </w:r>
              <w:r>
                <w:rPr>
                  <w:rFonts w:ascii="Times New Roman" w:hAnsi="Times New Roman"/>
                  <w:color w:val="0000FF"/>
                  <w:u w:val="single"/>
                </w:rPr>
                <w:t>c</w:t>
              </w:r>
              <w:r w:rsidRPr="00AD6995">
                <w:rPr>
                  <w:rFonts w:ascii="Times New Roman" w:hAnsi="Times New Roman"/>
                  <w:color w:val="0000FF"/>
                  <w:u w:val="single"/>
                  <w:lang w:val="ru-RU"/>
                </w:rPr>
                <w:t>9</w:t>
              </w:r>
              <w:r>
                <w:rPr>
                  <w:rFonts w:ascii="Times New Roman" w:hAnsi="Times New Roman"/>
                  <w:color w:val="0000FF"/>
                  <w:u w:val="single"/>
                </w:rPr>
                <w:t>af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Развитие речи. Анализ эпизода романа-эпопеи М.Шолохова «Тихий Дон»</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10.01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/8</w:t>
              </w:r>
              <w:r>
                <w:rPr>
                  <w:rFonts w:ascii="Times New Roman" w:hAnsi="Times New Roman"/>
                  <w:color w:val="0000FF"/>
                  <w:u w:val="single"/>
                </w:rPr>
                <w:t>b</w:t>
              </w:r>
              <w:r w:rsidRPr="00AD6995">
                <w:rPr>
                  <w:rFonts w:ascii="Times New Roman" w:hAnsi="Times New Roman"/>
                  <w:color w:val="0000FF"/>
                  <w:u w:val="single"/>
                  <w:lang w:val="ru-RU"/>
                </w:rPr>
                <w:t>98</w:t>
              </w:r>
              <w:r>
                <w:rPr>
                  <w:rFonts w:ascii="Times New Roman" w:hAnsi="Times New Roman"/>
                  <w:color w:val="0000FF"/>
                  <w:u w:val="single"/>
                </w:rPr>
                <w:t>bae</w:t>
              </w:r>
              <w:r w:rsidRPr="00AD6995">
                <w:rPr>
                  <w:rFonts w:ascii="Times New Roman" w:hAnsi="Times New Roman"/>
                  <w:color w:val="0000FF"/>
                  <w:u w:val="single"/>
                  <w:lang w:val="ru-RU"/>
                </w:rPr>
                <w:t>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49</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Основные этапы жизни и творчества М.А.Булгакова. История создания произведения «Белая гвардия», «Мастер и Маргарита» (один роман по выбору)</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13.01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/0</w:t>
              </w:r>
              <w:r>
                <w:rPr>
                  <w:rFonts w:ascii="Times New Roman" w:hAnsi="Times New Roman"/>
                  <w:color w:val="0000FF"/>
                  <w:u w:val="single"/>
                </w:rPr>
                <w:t>d</w:t>
              </w:r>
              <w:r w:rsidRPr="00AD6995">
                <w:rPr>
                  <w:rFonts w:ascii="Times New Roman" w:hAnsi="Times New Roman"/>
                  <w:color w:val="0000FF"/>
                  <w:u w:val="single"/>
                  <w:lang w:val="ru-RU"/>
                </w:rPr>
                <w:t>0</w:t>
              </w:r>
              <w:r>
                <w:rPr>
                  <w:rFonts w:ascii="Times New Roman" w:hAnsi="Times New Roman"/>
                  <w:color w:val="0000FF"/>
                  <w:u w:val="single"/>
                </w:rPr>
                <w:t>b</w:t>
              </w:r>
              <w:r w:rsidRPr="00AD6995">
                <w:rPr>
                  <w:rFonts w:ascii="Times New Roman" w:hAnsi="Times New Roman"/>
                  <w:color w:val="0000FF"/>
                  <w:u w:val="single"/>
                  <w:lang w:val="ru-RU"/>
                </w:rPr>
                <w:t>4</w:t>
              </w:r>
              <w:r>
                <w:rPr>
                  <w:rFonts w:ascii="Times New Roman" w:hAnsi="Times New Roman"/>
                  <w:color w:val="0000FF"/>
                  <w:u w:val="single"/>
                </w:rPr>
                <w:t>fa</w:t>
              </w:r>
              <w:r w:rsidRPr="00AD6995">
                <w:rPr>
                  <w:rFonts w:ascii="Times New Roman" w:hAnsi="Times New Roman"/>
                  <w:color w:val="0000FF"/>
                  <w:u w:val="single"/>
                  <w:lang w:val="ru-RU"/>
                </w:rPr>
                <w:t>4</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50</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Своеобразие жанра и композиции. Многомерность исторического </w:t>
            </w:r>
            <w:r w:rsidRPr="00AD6995">
              <w:rPr>
                <w:rFonts w:ascii="Times New Roman" w:hAnsi="Times New Roman"/>
                <w:color w:val="000000"/>
                <w:sz w:val="24"/>
                <w:lang w:val="ru-RU"/>
              </w:rPr>
              <w:lastRenderedPageBreak/>
              <w:t xml:space="preserve">пространства в романе «Белая гвардия», «Мастер и Маргарита» (один роман по выбору) . </w:t>
            </w:r>
            <w:r>
              <w:rPr>
                <w:rFonts w:ascii="Times New Roman" w:hAnsi="Times New Roman"/>
                <w:color w:val="000000"/>
                <w:sz w:val="24"/>
              </w:rPr>
              <w:t>Система образов</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14.01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/93360</w:t>
              </w:r>
              <w:r>
                <w:rPr>
                  <w:rFonts w:ascii="Times New Roman" w:hAnsi="Times New Roman"/>
                  <w:color w:val="0000FF"/>
                  <w:u w:val="single"/>
                </w:rPr>
                <w:t>d</w:t>
              </w:r>
              <w:r w:rsidRPr="00AD6995">
                <w:rPr>
                  <w:rFonts w:ascii="Times New Roman" w:hAnsi="Times New Roman"/>
                  <w:color w:val="0000FF"/>
                  <w:u w:val="single"/>
                  <w:lang w:val="ru-RU"/>
                </w:rPr>
                <w:t>41</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51</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Проблема выбора нравственной и гражданской позиции в романе «Белая гвардия», «Мастер и Маргарита» (один роман по выбору)</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17.01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/860403</w:t>
              </w:r>
              <w:r>
                <w:rPr>
                  <w:rFonts w:ascii="Times New Roman" w:hAnsi="Times New Roman"/>
                  <w:color w:val="0000FF"/>
                  <w:u w:val="single"/>
                </w:rPr>
                <w:t>c</w:t>
              </w:r>
              <w:r w:rsidRPr="00AD6995">
                <w:rPr>
                  <w:rFonts w:ascii="Times New Roman" w:hAnsi="Times New Roman"/>
                  <w:color w:val="0000FF"/>
                  <w:u w:val="single"/>
                  <w:lang w:val="ru-RU"/>
                </w:rPr>
                <w:t>1</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52</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Эпическая широта изображенной панорамы и лиризм размышлений повествователя.Смысл финала романа «Белая гвардия», «Мастер и Маргарита» (один роман по выбору)</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20.01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/63</w:t>
              </w:r>
              <w:r>
                <w:rPr>
                  <w:rFonts w:ascii="Times New Roman" w:hAnsi="Times New Roman"/>
                  <w:color w:val="0000FF"/>
                  <w:u w:val="single"/>
                </w:rPr>
                <w:t>ce</w:t>
              </w:r>
              <w:r w:rsidRPr="00AD6995">
                <w:rPr>
                  <w:rFonts w:ascii="Times New Roman" w:hAnsi="Times New Roman"/>
                  <w:color w:val="0000FF"/>
                  <w:u w:val="single"/>
                  <w:lang w:val="ru-RU"/>
                </w:rPr>
                <w:t>8</w:t>
              </w:r>
              <w:r>
                <w:rPr>
                  <w:rFonts w:ascii="Times New Roman" w:hAnsi="Times New Roman"/>
                  <w:color w:val="0000FF"/>
                  <w:u w:val="single"/>
                </w:rPr>
                <w:t>fb</w:t>
              </w:r>
              <w:r w:rsidRPr="00AD6995">
                <w:rPr>
                  <w:rFonts w:ascii="Times New Roman" w:hAnsi="Times New Roman"/>
                  <w:color w:val="0000FF"/>
                  <w:u w:val="single"/>
                  <w:lang w:val="ru-RU"/>
                </w:rPr>
                <w:t>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53</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Развитие речи. Подготовка к домашнему сочинению на литературную тему по творчеству М.А.Шолохова и М.А.Булгакова (по </w:t>
            </w:r>
            <w:r w:rsidRPr="00AD6995">
              <w:rPr>
                <w:rFonts w:ascii="Times New Roman" w:hAnsi="Times New Roman"/>
                <w:color w:val="000000"/>
                <w:sz w:val="24"/>
                <w:lang w:val="ru-RU"/>
              </w:rPr>
              <w:lastRenderedPageBreak/>
              <w:t>выбору)</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21.01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dd</w:t>
              </w:r>
              <w:r w:rsidRPr="00AD6995">
                <w:rPr>
                  <w:rFonts w:ascii="Times New Roman" w:hAnsi="Times New Roman"/>
                  <w:color w:val="0000FF"/>
                  <w:u w:val="single"/>
                  <w:lang w:val="ru-RU"/>
                </w:rPr>
                <w:t>9</w:t>
              </w:r>
              <w:r>
                <w:rPr>
                  <w:rFonts w:ascii="Times New Roman" w:hAnsi="Times New Roman"/>
                  <w:color w:val="0000FF"/>
                  <w:u w:val="single"/>
                </w:rPr>
                <w:t>efd</w:t>
              </w:r>
              <w:r w:rsidRPr="00AD6995">
                <w:rPr>
                  <w:rFonts w:ascii="Times New Roman" w:hAnsi="Times New Roman"/>
                  <w:color w:val="0000FF"/>
                  <w:u w:val="single"/>
                  <w:lang w:val="ru-RU"/>
                </w:rPr>
                <w:t>3</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54</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Картины жизни и творчества А.Платонова. Утопические идеи произведений писателя. </w:t>
            </w:r>
            <w:r>
              <w:rPr>
                <w:rFonts w:ascii="Times New Roman" w:hAnsi="Times New Roman"/>
                <w:color w:val="000000"/>
                <w:sz w:val="24"/>
              </w:rPr>
              <w:t>Особый тип платоновского героя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24.01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/111</w:t>
              </w:r>
              <w:r>
                <w:rPr>
                  <w:rFonts w:ascii="Times New Roman" w:hAnsi="Times New Roman"/>
                  <w:color w:val="0000FF"/>
                  <w:u w:val="single"/>
                </w:rPr>
                <w:t>c</w:t>
              </w:r>
              <w:r w:rsidRPr="00AD6995">
                <w:rPr>
                  <w:rFonts w:ascii="Times New Roman" w:hAnsi="Times New Roman"/>
                  <w:color w:val="0000FF"/>
                  <w:u w:val="single"/>
                  <w:lang w:val="ru-RU"/>
                </w:rPr>
                <w:t>4</w:t>
              </w:r>
              <w:r>
                <w:rPr>
                  <w:rFonts w:ascii="Times New Roman" w:hAnsi="Times New Roman"/>
                  <w:color w:val="0000FF"/>
                  <w:u w:val="single"/>
                </w:rPr>
                <w:t>d</w:t>
              </w:r>
              <w:r w:rsidRPr="00AD6995">
                <w:rPr>
                  <w:rFonts w:ascii="Times New Roman" w:hAnsi="Times New Roman"/>
                  <w:color w:val="0000FF"/>
                  <w:u w:val="single"/>
                  <w:lang w:val="ru-RU"/>
                </w:rPr>
                <w:t>0</w:t>
              </w:r>
              <w:r>
                <w:rPr>
                  <w:rFonts w:ascii="Times New Roman" w:hAnsi="Times New Roman"/>
                  <w:color w:val="0000FF"/>
                  <w:u w:val="single"/>
                </w:rPr>
                <w:t>a</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55</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Высокий пафос и острая сатира произведений Платонова (одно произведение по выбору, например, «В прекрасном и яростном мире», «Котлован», «Возвращение» и др.). </w:t>
            </w:r>
            <w:r>
              <w:rPr>
                <w:rFonts w:ascii="Times New Roman" w:hAnsi="Times New Roman"/>
                <w:color w:val="000000"/>
                <w:sz w:val="24"/>
              </w:rPr>
              <w:t>Самобытность языка и стиля писателя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27.01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/15</w:t>
              </w:r>
              <w:r>
                <w:rPr>
                  <w:rFonts w:ascii="Times New Roman" w:hAnsi="Times New Roman"/>
                  <w:color w:val="0000FF"/>
                  <w:u w:val="single"/>
                </w:rPr>
                <w:t>c</w:t>
              </w:r>
              <w:r w:rsidRPr="00AD6995">
                <w:rPr>
                  <w:rFonts w:ascii="Times New Roman" w:hAnsi="Times New Roman"/>
                  <w:color w:val="0000FF"/>
                  <w:u w:val="single"/>
                  <w:lang w:val="ru-RU"/>
                </w:rPr>
                <w:t>7</w:t>
              </w:r>
              <w:r>
                <w:rPr>
                  <w:rFonts w:ascii="Times New Roman" w:hAnsi="Times New Roman"/>
                  <w:color w:val="0000FF"/>
                  <w:u w:val="single"/>
                </w:rPr>
                <w:t>c</w:t>
              </w:r>
              <w:r w:rsidRPr="00AD6995">
                <w:rPr>
                  <w:rFonts w:ascii="Times New Roman" w:hAnsi="Times New Roman"/>
                  <w:color w:val="0000FF"/>
                  <w:u w:val="single"/>
                  <w:lang w:val="ru-RU"/>
                </w:rPr>
                <w:t>0</w:t>
              </w:r>
              <w:r>
                <w:rPr>
                  <w:rFonts w:ascii="Times New Roman" w:hAnsi="Times New Roman"/>
                  <w:color w:val="0000FF"/>
                  <w:u w:val="single"/>
                </w:rPr>
                <w:t>d</w:t>
              </w:r>
              <w:r w:rsidRPr="00AD6995">
                <w:rPr>
                  <w:rFonts w:ascii="Times New Roman" w:hAnsi="Times New Roman"/>
                  <w:color w:val="0000FF"/>
                  <w:u w:val="single"/>
                  <w:lang w:val="ru-RU"/>
                </w:rPr>
                <w:t>1</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56</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Страницы жизни и творчества А.Т.Твардовского. Тематика и проблематика произведений автора (не менее трёх по выбору)</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28.01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/3</w:t>
              </w:r>
              <w:r>
                <w:rPr>
                  <w:rFonts w:ascii="Times New Roman" w:hAnsi="Times New Roman"/>
                  <w:color w:val="0000FF"/>
                  <w:u w:val="single"/>
                </w:rPr>
                <w:t>d</w:t>
              </w:r>
              <w:r w:rsidRPr="00AD6995">
                <w:rPr>
                  <w:rFonts w:ascii="Times New Roman" w:hAnsi="Times New Roman"/>
                  <w:color w:val="0000FF"/>
                  <w:u w:val="single"/>
                  <w:lang w:val="ru-RU"/>
                </w:rPr>
                <w:t>2</w:t>
              </w:r>
              <w:r>
                <w:rPr>
                  <w:rFonts w:ascii="Times New Roman" w:hAnsi="Times New Roman"/>
                  <w:color w:val="0000FF"/>
                  <w:u w:val="single"/>
                </w:rPr>
                <w:t>cc</w:t>
              </w:r>
              <w:r w:rsidRPr="00AD6995">
                <w:rPr>
                  <w:rFonts w:ascii="Times New Roman" w:hAnsi="Times New Roman"/>
                  <w:color w:val="0000FF"/>
                  <w:u w:val="single"/>
                  <w:lang w:val="ru-RU"/>
                </w:rPr>
                <w:t>5</w:t>
              </w:r>
              <w:r>
                <w:rPr>
                  <w:rFonts w:ascii="Times New Roman" w:hAnsi="Times New Roman"/>
                  <w:color w:val="0000FF"/>
                  <w:u w:val="single"/>
                </w:rPr>
                <w:t>fb</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57</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Поэт и время. Основные мотивы </w:t>
            </w:r>
            <w:r w:rsidRPr="00AD6995">
              <w:rPr>
                <w:rFonts w:ascii="Times New Roman" w:hAnsi="Times New Roman"/>
                <w:color w:val="000000"/>
                <w:sz w:val="24"/>
                <w:lang w:val="ru-RU"/>
              </w:rPr>
              <w:lastRenderedPageBreak/>
              <w:t>лирики Твардовского. Тема Великой Отечественной войны («Памяти матери» («В краю, куда их вывезли гуртом…»), «Я знаю, никакой моей вины…»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31.01</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db</w:t>
              </w:r>
              <w:r w:rsidRPr="00AD6995">
                <w:rPr>
                  <w:rFonts w:ascii="Times New Roman" w:hAnsi="Times New Roman"/>
                  <w:color w:val="0000FF"/>
                  <w:u w:val="single"/>
                  <w:lang w:val="ru-RU"/>
                </w:rPr>
                <w:t>2</w:t>
              </w:r>
              <w:r>
                <w:rPr>
                  <w:rFonts w:ascii="Times New Roman" w:hAnsi="Times New Roman"/>
                  <w:color w:val="0000FF"/>
                  <w:u w:val="single"/>
                </w:rPr>
                <w:t>e</w:t>
              </w:r>
              <w:r w:rsidRPr="00AD6995">
                <w:rPr>
                  <w:rFonts w:ascii="Times New Roman" w:hAnsi="Times New Roman"/>
                  <w:color w:val="0000FF"/>
                  <w:u w:val="single"/>
                  <w:lang w:val="ru-RU"/>
                </w:rPr>
                <w:t>52</w:t>
              </w:r>
              <w:r>
                <w:rPr>
                  <w:rFonts w:ascii="Times New Roman" w:hAnsi="Times New Roman"/>
                  <w:color w:val="0000FF"/>
                  <w:u w:val="single"/>
                </w:rPr>
                <w:t>d</w:t>
              </w:r>
              <w:r w:rsidRPr="00AD6995">
                <w:rPr>
                  <w:rFonts w:ascii="Times New Roman" w:hAnsi="Times New Roman"/>
                  <w:color w:val="0000FF"/>
                  <w:u w:val="single"/>
                  <w:lang w:val="ru-RU"/>
                </w:rPr>
                <w:t>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58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Тема памяти. Доверительность и исповедальность лирической интонации Твардовского («Дробится рваный цоколь монумента...»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3.02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/08</w:t>
              </w:r>
              <w:r>
                <w:rPr>
                  <w:rFonts w:ascii="Times New Roman" w:hAnsi="Times New Roman"/>
                  <w:color w:val="0000FF"/>
                  <w:u w:val="single"/>
                </w:rPr>
                <w:t>e</w:t>
              </w:r>
              <w:r w:rsidRPr="00AD6995">
                <w:rPr>
                  <w:rFonts w:ascii="Times New Roman" w:hAnsi="Times New Roman"/>
                  <w:color w:val="0000FF"/>
                  <w:u w:val="single"/>
                  <w:lang w:val="ru-RU"/>
                </w:rPr>
                <w:t>859</w:t>
              </w:r>
              <w:r>
                <w:rPr>
                  <w:rFonts w:ascii="Times New Roman" w:hAnsi="Times New Roman"/>
                  <w:color w:val="0000FF"/>
                  <w:u w:val="single"/>
                </w:rPr>
                <w:t>b</w:t>
              </w:r>
              <w:r w:rsidRPr="00AD6995">
                <w:rPr>
                  <w:rFonts w:ascii="Times New Roman" w:hAnsi="Times New Roman"/>
                  <w:color w:val="0000FF"/>
                  <w:u w:val="single"/>
                  <w:lang w:val="ru-RU"/>
                </w:rPr>
                <w:t>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59</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Тема Великой Отечественной войны в прозе (обзор). </w:t>
            </w:r>
            <w:r>
              <w:rPr>
                <w:rFonts w:ascii="Times New Roman" w:hAnsi="Times New Roman"/>
                <w:color w:val="000000"/>
                <w:sz w:val="24"/>
              </w:rPr>
              <w:t>Человек на войне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4.02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w:t>
              </w:r>
              <w:r w:rsidRPr="00AD6995">
                <w:rPr>
                  <w:rFonts w:ascii="Times New Roman" w:hAnsi="Times New Roman"/>
                  <w:color w:val="0000FF"/>
                  <w:u w:val="single"/>
                  <w:lang w:val="ru-RU"/>
                </w:rPr>
                <w:t>099</w:t>
              </w:r>
              <w:r>
                <w:rPr>
                  <w:rFonts w:ascii="Times New Roman" w:hAnsi="Times New Roman"/>
                  <w:color w:val="0000FF"/>
                  <w:u w:val="single"/>
                </w:rPr>
                <w:t>e</w:t>
              </w:r>
              <w:r w:rsidRPr="00AD6995">
                <w:rPr>
                  <w:rFonts w:ascii="Times New Roman" w:hAnsi="Times New Roman"/>
                  <w:color w:val="0000FF"/>
                  <w:u w:val="single"/>
                  <w:lang w:val="ru-RU"/>
                </w:rPr>
                <w:t>7</w:t>
              </w:r>
              <w:r>
                <w:rPr>
                  <w:rFonts w:ascii="Times New Roman" w:hAnsi="Times New Roman"/>
                  <w:color w:val="0000FF"/>
                  <w:u w:val="single"/>
                </w:rPr>
                <w:t>e</w:t>
              </w:r>
              <w:r w:rsidRPr="00AD6995">
                <w:rPr>
                  <w:rFonts w:ascii="Times New Roman" w:hAnsi="Times New Roman"/>
                  <w:color w:val="0000FF"/>
                  <w:u w:val="single"/>
                  <w:lang w:val="ru-RU"/>
                </w:rPr>
                <w:t>7</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60</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Историческая правда художественных произведений о Великой Отечественной войне. </w:t>
            </w:r>
            <w:r>
              <w:rPr>
                <w:rFonts w:ascii="Times New Roman" w:hAnsi="Times New Roman"/>
                <w:color w:val="000000"/>
                <w:sz w:val="24"/>
              </w:rPr>
              <w:t>Своеобразие «лейтенантской» прозы</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7.02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w:t>
              </w:r>
              <w:r w:rsidRPr="00AD6995">
                <w:rPr>
                  <w:rFonts w:ascii="Times New Roman" w:hAnsi="Times New Roman"/>
                  <w:color w:val="0000FF"/>
                  <w:u w:val="single"/>
                  <w:lang w:val="ru-RU"/>
                </w:rPr>
                <w:t>6067</w:t>
              </w:r>
              <w:r>
                <w:rPr>
                  <w:rFonts w:ascii="Times New Roman" w:hAnsi="Times New Roman"/>
                  <w:color w:val="0000FF"/>
                  <w:u w:val="single"/>
                </w:rPr>
                <w:t>eaf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61</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Героизм и мужество защитников Отечества. </w:t>
            </w:r>
            <w:r w:rsidRPr="00AD6995">
              <w:rPr>
                <w:rFonts w:ascii="Times New Roman" w:hAnsi="Times New Roman"/>
                <w:color w:val="000000"/>
                <w:sz w:val="24"/>
                <w:lang w:val="ru-RU"/>
              </w:rPr>
              <w:lastRenderedPageBreak/>
              <w:t>Традиции реалистической прозы о войне в русской литературе</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10.02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/2</w:t>
              </w:r>
              <w:r>
                <w:rPr>
                  <w:rFonts w:ascii="Times New Roman" w:hAnsi="Times New Roman"/>
                  <w:color w:val="0000FF"/>
                  <w:u w:val="single"/>
                </w:rPr>
                <w:t>b</w:t>
              </w:r>
              <w:r w:rsidRPr="00AD6995">
                <w:rPr>
                  <w:rFonts w:ascii="Times New Roman" w:hAnsi="Times New Roman"/>
                  <w:color w:val="0000FF"/>
                  <w:u w:val="single"/>
                  <w:lang w:val="ru-RU"/>
                </w:rPr>
                <w:t>980</w:t>
              </w:r>
              <w:r>
                <w:rPr>
                  <w:rFonts w:ascii="Times New Roman" w:hAnsi="Times New Roman"/>
                  <w:color w:val="0000FF"/>
                  <w:u w:val="single"/>
                </w:rPr>
                <w:t>c</w:t>
              </w:r>
              <w:r w:rsidRPr="00AD6995">
                <w:rPr>
                  <w:rFonts w:ascii="Times New Roman" w:hAnsi="Times New Roman"/>
                  <w:color w:val="0000FF"/>
                  <w:u w:val="single"/>
                  <w:lang w:val="ru-RU"/>
                </w:rPr>
                <w:t>33</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62</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Страницы жизни и творчества А.А.Фадеева. История создания романа «Молодая гвардия». </w:t>
            </w:r>
            <w:r>
              <w:rPr>
                <w:rFonts w:ascii="Times New Roman" w:hAnsi="Times New Roman"/>
                <w:color w:val="000000"/>
                <w:sz w:val="24"/>
              </w:rPr>
              <w:t>Жизненная правда и художественный вымысел</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11.02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b</w:t>
              </w:r>
              <w:r w:rsidRPr="00AD6995">
                <w:rPr>
                  <w:rFonts w:ascii="Times New Roman" w:hAnsi="Times New Roman"/>
                  <w:color w:val="0000FF"/>
                  <w:u w:val="single"/>
                  <w:lang w:val="ru-RU"/>
                </w:rPr>
                <w:t>60</w:t>
              </w:r>
              <w:r>
                <w:rPr>
                  <w:rFonts w:ascii="Times New Roman" w:hAnsi="Times New Roman"/>
                  <w:color w:val="0000FF"/>
                  <w:u w:val="single"/>
                </w:rPr>
                <w:t>d</w:t>
              </w:r>
              <w:r w:rsidRPr="00AD6995">
                <w:rPr>
                  <w:rFonts w:ascii="Times New Roman" w:hAnsi="Times New Roman"/>
                  <w:color w:val="0000FF"/>
                  <w:u w:val="single"/>
                  <w:lang w:val="ru-RU"/>
                </w:rPr>
                <w:t>6962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63</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Система образов в романе «Молодая гвардия». </w:t>
            </w:r>
            <w:r>
              <w:rPr>
                <w:rFonts w:ascii="Times New Roman" w:hAnsi="Times New Roman"/>
                <w:color w:val="000000"/>
                <w:sz w:val="24"/>
              </w:rPr>
              <w:t>Героизм и мужество молодогвардейцев</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14.02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/34</w:t>
              </w:r>
              <w:r>
                <w:rPr>
                  <w:rFonts w:ascii="Times New Roman" w:hAnsi="Times New Roman"/>
                  <w:color w:val="0000FF"/>
                  <w:u w:val="single"/>
                </w:rPr>
                <w:t>b</w:t>
              </w:r>
              <w:r w:rsidRPr="00AD6995">
                <w:rPr>
                  <w:rFonts w:ascii="Times New Roman" w:hAnsi="Times New Roman"/>
                  <w:color w:val="0000FF"/>
                  <w:u w:val="single"/>
                  <w:lang w:val="ru-RU"/>
                </w:rPr>
                <w:t>4</w:t>
              </w:r>
              <w:r>
                <w:rPr>
                  <w:rFonts w:ascii="Times New Roman" w:hAnsi="Times New Roman"/>
                  <w:color w:val="0000FF"/>
                  <w:u w:val="single"/>
                </w:rPr>
                <w:t>e</w:t>
              </w:r>
              <w:r w:rsidRPr="00AD6995">
                <w:rPr>
                  <w:rFonts w:ascii="Times New Roman" w:hAnsi="Times New Roman"/>
                  <w:color w:val="0000FF"/>
                  <w:u w:val="single"/>
                  <w:lang w:val="ru-RU"/>
                </w:rPr>
                <w:t>709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64</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В.О.Богомолов "В августе сорок четвертого". Мужество и героизм защитников Родины</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17.02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/0</w:t>
              </w:r>
              <w:r>
                <w:rPr>
                  <w:rFonts w:ascii="Times New Roman" w:hAnsi="Times New Roman"/>
                  <w:color w:val="0000FF"/>
                  <w:u w:val="single"/>
                </w:rPr>
                <w:t>b</w:t>
              </w:r>
              <w:r w:rsidRPr="00AD6995">
                <w:rPr>
                  <w:rFonts w:ascii="Times New Roman" w:hAnsi="Times New Roman"/>
                  <w:color w:val="0000FF"/>
                  <w:u w:val="single"/>
                  <w:lang w:val="ru-RU"/>
                </w:rPr>
                <w:t>25</w:t>
              </w:r>
              <w:r>
                <w:rPr>
                  <w:rFonts w:ascii="Times New Roman" w:hAnsi="Times New Roman"/>
                  <w:color w:val="0000FF"/>
                  <w:u w:val="single"/>
                </w:rPr>
                <w:t>e</w:t>
              </w:r>
              <w:r w:rsidRPr="00AD6995">
                <w:rPr>
                  <w:rFonts w:ascii="Times New Roman" w:hAnsi="Times New Roman"/>
                  <w:color w:val="0000FF"/>
                  <w:u w:val="single"/>
                  <w:lang w:val="ru-RU"/>
                </w:rPr>
                <w:t>9</w:t>
              </w:r>
              <w:r>
                <w:rPr>
                  <w:rFonts w:ascii="Times New Roman" w:hAnsi="Times New Roman"/>
                  <w:color w:val="0000FF"/>
                  <w:u w:val="single"/>
                </w:rPr>
                <w:t>ed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65</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Страницы жизни и творчества поэта (Ю. В. Друниной, М. В. Исаковского, Ю. Д. Левитанского и др.). Проблема исторической памяти в </w:t>
            </w:r>
            <w:r w:rsidRPr="00AD6995">
              <w:rPr>
                <w:rFonts w:ascii="Times New Roman" w:hAnsi="Times New Roman"/>
                <w:color w:val="000000"/>
                <w:sz w:val="24"/>
                <w:lang w:val="ru-RU"/>
              </w:rPr>
              <w:lastRenderedPageBreak/>
              <w:t>лирических произведениях о Великой Отечественной войне</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18.02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/767</w:t>
              </w:r>
              <w:r>
                <w:rPr>
                  <w:rFonts w:ascii="Times New Roman" w:hAnsi="Times New Roman"/>
                  <w:color w:val="0000FF"/>
                  <w:u w:val="single"/>
                </w:rPr>
                <w:t>afda</w:t>
              </w:r>
              <w:r w:rsidRPr="00AD6995">
                <w:rPr>
                  <w:rFonts w:ascii="Times New Roman" w:hAnsi="Times New Roman"/>
                  <w:color w:val="0000FF"/>
                  <w:u w:val="single"/>
                  <w:lang w:val="ru-RU"/>
                </w:rPr>
                <w:t>5</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66</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Патриотический пафос поэзии о Великой Отечественной войне и ее художественное своеобразие (стихотворения С. С. Орлова, Д. С. Самойлова, К. М. Симонова, Б. А. Слуцкого и др. )</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21.02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/65</w:t>
              </w:r>
              <w:r>
                <w:rPr>
                  <w:rFonts w:ascii="Times New Roman" w:hAnsi="Times New Roman"/>
                  <w:color w:val="0000FF"/>
                  <w:u w:val="single"/>
                </w:rPr>
                <w:t>b</w:t>
              </w:r>
              <w:r w:rsidRPr="00AD6995">
                <w:rPr>
                  <w:rFonts w:ascii="Times New Roman" w:hAnsi="Times New Roman"/>
                  <w:color w:val="0000FF"/>
                  <w:u w:val="single"/>
                  <w:lang w:val="ru-RU"/>
                </w:rPr>
                <w:t>754</w:t>
              </w:r>
              <w:r>
                <w:rPr>
                  <w:rFonts w:ascii="Times New Roman" w:hAnsi="Times New Roman"/>
                  <w:color w:val="0000FF"/>
                  <w:u w:val="single"/>
                </w:rPr>
                <w:t>bf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67</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Развитие речи. Анализ лирического произведения о Великой Отечественной войне (по выбору)</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25.02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/60</w:t>
              </w:r>
              <w:r>
                <w:rPr>
                  <w:rFonts w:ascii="Times New Roman" w:hAnsi="Times New Roman"/>
                  <w:color w:val="0000FF"/>
                  <w:u w:val="single"/>
                </w:rPr>
                <w:t>bcc</w:t>
              </w:r>
              <w:r w:rsidRPr="00AD6995">
                <w:rPr>
                  <w:rFonts w:ascii="Times New Roman" w:hAnsi="Times New Roman"/>
                  <w:color w:val="0000FF"/>
                  <w:u w:val="single"/>
                  <w:lang w:val="ru-RU"/>
                </w:rPr>
                <w:t>8</w:t>
              </w:r>
              <w:r>
                <w:rPr>
                  <w:rFonts w:ascii="Times New Roman" w:hAnsi="Times New Roman"/>
                  <w:color w:val="0000FF"/>
                  <w:u w:val="single"/>
                </w:rPr>
                <w:t>ab</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68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Тема Великой Отечественной войны в драматургии. Художественное своеобразие и сценическое воплощение драматических произведений</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28.02</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f</w:t>
              </w:r>
              <w:r w:rsidRPr="00AD6995">
                <w:rPr>
                  <w:rFonts w:ascii="Times New Roman" w:hAnsi="Times New Roman"/>
                  <w:color w:val="0000FF"/>
                  <w:u w:val="single"/>
                  <w:lang w:val="ru-RU"/>
                </w:rPr>
                <w:t>268593</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69</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Внеклассное чтение. «Страницы, опаленные войной» по произведениям о Великой Отечественной войне</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3.03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12</w:t>
              </w:r>
              <w:r>
                <w:rPr>
                  <w:rFonts w:ascii="Times New Roman" w:hAnsi="Times New Roman"/>
                  <w:color w:val="0000FF"/>
                  <w:u w:val="single"/>
                </w:rPr>
                <w:t>f</w:t>
              </w:r>
              <w:r w:rsidRPr="00AD6995">
                <w:rPr>
                  <w:rFonts w:ascii="Times New Roman" w:hAnsi="Times New Roman"/>
                  <w:color w:val="0000FF"/>
                  <w:u w:val="single"/>
                  <w:lang w:val="ru-RU"/>
                </w:rPr>
                <w:t>3</w:t>
              </w:r>
              <w:r>
                <w:rPr>
                  <w:rFonts w:ascii="Times New Roman" w:hAnsi="Times New Roman"/>
                  <w:color w:val="0000FF"/>
                  <w:u w:val="single"/>
                </w:rPr>
                <w:t>fe</w:t>
              </w:r>
              <w:r w:rsidRPr="00AD6995">
                <w:rPr>
                  <w:rFonts w:ascii="Times New Roman" w:hAnsi="Times New Roman"/>
                  <w:color w:val="0000FF"/>
                  <w:u w:val="single"/>
                  <w:lang w:val="ru-RU"/>
                </w:rPr>
                <w:t>6</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70</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Основные этапы и жизни и творчества Б.Л.Пастернака. Тематика и проблематика лирики поэта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4.03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/77</w:t>
              </w:r>
              <w:r>
                <w:rPr>
                  <w:rFonts w:ascii="Times New Roman" w:hAnsi="Times New Roman"/>
                  <w:color w:val="0000FF"/>
                  <w:u w:val="single"/>
                </w:rPr>
                <w:t>fbf</w:t>
              </w:r>
              <w:r w:rsidRPr="00AD6995">
                <w:rPr>
                  <w:rFonts w:ascii="Times New Roman" w:hAnsi="Times New Roman"/>
                  <w:color w:val="0000FF"/>
                  <w:u w:val="single"/>
                  <w:lang w:val="ru-RU"/>
                </w:rPr>
                <w:t>6</w:t>
              </w:r>
              <w:r>
                <w:rPr>
                  <w:rFonts w:ascii="Times New Roman" w:hAnsi="Times New Roman"/>
                  <w:color w:val="0000FF"/>
                  <w:u w:val="single"/>
                </w:rPr>
                <w:t>d</w:t>
              </w:r>
              <w:r w:rsidRPr="00AD6995">
                <w:rPr>
                  <w:rFonts w:ascii="Times New Roman" w:hAnsi="Times New Roman"/>
                  <w:color w:val="0000FF"/>
                  <w:u w:val="single"/>
                  <w:lang w:val="ru-RU"/>
                </w:rPr>
                <w:t>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71</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Тема поэта и поэзии. Любовная лирика Б.Л.Пастернака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7.03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/775115</w:t>
              </w:r>
              <w:r>
                <w:rPr>
                  <w:rFonts w:ascii="Times New Roman" w:hAnsi="Times New Roman"/>
                  <w:color w:val="0000FF"/>
                  <w:u w:val="single"/>
                </w:rPr>
                <w:t>fd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72</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Тема человека и природы. Философская глубина лирики Пастернака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11.03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bcf</w:t>
              </w:r>
              <w:r w:rsidRPr="00AD6995">
                <w:rPr>
                  <w:rFonts w:ascii="Times New Roman" w:hAnsi="Times New Roman"/>
                  <w:color w:val="0000FF"/>
                  <w:u w:val="single"/>
                  <w:lang w:val="ru-RU"/>
                </w:rPr>
                <w:t>6</w:t>
              </w:r>
              <w:r>
                <w:rPr>
                  <w:rFonts w:ascii="Times New Roman" w:hAnsi="Times New Roman"/>
                  <w:color w:val="0000FF"/>
                  <w:u w:val="single"/>
                </w:rPr>
                <w:t>efb</w:t>
              </w:r>
              <w:r w:rsidRPr="00AD6995">
                <w:rPr>
                  <w:rFonts w:ascii="Times New Roman" w:hAnsi="Times New Roman"/>
                  <w:color w:val="0000FF"/>
                  <w:u w:val="single"/>
                  <w:lang w:val="ru-RU"/>
                </w:rPr>
                <w:t>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73</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Основные этапы жизни и творчества А.И.Солженицына. Автобиографизм прозы писателя. Своеобразие раскрытия «лагерной» темы. Рассказ Солженицына «Один день Ивана Денисовича», </w:t>
            </w:r>
            <w:r w:rsidRPr="00AD6995">
              <w:rPr>
                <w:rFonts w:ascii="Times New Roman" w:hAnsi="Times New Roman"/>
                <w:color w:val="000000"/>
                <w:sz w:val="24"/>
                <w:lang w:val="ru-RU"/>
              </w:rPr>
              <w:lastRenderedPageBreak/>
              <w:t>творческая судьба произведения</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14.03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b</w:t>
              </w:r>
              <w:r w:rsidRPr="00AD6995">
                <w:rPr>
                  <w:rFonts w:ascii="Times New Roman" w:hAnsi="Times New Roman"/>
                  <w:color w:val="0000FF"/>
                  <w:u w:val="single"/>
                  <w:lang w:val="ru-RU"/>
                </w:rPr>
                <w:t>6</w:t>
              </w:r>
              <w:r>
                <w:rPr>
                  <w:rFonts w:ascii="Times New Roman" w:hAnsi="Times New Roman"/>
                  <w:color w:val="0000FF"/>
                  <w:u w:val="single"/>
                </w:rPr>
                <w:t>d</w:t>
              </w:r>
              <w:r w:rsidRPr="00AD6995">
                <w:rPr>
                  <w:rFonts w:ascii="Times New Roman" w:hAnsi="Times New Roman"/>
                  <w:color w:val="0000FF"/>
                  <w:u w:val="single"/>
                  <w:lang w:val="ru-RU"/>
                </w:rPr>
                <w:t>6</w:t>
              </w:r>
              <w:r>
                <w:rPr>
                  <w:rFonts w:ascii="Times New Roman" w:hAnsi="Times New Roman"/>
                  <w:color w:val="0000FF"/>
                  <w:u w:val="single"/>
                </w:rPr>
                <w:t>f</w:t>
              </w:r>
              <w:r w:rsidRPr="00AD6995">
                <w:rPr>
                  <w:rFonts w:ascii="Times New Roman" w:hAnsi="Times New Roman"/>
                  <w:color w:val="0000FF"/>
                  <w:u w:val="single"/>
                  <w:lang w:val="ru-RU"/>
                </w:rPr>
                <w:t>138</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74</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Человек и история страны в контексте трагической эпохи в книге писателя «Архипелаг ГУЛАГ»</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17.03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/8</w:t>
              </w:r>
              <w:r>
                <w:rPr>
                  <w:rFonts w:ascii="Times New Roman" w:hAnsi="Times New Roman"/>
                  <w:color w:val="0000FF"/>
                  <w:u w:val="single"/>
                </w:rPr>
                <w:t>e</w:t>
              </w:r>
              <w:r w:rsidRPr="00AD6995">
                <w:rPr>
                  <w:rFonts w:ascii="Times New Roman" w:hAnsi="Times New Roman"/>
                  <w:color w:val="0000FF"/>
                  <w:u w:val="single"/>
                  <w:lang w:val="ru-RU"/>
                </w:rPr>
                <w:t>78</w:t>
              </w:r>
              <w:r>
                <w:rPr>
                  <w:rFonts w:ascii="Times New Roman" w:hAnsi="Times New Roman"/>
                  <w:color w:val="0000FF"/>
                  <w:u w:val="single"/>
                </w:rPr>
                <w:t>e</w:t>
              </w:r>
              <w:r w:rsidRPr="00AD6995">
                <w:rPr>
                  <w:rFonts w:ascii="Times New Roman" w:hAnsi="Times New Roman"/>
                  <w:color w:val="0000FF"/>
                  <w:u w:val="single"/>
                  <w:lang w:val="ru-RU"/>
                </w:rPr>
                <w:t>75</w:t>
              </w:r>
              <w:r>
                <w:rPr>
                  <w:rFonts w:ascii="Times New Roman" w:hAnsi="Times New Roman"/>
                  <w:color w:val="0000FF"/>
                  <w:u w:val="single"/>
                </w:rPr>
                <w:t>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75</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Презентация проекта по литературе второй половины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18.03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bf</w:t>
              </w:r>
              <w:r w:rsidRPr="00AD6995">
                <w:rPr>
                  <w:rFonts w:ascii="Times New Roman" w:hAnsi="Times New Roman"/>
                  <w:color w:val="0000FF"/>
                  <w:u w:val="single"/>
                  <w:lang w:val="ru-RU"/>
                </w:rPr>
                <w:t>34</w:t>
              </w:r>
              <w:r>
                <w:rPr>
                  <w:rFonts w:ascii="Times New Roman" w:hAnsi="Times New Roman"/>
                  <w:color w:val="0000FF"/>
                  <w:u w:val="single"/>
                </w:rPr>
                <w:t>b</w:t>
              </w:r>
              <w:r w:rsidRPr="00AD6995">
                <w:rPr>
                  <w:rFonts w:ascii="Times New Roman" w:hAnsi="Times New Roman"/>
                  <w:color w:val="0000FF"/>
                  <w:u w:val="single"/>
                  <w:lang w:val="ru-RU"/>
                </w:rPr>
                <w:t>20</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76</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Страницы жизни и творчества В.М.Шукшина. Своеобразие прозы писателя (не менее двух по выбору, например, «Срезал», «Обида», «Микроскоп», «Мастер», «Крепкий мужик», «Сапожки»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21.03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/2</w:t>
              </w:r>
              <w:r>
                <w:rPr>
                  <w:rFonts w:ascii="Times New Roman" w:hAnsi="Times New Roman"/>
                  <w:color w:val="0000FF"/>
                  <w:u w:val="single"/>
                </w:rPr>
                <w:t>f</w:t>
              </w:r>
              <w:r w:rsidRPr="00AD6995">
                <w:rPr>
                  <w:rFonts w:ascii="Times New Roman" w:hAnsi="Times New Roman"/>
                  <w:color w:val="0000FF"/>
                  <w:u w:val="single"/>
                  <w:lang w:val="ru-RU"/>
                </w:rPr>
                <w:t>1</w:t>
              </w:r>
              <w:r>
                <w:rPr>
                  <w:rFonts w:ascii="Times New Roman" w:hAnsi="Times New Roman"/>
                  <w:color w:val="0000FF"/>
                  <w:u w:val="single"/>
                </w:rPr>
                <w:t>f</w:t>
              </w:r>
              <w:r w:rsidRPr="00AD6995">
                <w:rPr>
                  <w:rFonts w:ascii="Times New Roman" w:hAnsi="Times New Roman"/>
                  <w:color w:val="0000FF"/>
                  <w:u w:val="single"/>
                  <w:lang w:val="ru-RU"/>
                </w:rPr>
                <w:t>3</w:t>
              </w:r>
              <w:r>
                <w:rPr>
                  <w:rFonts w:ascii="Times New Roman" w:hAnsi="Times New Roman"/>
                  <w:color w:val="0000FF"/>
                  <w:u w:val="single"/>
                </w:rPr>
                <w:t>e</w:t>
              </w:r>
              <w:r w:rsidRPr="00AD6995">
                <w:rPr>
                  <w:rFonts w:ascii="Times New Roman" w:hAnsi="Times New Roman"/>
                  <w:color w:val="0000FF"/>
                  <w:u w:val="single"/>
                  <w:lang w:val="ru-RU"/>
                </w:rPr>
                <w:t>4</w:t>
              </w:r>
              <w:r>
                <w:rPr>
                  <w:rFonts w:ascii="Times New Roman" w:hAnsi="Times New Roman"/>
                  <w:color w:val="0000FF"/>
                  <w:u w:val="single"/>
                </w:rPr>
                <w:t>a</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77</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Нравственные искания героев рассказов В.М.Шукшина. Своеобразие «чудаковатых» персонажей </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31.03</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/97248</w:t>
              </w:r>
              <w:r>
                <w:rPr>
                  <w:rFonts w:ascii="Times New Roman" w:hAnsi="Times New Roman"/>
                  <w:color w:val="0000FF"/>
                  <w:u w:val="single"/>
                </w:rPr>
                <w:t>b</w:t>
              </w:r>
              <w:r w:rsidRPr="00AD6995">
                <w:rPr>
                  <w:rFonts w:ascii="Times New Roman" w:hAnsi="Times New Roman"/>
                  <w:color w:val="0000FF"/>
                  <w:u w:val="single"/>
                  <w:lang w:val="ru-RU"/>
                </w:rPr>
                <w:t>85</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78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Страницы жизни и </w:t>
            </w:r>
            <w:r w:rsidRPr="00AD6995">
              <w:rPr>
                <w:rFonts w:ascii="Times New Roman" w:hAnsi="Times New Roman"/>
                <w:color w:val="000000"/>
                <w:sz w:val="24"/>
                <w:lang w:val="ru-RU"/>
              </w:rPr>
              <w:lastRenderedPageBreak/>
              <w:t>творчества В. Г.Распутина. Изображение патриархальной русской деревни</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/3</w:t>
              </w:r>
              <w:r>
                <w:rPr>
                  <w:rFonts w:ascii="Times New Roman" w:hAnsi="Times New Roman"/>
                  <w:color w:val="0000FF"/>
                  <w:u w:val="single"/>
                </w:rPr>
                <w:t>bf</w:t>
              </w:r>
              <w:r w:rsidRPr="00AD6995">
                <w:rPr>
                  <w:rFonts w:ascii="Times New Roman" w:hAnsi="Times New Roman"/>
                  <w:color w:val="0000FF"/>
                  <w:u w:val="single"/>
                  <w:lang w:val="ru-RU"/>
                </w:rPr>
                <w:t>7</w:t>
              </w:r>
              <w:r>
                <w:rPr>
                  <w:rFonts w:ascii="Times New Roman" w:hAnsi="Times New Roman"/>
                  <w:color w:val="0000FF"/>
                  <w:u w:val="single"/>
                </w:rPr>
                <w:t>a</w:t>
              </w:r>
              <w:r w:rsidRPr="00AD6995">
                <w:rPr>
                  <w:rFonts w:ascii="Times New Roman" w:hAnsi="Times New Roman"/>
                  <w:color w:val="0000FF"/>
                  <w:u w:val="single"/>
                  <w:lang w:val="ru-RU"/>
                </w:rPr>
                <w:t>00</w:t>
              </w:r>
              <w:r>
                <w:rPr>
                  <w:rFonts w:ascii="Times New Roman" w:hAnsi="Times New Roman"/>
                  <w:color w:val="0000FF"/>
                  <w:u w:val="single"/>
                </w:rPr>
                <w:t>a</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79</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Тема памяти и преемственности поколений. Взаимосвязь нравственных и экологических проблем в произведениях В. Г.Распутина (не менее одного произведения по выбору, например, «Живи и помни», «Прощание с Матёрой» и др. )</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4.04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/9</w:t>
              </w:r>
              <w:r>
                <w:rPr>
                  <w:rFonts w:ascii="Times New Roman" w:hAnsi="Times New Roman"/>
                  <w:color w:val="0000FF"/>
                  <w:u w:val="single"/>
                </w:rPr>
                <w:t>d</w:t>
              </w:r>
              <w:r w:rsidRPr="00AD6995">
                <w:rPr>
                  <w:rFonts w:ascii="Times New Roman" w:hAnsi="Times New Roman"/>
                  <w:color w:val="0000FF"/>
                  <w:u w:val="single"/>
                  <w:lang w:val="ru-RU"/>
                </w:rPr>
                <w:t>973</w:t>
              </w:r>
              <w:r>
                <w:rPr>
                  <w:rFonts w:ascii="Times New Roman" w:hAnsi="Times New Roman"/>
                  <w:color w:val="0000FF"/>
                  <w:u w:val="single"/>
                </w:rPr>
                <w:t>ed</w:t>
              </w:r>
              <w:r w:rsidRPr="00AD6995">
                <w:rPr>
                  <w:rFonts w:ascii="Times New Roman" w:hAnsi="Times New Roman"/>
                  <w:color w:val="0000FF"/>
                  <w:u w:val="single"/>
                  <w:lang w:val="ru-RU"/>
                </w:rPr>
                <w:t>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80</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Страницы жизни и творчества Н.М.Рубцова. Тема Родины в лирике поэта (не менее трёх стихотворений по выбору, например, «Звезда полей», «Тихая моя родина!..» </w:t>
            </w:r>
            <w:r>
              <w:rPr>
                <w:rFonts w:ascii="Times New Roman" w:hAnsi="Times New Roman"/>
                <w:color w:val="000000"/>
                <w:sz w:val="24"/>
              </w:rPr>
              <w:t>и др.)</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7.04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/179</w:t>
              </w:r>
              <w:r>
                <w:rPr>
                  <w:rFonts w:ascii="Times New Roman" w:hAnsi="Times New Roman"/>
                  <w:color w:val="0000FF"/>
                  <w:u w:val="single"/>
                </w:rPr>
                <w:t>e</w:t>
              </w:r>
              <w:r w:rsidRPr="00AD6995">
                <w:rPr>
                  <w:rFonts w:ascii="Times New Roman" w:hAnsi="Times New Roman"/>
                  <w:color w:val="0000FF"/>
                  <w:u w:val="single"/>
                  <w:lang w:val="ru-RU"/>
                </w:rPr>
                <w:t>661</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81</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Задушевность и </w:t>
            </w:r>
            <w:r w:rsidRPr="00AD6995">
              <w:rPr>
                <w:rFonts w:ascii="Times New Roman" w:hAnsi="Times New Roman"/>
                <w:color w:val="000000"/>
                <w:sz w:val="24"/>
                <w:lang w:val="ru-RU"/>
              </w:rPr>
              <w:lastRenderedPageBreak/>
              <w:t>музыкальность поэтического слова Рубцова («В горнице моей светло…», «Привет, Россия…», «Русский огонёк», «Я буду скакать по холмам задремавшей отчизны...» и др. )</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8.04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/2</w:t>
              </w:r>
              <w:r>
                <w:rPr>
                  <w:rFonts w:ascii="Times New Roman" w:hAnsi="Times New Roman"/>
                  <w:color w:val="0000FF"/>
                  <w:u w:val="single"/>
                </w:rPr>
                <w:t>abbc</w:t>
              </w:r>
              <w:r w:rsidRPr="00AD6995">
                <w:rPr>
                  <w:rFonts w:ascii="Times New Roman" w:hAnsi="Times New Roman"/>
                  <w:color w:val="0000FF"/>
                  <w:u w:val="single"/>
                  <w:lang w:val="ru-RU"/>
                </w:rPr>
                <w:t>91</w:t>
              </w:r>
              <w:r>
                <w:rPr>
                  <w:rFonts w:ascii="Times New Roman" w:hAnsi="Times New Roman"/>
                  <w:color w:val="0000FF"/>
                  <w:u w:val="single"/>
                </w:rPr>
                <w:t>e</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82</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Основные этапы жизни и творчества И.А.Бродского. Основные темы лирических произведений поэта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 )</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11.04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e</w:t>
              </w:r>
              <w:r w:rsidRPr="00AD6995">
                <w:rPr>
                  <w:rFonts w:ascii="Times New Roman" w:hAnsi="Times New Roman"/>
                  <w:color w:val="0000FF"/>
                  <w:u w:val="single"/>
                  <w:lang w:val="ru-RU"/>
                </w:rPr>
                <w:t>1</w:t>
              </w:r>
              <w:r>
                <w:rPr>
                  <w:rFonts w:ascii="Times New Roman" w:hAnsi="Times New Roman"/>
                  <w:color w:val="0000FF"/>
                  <w:u w:val="single"/>
                </w:rPr>
                <w:t>d</w:t>
              </w:r>
              <w:r w:rsidRPr="00AD6995">
                <w:rPr>
                  <w:rFonts w:ascii="Times New Roman" w:hAnsi="Times New Roman"/>
                  <w:color w:val="0000FF"/>
                  <w:u w:val="single"/>
                  <w:lang w:val="ru-RU"/>
                </w:rPr>
                <w:t>27</w:t>
              </w:r>
              <w:r>
                <w:rPr>
                  <w:rFonts w:ascii="Times New Roman" w:hAnsi="Times New Roman"/>
                  <w:color w:val="0000FF"/>
                  <w:u w:val="single"/>
                </w:rPr>
                <w:t>b</w:t>
              </w:r>
              <w:r w:rsidRPr="00AD6995">
                <w:rPr>
                  <w:rFonts w:ascii="Times New Roman" w:hAnsi="Times New Roman"/>
                  <w:color w:val="0000FF"/>
                  <w:u w:val="single"/>
                  <w:lang w:val="ru-RU"/>
                </w:rPr>
                <w:t>19</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83</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Тема памяти. </w:t>
            </w:r>
            <w:r w:rsidRPr="00AD6995">
              <w:rPr>
                <w:rFonts w:ascii="Times New Roman" w:hAnsi="Times New Roman"/>
                <w:color w:val="000000"/>
                <w:sz w:val="24"/>
                <w:lang w:val="ru-RU"/>
              </w:rPr>
              <w:lastRenderedPageBreak/>
              <w:t>Философские мотивы в лирике Бродского</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14.04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w:t>
              </w:r>
              <w:r w:rsidRPr="00AD6995">
                <w:rPr>
                  <w:rFonts w:ascii="Times New Roman" w:hAnsi="Times New Roman"/>
                  <w:color w:val="0000FF"/>
                  <w:u w:val="single"/>
                  <w:lang w:val="ru-RU"/>
                </w:rPr>
                <w:t>3</w:t>
              </w:r>
              <w:r>
                <w:rPr>
                  <w:rFonts w:ascii="Times New Roman" w:hAnsi="Times New Roman"/>
                  <w:color w:val="0000FF"/>
                  <w:u w:val="single"/>
                </w:rPr>
                <w:t>f</w:t>
              </w:r>
              <w:r w:rsidRPr="00AD6995">
                <w:rPr>
                  <w:rFonts w:ascii="Times New Roman" w:hAnsi="Times New Roman"/>
                  <w:color w:val="0000FF"/>
                  <w:u w:val="single"/>
                  <w:lang w:val="ru-RU"/>
                </w:rPr>
                <w:t>49</w:t>
              </w:r>
              <w:r>
                <w:rPr>
                  <w:rFonts w:ascii="Times New Roman" w:hAnsi="Times New Roman"/>
                  <w:color w:val="0000FF"/>
                  <w:u w:val="single"/>
                </w:rPr>
                <w:t>f</w:t>
              </w:r>
              <w:r w:rsidRPr="00AD6995">
                <w:rPr>
                  <w:rFonts w:ascii="Times New Roman" w:hAnsi="Times New Roman"/>
                  <w:color w:val="0000FF"/>
                  <w:u w:val="single"/>
                  <w:lang w:val="ru-RU"/>
                </w:rPr>
                <w:t>45</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84</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Своеобразие поэтического мышления и языка поэта Бродского</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15.04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w:t>
              </w:r>
              <w:r w:rsidRPr="00AD6995">
                <w:rPr>
                  <w:rFonts w:ascii="Times New Roman" w:hAnsi="Times New Roman"/>
                  <w:color w:val="0000FF"/>
                  <w:u w:val="single"/>
                  <w:lang w:val="ru-RU"/>
                </w:rPr>
                <w:t>455</w:t>
              </w:r>
              <w:r>
                <w:rPr>
                  <w:rFonts w:ascii="Times New Roman" w:hAnsi="Times New Roman"/>
                  <w:color w:val="0000FF"/>
                  <w:u w:val="single"/>
                </w:rPr>
                <w:t>d</w:t>
              </w:r>
              <w:r w:rsidRPr="00AD6995">
                <w:rPr>
                  <w:rFonts w:ascii="Times New Roman" w:hAnsi="Times New Roman"/>
                  <w:color w:val="0000FF"/>
                  <w:u w:val="single"/>
                  <w:lang w:val="ru-RU"/>
                </w:rPr>
                <w:t>06</w:t>
              </w:r>
              <w:r>
                <w:rPr>
                  <w:rFonts w:ascii="Times New Roman" w:hAnsi="Times New Roman"/>
                  <w:color w:val="0000FF"/>
                  <w:u w:val="single"/>
                </w:rPr>
                <w:t>d</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85</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Развитие речи. Анализ лирического произведения второй половины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18.04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/8</w:t>
              </w:r>
              <w:r>
                <w:rPr>
                  <w:rFonts w:ascii="Times New Roman" w:hAnsi="Times New Roman"/>
                  <w:color w:val="0000FF"/>
                  <w:u w:val="single"/>
                </w:rPr>
                <w:t>d</w:t>
              </w:r>
              <w:r w:rsidRPr="00AD6995">
                <w:rPr>
                  <w:rFonts w:ascii="Times New Roman" w:hAnsi="Times New Roman"/>
                  <w:color w:val="0000FF"/>
                  <w:u w:val="single"/>
                  <w:lang w:val="ru-RU"/>
                </w:rPr>
                <w:t>5</w:t>
              </w:r>
              <w:r>
                <w:rPr>
                  <w:rFonts w:ascii="Times New Roman" w:hAnsi="Times New Roman"/>
                  <w:color w:val="0000FF"/>
                  <w:u w:val="single"/>
                </w:rPr>
                <w:t>e</w:t>
              </w:r>
              <w:r w:rsidRPr="00AD6995">
                <w:rPr>
                  <w:rFonts w:ascii="Times New Roman" w:hAnsi="Times New Roman"/>
                  <w:color w:val="0000FF"/>
                  <w:u w:val="single"/>
                  <w:lang w:val="ru-RU"/>
                </w:rPr>
                <w:t>07</w:t>
              </w:r>
              <w:r>
                <w:rPr>
                  <w:rFonts w:ascii="Times New Roman" w:hAnsi="Times New Roman"/>
                  <w:color w:val="0000FF"/>
                  <w:u w:val="single"/>
                </w:rPr>
                <w:t>f</w:t>
              </w:r>
              <w:r w:rsidRPr="00AD6995">
                <w:rPr>
                  <w:rFonts w:ascii="Times New Roman" w:hAnsi="Times New Roman"/>
                  <w:color w:val="0000FF"/>
                  <w:u w:val="single"/>
                  <w:lang w:val="ru-RU"/>
                </w:rPr>
                <w:t>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86</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AD6995">
              <w:rPr>
                <w:rFonts w:ascii="Times New Roman" w:hAnsi="Times New Roman"/>
                <w:color w:val="000000"/>
                <w:sz w:val="24"/>
                <w:lang w:val="ru-RU"/>
              </w:rPr>
              <w:t xml:space="preserve"> – начала </w:t>
            </w:r>
            <w:r>
              <w:rPr>
                <w:rFonts w:ascii="Times New Roman" w:hAnsi="Times New Roman"/>
                <w:color w:val="000000"/>
                <w:sz w:val="24"/>
              </w:rPr>
              <w:t>XXI</w:t>
            </w:r>
            <w:r w:rsidRPr="00AD6995">
              <w:rPr>
                <w:rFonts w:ascii="Times New Roman" w:hAnsi="Times New Roman"/>
                <w:color w:val="000000"/>
                <w:sz w:val="24"/>
                <w:lang w:val="ru-RU"/>
              </w:rPr>
              <w:t xml:space="preserve"> века. Страницы жизни и творчества писателя. «Деревенская» проза. Например, Ф.А. Абрамов (повесть «Пелагея»); В.И. Белов (рассказы «На родине», «Бобришный угор») и другие)</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21.04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d</w:t>
              </w:r>
              <w:r w:rsidRPr="00AD6995">
                <w:rPr>
                  <w:rFonts w:ascii="Times New Roman" w:hAnsi="Times New Roman"/>
                  <w:color w:val="0000FF"/>
                  <w:u w:val="single"/>
                  <w:lang w:val="ru-RU"/>
                </w:rPr>
                <w:t>936</w:t>
              </w:r>
              <w:r>
                <w:rPr>
                  <w:rFonts w:ascii="Times New Roman" w:hAnsi="Times New Roman"/>
                  <w:color w:val="0000FF"/>
                  <w:u w:val="single"/>
                </w:rPr>
                <w:t>b</w:t>
              </w:r>
              <w:r w:rsidRPr="00AD6995">
                <w:rPr>
                  <w:rFonts w:ascii="Times New Roman" w:hAnsi="Times New Roman"/>
                  <w:color w:val="0000FF"/>
                  <w:u w:val="single"/>
                  <w:lang w:val="ru-RU"/>
                </w:rPr>
                <w:t>17</w:t>
              </w:r>
              <w:r>
                <w:rPr>
                  <w:rFonts w:ascii="Times New Roman" w:hAnsi="Times New Roman"/>
                  <w:color w:val="0000FF"/>
                  <w:u w:val="single"/>
                </w:rPr>
                <w:t>f</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87</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Нравственные искания героев в прозе второй половины ХХ – начале ХХ</w:t>
            </w:r>
            <w:r>
              <w:rPr>
                <w:rFonts w:ascii="Times New Roman" w:hAnsi="Times New Roman"/>
                <w:color w:val="000000"/>
                <w:sz w:val="24"/>
              </w:rPr>
              <w:t>I</w:t>
            </w:r>
            <w:r w:rsidRPr="00AD6995">
              <w:rPr>
                <w:rFonts w:ascii="Times New Roman" w:hAnsi="Times New Roman"/>
                <w:color w:val="000000"/>
                <w:sz w:val="24"/>
                <w:lang w:val="ru-RU"/>
              </w:rPr>
              <w:t xml:space="preserve"> века. Например, В.П. Астафьев (повествование в рассказах «Царь-рыба» </w:t>
            </w:r>
            <w:r w:rsidRPr="00AD6995">
              <w:rPr>
                <w:rFonts w:ascii="Times New Roman" w:hAnsi="Times New Roman"/>
                <w:color w:val="000000"/>
                <w:sz w:val="24"/>
                <w:lang w:val="ru-RU"/>
              </w:rPr>
              <w:lastRenderedPageBreak/>
              <w:t>(фрагменты); Ю.П. Казаков (рассказы «Северный дневник», «Поморка); Ю.В. Трифонов (повесть «Обмен») и другие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22.04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aaa</w:t>
              </w:r>
              <w:r w:rsidRPr="00AD6995">
                <w:rPr>
                  <w:rFonts w:ascii="Times New Roman" w:hAnsi="Times New Roman"/>
                  <w:color w:val="0000FF"/>
                  <w:u w:val="single"/>
                  <w:lang w:val="ru-RU"/>
                </w:rPr>
                <w:t>84</w:t>
              </w:r>
              <w:r>
                <w:rPr>
                  <w:rFonts w:ascii="Times New Roman" w:hAnsi="Times New Roman"/>
                  <w:color w:val="0000FF"/>
                  <w:u w:val="single"/>
                </w:rPr>
                <w:t>fa</w:t>
              </w:r>
              <w:r w:rsidRPr="00AD6995">
                <w:rPr>
                  <w:rFonts w:ascii="Times New Roman" w:hAnsi="Times New Roman"/>
                  <w:color w:val="0000FF"/>
                  <w:u w:val="single"/>
                  <w:lang w:val="ru-RU"/>
                </w:rPr>
                <w:t>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88</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Разнообразие повествовательных форм в изображении жизни современного общества. Например, Ч.Т. Айтматов (повесть «Белый пароход»); Ф.А. Искандер (роман в рассказах «Сандро из Чегема» (фрагменты)); А.Н. и Б.Н. Стругацкие (повесть «Понедельник начинается в субботу»); Захар Прилепин (рассказы из сборника «Собаки и другие люди»)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25.04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/2</w:t>
              </w:r>
              <w:r>
                <w:rPr>
                  <w:rFonts w:ascii="Times New Roman" w:hAnsi="Times New Roman"/>
                  <w:color w:val="0000FF"/>
                  <w:u w:val="single"/>
                </w:rPr>
                <w:t>ce</w:t>
              </w:r>
              <w:r w:rsidRPr="00AD6995">
                <w:rPr>
                  <w:rFonts w:ascii="Times New Roman" w:hAnsi="Times New Roman"/>
                  <w:color w:val="0000FF"/>
                  <w:u w:val="single"/>
                  <w:lang w:val="ru-RU"/>
                </w:rPr>
                <w:t>35</w:t>
              </w:r>
              <w:r>
                <w:rPr>
                  <w:rFonts w:ascii="Times New Roman" w:hAnsi="Times New Roman"/>
                  <w:color w:val="0000FF"/>
                  <w:u w:val="single"/>
                </w:rPr>
                <w:t>f</w:t>
              </w:r>
              <w:r w:rsidRPr="00AD6995">
                <w:rPr>
                  <w:rFonts w:ascii="Times New Roman" w:hAnsi="Times New Roman"/>
                  <w:color w:val="0000FF"/>
                  <w:u w:val="single"/>
                  <w:lang w:val="ru-RU"/>
                </w:rPr>
                <w:t>4</w:t>
              </w:r>
              <w:r>
                <w:rPr>
                  <w:rFonts w:ascii="Times New Roman" w:hAnsi="Times New Roman"/>
                  <w:color w:val="0000FF"/>
                  <w:u w:val="single"/>
                </w:rPr>
                <w:t>e</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89</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AD6995">
              <w:rPr>
                <w:rFonts w:ascii="Times New Roman" w:hAnsi="Times New Roman"/>
                <w:color w:val="000000"/>
                <w:sz w:val="24"/>
                <w:lang w:val="ru-RU"/>
              </w:rPr>
              <w:t xml:space="preserve"> — начала </w:t>
            </w:r>
            <w:r>
              <w:rPr>
                <w:rFonts w:ascii="Times New Roman" w:hAnsi="Times New Roman"/>
                <w:color w:val="000000"/>
                <w:sz w:val="24"/>
              </w:rPr>
              <w:t>XXI</w:t>
            </w:r>
            <w:r w:rsidRPr="00AD6995">
              <w:rPr>
                <w:rFonts w:ascii="Times New Roman" w:hAnsi="Times New Roman"/>
                <w:color w:val="000000"/>
                <w:sz w:val="24"/>
                <w:lang w:val="ru-RU"/>
              </w:rPr>
              <w:t xml:space="preserve"> века. Страницы жизни и творчества поэта (на </w:t>
            </w:r>
            <w:r w:rsidRPr="00AD6995">
              <w:rPr>
                <w:rFonts w:ascii="Times New Roman" w:hAnsi="Times New Roman"/>
                <w:color w:val="000000"/>
                <w:sz w:val="24"/>
                <w:lang w:val="ru-RU"/>
              </w:rPr>
              <w:lastRenderedPageBreak/>
              <w:t>выбор Б. А. Ахмадулиной, А. А. Вознесенского, В. С. Высоцкого, Е. А. Евтушенко и др.).Тематика и проблематика лирики поэта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28.04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/36100252</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90</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Художественные приемы и особенности поэтического языка автора (на выбор Б. А. Ахмадулиной, А. А. Вознесенского, В. С. Высоцкого, Е. А. Евтушенко и др.)</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29.04</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d</w:t>
              </w:r>
              <w:r w:rsidRPr="00AD6995">
                <w:rPr>
                  <w:rFonts w:ascii="Times New Roman" w:hAnsi="Times New Roman"/>
                  <w:color w:val="0000FF"/>
                  <w:u w:val="single"/>
                  <w:lang w:val="ru-RU"/>
                </w:rPr>
                <w:t>75</w:t>
              </w:r>
              <w:r>
                <w:rPr>
                  <w:rFonts w:ascii="Times New Roman" w:hAnsi="Times New Roman"/>
                  <w:color w:val="0000FF"/>
                  <w:u w:val="single"/>
                </w:rPr>
                <w:t>dd</w:t>
              </w:r>
              <w:r w:rsidRPr="00AD6995">
                <w:rPr>
                  <w:rFonts w:ascii="Times New Roman" w:hAnsi="Times New Roman"/>
                  <w:color w:val="0000FF"/>
                  <w:u w:val="single"/>
                  <w:lang w:val="ru-RU"/>
                </w:rPr>
                <w:t>00</w:t>
              </w:r>
              <w:r>
                <w:rPr>
                  <w:rFonts w:ascii="Times New Roman" w:hAnsi="Times New Roman"/>
                  <w:color w:val="0000FF"/>
                  <w:u w:val="single"/>
                </w:rPr>
                <w:t>e</w:t>
              </w:r>
            </w:hyperlink>
            <w:hyperlink r:id="rId243">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/7</w:t>
              </w:r>
              <w:r>
                <w:rPr>
                  <w:rFonts w:ascii="Times New Roman" w:hAnsi="Times New Roman"/>
                  <w:color w:val="0000FF"/>
                  <w:u w:val="single"/>
                </w:rPr>
                <w:t>cd</w:t>
              </w:r>
              <w:r w:rsidRPr="00AD6995">
                <w:rPr>
                  <w:rFonts w:ascii="Times New Roman" w:hAnsi="Times New Roman"/>
                  <w:color w:val="0000FF"/>
                  <w:u w:val="single"/>
                  <w:lang w:val="ru-RU"/>
                </w:rPr>
                <w:t>5948</w:t>
              </w:r>
              <w:r>
                <w:rPr>
                  <w:rFonts w:ascii="Times New Roman" w:hAnsi="Times New Roman"/>
                  <w:color w:val="0000FF"/>
                  <w:u w:val="single"/>
                </w:rPr>
                <w:t>e</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91</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Особенности драматургии второй половины ХХ - начала ХХ</w:t>
            </w:r>
            <w:r>
              <w:rPr>
                <w:rFonts w:ascii="Times New Roman" w:hAnsi="Times New Roman"/>
                <w:color w:val="000000"/>
                <w:sz w:val="24"/>
              </w:rPr>
              <w:t>I</w:t>
            </w:r>
            <w:r w:rsidRPr="00AD6995">
              <w:rPr>
                <w:rFonts w:ascii="Times New Roman" w:hAnsi="Times New Roman"/>
                <w:color w:val="000000"/>
                <w:sz w:val="24"/>
                <w:lang w:val="ru-RU"/>
              </w:rPr>
              <w:t xml:space="preserve"> веков. Например, А.Н. Арбузов «Иркутская история»; А.В. Вампилов «Старший сын» и другие. </w:t>
            </w:r>
            <w:r>
              <w:rPr>
                <w:rFonts w:ascii="Times New Roman" w:hAnsi="Times New Roman"/>
                <w:color w:val="000000"/>
                <w:sz w:val="24"/>
              </w:rPr>
              <w:t>Основные темы и проблемы</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5.05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affe</w:t>
              </w:r>
              <w:r w:rsidRPr="00AD6995">
                <w:rPr>
                  <w:rFonts w:ascii="Times New Roman" w:hAnsi="Times New Roman"/>
                  <w:color w:val="0000FF"/>
                  <w:u w:val="single"/>
                  <w:lang w:val="ru-RU"/>
                </w:rPr>
                <w:t>147</w:t>
              </w:r>
              <w:r>
                <w:rPr>
                  <w:rFonts w:ascii="Times New Roman" w:hAnsi="Times New Roman"/>
                  <w:color w:val="0000FF"/>
                  <w:u w:val="single"/>
                </w:rPr>
                <w:t>a</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92</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Подготовка к контрольной работе ответы на проблемный </w:t>
            </w:r>
            <w:r w:rsidRPr="00AD6995">
              <w:rPr>
                <w:rFonts w:ascii="Times New Roman" w:hAnsi="Times New Roman"/>
                <w:color w:val="000000"/>
                <w:sz w:val="24"/>
                <w:lang w:val="ru-RU"/>
              </w:rPr>
              <w:lastRenderedPageBreak/>
              <w:t>вопрос, сочинение, тесты по литературе второй половины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6.05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f</w:t>
              </w:r>
              <w:r w:rsidRPr="00AD6995">
                <w:rPr>
                  <w:rFonts w:ascii="Times New Roman" w:hAnsi="Times New Roman"/>
                  <w:color w:val="0000FF"/>
                  <w:u w:val="single"/>
                  <w:lang w:val="ru-RU"/>
                </w:rPr>
                <w:t>735</w:t>
              </w:r>
              <w:r>
                <w:rPr>
                  <w:rFonts w:ascii="Times New Roman" w:hAnsi="Times New Roman"/>
                  <w:color w:val="0000FF"/>
                  <w:u w:val="single"/>
                </w:rPr>
                <w:t>fb</w:t>
              </w:r>
              <w:r w:rsidRPr="00AD6995">
                <w:rPr>
                  <w:rFonts w:ascii="Times New Roman" w:hAnsi="Times New Roman"/>
                  <w:color w:val="0000FF"/>
                  <w:u w:val="single"/>
                  <w:lang w:val="ru-RU"/>
                </w:rPr>
                <w:t>80</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93</w:t>
            </w:r>
          </w:p>
        </w:tc>
        <w:tc>
          <w:tcPr>
            <w:tcW w:w="4312"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Контрольная работа письменные ответы, сочинение, тесты по литературе второй половины ХХ века</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12.05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Библиотика ЦОК </w:t>
            </w:r>
            <w:hyperlink r:id="rId246">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/75</w:t>
              </w:r>
              <w:r>
                <w:rPr>
                  <w:rFonts w:ascii="Times New Roman" w:hAnsi="Times New Roman"/>
                  <w:color w:val="0000FF"/>
                  <w:u w:val="single"/>
                </w:rPr>
                <w:t>c</w:t>
              </w:r>
              <w:r w:rsidRPr="00AD6995">
                <w:rPr>
                  <w:rFonts w:ascii="Times New Roman" w:hAnsi="Times New Roman"/>
                  <w:color w:val="0000FF"/>
                  <w:u w:val="single"/>
                  <w:lang w:val="ru-RU"/>
                </w:rPr>
                <w:t>8</w:t>
              </w:r>
              <w:r>
                <w:rPr>
                  <w:rFonts w:ascii="Times New Roman" w:hAnsi="Times New Roman"/>
                  <w:color w:val="0000FF"/>
                  <w:u w:val="single"/>
                </w:rPr>
                <w:t>fd</w:t>
              </w:r>
              <w:r w:rsidRPr="00AD6995">
                <w:rPr>
                  <w:rFonts w:ascii="Times New Roman" w:hAnsi="Times New Roman"/>
                  <w:color w:val="0000FF"/>
                  <w:u w:val="single"/>
                  <w:lang w:val="ru-RU"/>
                </w:rPr>
                <w:t>94</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94</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Литература народов России: страницы жизни и творчества писателя (не менее одного произведения по выбор, например, рассказ Ю. Рытхэу «Хранитель огня»; повесть Ю. Шесталова «Синий ветер каслания» и др.). </w:t>
            </w:r>
            <w:r>
              <w:rPr>
                <w:rFonts w:ascii="Times New Roman" w:hAnsi="Times New Roman"/>
                <w:color w:val="000000"/>
                <w:sz w:val="24"/>
              </w:rPr>
              <w:t>Художественное произведение в историко-культурном контексте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13.05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fb</w:t>
              </w:r>
              <w:r w:rsidRPr="00AD6995">
                <w:rPr>
                  <w:rFonts w:ascii="Times New Roman" w:hAnsi="Times New Roman"/>
                  <w:color w:val="0000FF"/>
                  <w:u w:val="single"/>
                  <w:lang w:val="ru-RU"/>
                </w:rPr>
                <w:t>08947</w:t>
              </w:r>
              <w:r>
                <w:rPr>
                  <w:rFonts w:ascii="Times New Roman" w:hAnsi="Times New Roman"/>
                  <w:color w:val="0000FF"/>
                  <w:u w:val="single"/>
                </w:rPr>
                <w:t>b</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95</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Литература народов России: страницы жизни и творчества поэта (на выбор Г. Айги, Р. Гамзатова, М. </w:t>
            </w:r>
            <w:r w:rsidRPr="00AD6995">
              <w:rPr>
                <w:rFonts w:ascii="Times New Roman" w:hAnsi="Times New Roman"/>
                <w:color w:val="000000"/>
                <w:sz w:val="24"/>
                <w:lang w:val="ru-RU"/>
              </w:rPr>
              <w:lastRenderedPageBreak/>
              <w:t xml:space="preserve">Джалиля, М. Карима, Д. Кугультинова, К. Кулиева и др.). </w:t>
            </w:r>
            <w:r>
              <w:rPr>
                <w:rFonts w:ascii="Times New Roman" w:hAnsi="Times New Roman"/>
                <w:color w:val="000000"/>
                <w:sz w:val="24"/>
              </w:rPr>
              <w:t>Лирический герой в современном мире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16.05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/5</w:t>
              </w:r>
              <w:r>
                <w:rPr>
                  <w:rFonts w:ascii="Times New Roman" w:hAnsi="Times New Roman"/>
                  <w:color w:val="0000FF"/>
                  <w:u w:val="single"/>
                </w:rPr>
                <w:t>c</w:t>
              </w:r>
              <w:r w:rsidRPr="00AD6995">
                <w:rPr>
                  <w:rFonts w:ascii="Times New Roman" w:hAnsi="Times New Roman"/>
                  <w:color w:val="0000FF"/>
                  <w:u w:val="single"/>
                  <w:lang w:val="ru-RU"/>
                </w:rPr>
                <w:t>4</w:t>
              </w:r>
              <w:r>
                <w:rPr>
                  <w:rFonts w:ascii="Times New Roman" w:hAnsi="Times New Roman"/>
                  <w:color w:val="0000FF"/>
                  <w:u w:val="single"/>
                </w:rPr>
                <w:t>dcc</w:t>
              </w:r>
              <w:r w:rsidRPr="00AD6995">
                <w:rPr>
                  <w:rFonts w:ascii="Times New Roman" w:hAnsi="Times New Roman"/>
                  <w:color w:val="0000FF"/>
                  <w:u w:val="single"/>
                  <w:lang w:val="ru-RU"/>
                </w:rPr>
                <w:t>68</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96</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Разнообразие тем и проблем в зарубежной прозе ХХ века. Страницы жизни и творчества писателя (не менее одного произведения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 </w:t>
            </w:r>
            <w:r>
              <w:rPr>
                <w:rFonts w:ascii="Times New Roman" w:hAnsi="Times New Roman"/>
                <w:color w:val="000000"/>
                <w:sz w:val="24"/>
              </w:rPr>
              <w:t>Творческая история произведения</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19.05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w:t>
              </w:r>
              <w:r w:rsidRPr="00AD6995">
                <w:rPr>
                  <w:rFonts w:ascii="Times New Roman" w:hAnsi="Times New Roman"/>
                  <w:color w:val="0000FF"/>
                  <w:u w:val="single"/>
                  <w:lang w:val="ru-RU"/>
                </w:rPr>
                <w:t>81012</w:t>
              </w:r>
              <w:r>
                <w:rPr>
                  <w:rFonts w:ascii="Times New Roman" w:hAnsi="Times New Roman"/>
                  <w:color w:val="0000FF"/>
                  <w:u w:val="single"/>
                </w:rPr>
                <w:t>dc</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97</w:t>
            </w:r>
          </w:p>
        </w:tc>
        <w:tc>
          <w:tcPr>
            <w:tcW w:w="4312" w:type="dxa"/>
            <w:tcMar>
              <w:top w:w="50" w:type="dxa"/>
              <w:left w:w="100" w:type="dxa"/>
            </w:tcMar>
            <w:vAlign w:val="center"/>
          </w:tcPr>
          <w:p w:rsidR="006469C8" w:rsidRDefault="00736A2A">
            <w:pPr>
              <w:spacing w:after="0"/>
              <w:ind w:left="135"/>
            </w:pPr>
            <w:r w:rsidRPr="00AD6995">
              <w:rPr>
                <w:rFonts w:ascii="Times New Roman" w:hAnsi="Times New Roman"/>
                <w:color w:val="000000"/>
                <w:sz w:val="24"/>
                <w:lang w:val="ru-RU"/>
              </w:rPr>
              <w:t xml:space="preserve">Проблематика и сюжет произведения (не менее одного </w:t>
            </w:r>
            <w:r w:rsidRPr="00AD6995">
              <w:rPr>
                <w:rFonts w:ascii="Times New Roman" w:hAnsi="Times New Roman"/>
                <w:color w:val="000000"/>
                <w:sz w:val="24"/>
                <w:lang w:val="ru-RU"/>
              </w:rPr>
              <w:lastRenderedPageBreak/>
              <w:t xml:space="preserve">произведения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 </w:t>
            </w:r>
            <w:r>
              <w:rPr>
                <w:rFonts w:ascii="Times New Roman" w:hAnsi="Times New Roman"/>
                <w:color w:val="000000"/>
                <w:sz w:val="24"/>
              </w:rPr>
              <w:t>Специфика жанра и композиции. Система образов</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lastRenderedPageBreak/>
              <w:t xml:space="preserve"> 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20.05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ce</w:t>
              </w:r>
              <w:r w:rsidRPr="00AD6995">
                <w:rPr>
                  <w:rFonts w:ascii="Times New Roman" w:hAnsi="Times New Roman"/>
                  <w:color w:val="0000FF"/>
                  <w:u w:val="single"/>
                  <w:lang w:val="ru-RU"/>
                </w:rPr>
                <w:t>527</w:t>
              </w:r>
              <w:r>
                <w:rPr>
                  <w:rFonts w:ascii="Times New Roman" w:hAnsi="Times New Roman"/>
                  <w:color w:val="0000FF"/>
                  <w:u w:val="single"/>
                </w:rPr>
                <w:t>e</w:t>
              </w:r>
              <w:r w:rsidRPr="00AD6995">
                <w:rPr>
                  <w:rFonts w:ascii="Times New Roman" w:hAnsi="Times New Roman"/>
                  <w:color w:val="0000FF"/>
                  <w:u w:val="single"/>
                  <w:lang w:val="ru-RU"/>
                </w:rPr>
                <w:t>51</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lastRenderedPageBreak/>
              <w:t>98</w:t>
            </w:r>
          </w:p>
        </w:tc>
        <w:tc>
          <w:tcPr>
            <w:tcW w:w="4312" w:type="dxa"/>
            <w:tcMar>
              <w:top w:w="50" w:type="dxa"/>
              <w:left w:w="100" w:type="dxa"/>
            </w:tcMar>
            <w:vAlign w:val="center"/>
          </w:tcPr>
          <w:p w:rsidR="006469C8" w:rsidRDefault="00736A2A">
            <w:pPr>
              <w:spacing w:after="0"/>
              <w:ind w:left="135"/>
              <w:rPr>
                <w:lang w:val="ru-RU"/>
              </w:rPr>
            </w:pPr>
            <w:r>
              <w:rPr>
                <w:lang w:val="ru-RU"/>
              </w:rPr>
              <w:t>Итоговая контрольная работа</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1 </w:t>
            </w:r>
          </w:p>
        </w:tc>
        <w:tc>
          <w:tcPr>
            <w:tcW w:w="1252" w:type="dxa"/>
            <w:tcMar>
              <w:top w:w="50" w:type="dxa"/>
              <w:left w:w="100" w:type="dxa"/>
            </w:tcMar>
            <w:vAlign w:val="center"/>
          </w:tcPr>
          <w:p w:rsidR="006469C8" w:rsidRPr="00A65919" w:rsidRDefault="00A65919">
            <w:pPr>
              <w:spacing w:after="0"/>
              <w:ind w:left="135"/>
              <w:jc w:val="center"/>
              <w:rPr>
                <w:lang w:val="ru-RU"/>
              </w:rPr>
            </w:pPr>
            <w:r>
              <w:rPr>
                <w:lang w:val="ru-RU"/>
              </w:rPr>
              <w:t>1</w:t>
            </w: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22.05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/0</w:t>
              </w:r>
              <w:r>
                <w:rPr>
                  <w:rFonts w:ascii="Times New Roman" w:hAnsi="Times New Roman"/>
                  <w:color w:val="0000FF"/>
                  <w:u w:val="single"/>
                </w:rPr>
                <w:t>eac</w:t>
              </w:r>
              <w:r w:rsidRPr="00AD6995">
                <w:rPr>
                  <w:rFonts w:ascii="Times New Roman" w:hAnsi="Times New Roman"/>
                  <w:color w:val="0000FF"/>
                  <w:u w:val="single"/>
                  <w:lang w:val="ru-RU"/>
                </w:rPr>
                <w:t>5454</w:t>
              </w:r>
            </w:hyperlink>
          </w:p>
        </w:tc>
      </w:tr>
      <w:tr w:rsidR="006469C8" w:rsidRPr="00A65919">
        <w:trPr>
          <w:trHeight w:val="144"/>
          <w:tblCellSpacing w:w="0" w:type="dxa"/>
        </w:trPr>
        <w:tc>
          <w:tcPr>
            <w:tcW w:w="929" w:type="dxa"/>
            <w:tcMar>
              <w:top w:w="50" w:type="dxa"/>
              <w:left w:w="100" w:type="dxa"/>
            </w:tcMar>
            <w:vAlign w:val="center"/>
          </w:tcPr>
          <w:p w:rsidR="006469C8" w:rsidRDefault="00736A2A">
            <w:pPr>
              <w:spacing w:after="0"/>
            </w:pPr>
            <w:r>
              <w:rPr>
                <w:rFonts w:ascii="Times New Roman" w:hAnsi="Times New Roman"/>
                <w:color w:val="000000"/>
                <w:sz w:val="24"/>
              </w:rPr>
              <w:t>99</w:t>
            </w:r>
          </w:p>
        </w:tc>
        <w:tc>
          <w:tcPr>
            <w:tcW w:w="4312" w:type="dxa"/>
            <w:tcMar>
              <w:top w:w="50" w:type="dxa"/>
              <w:left w:w="100" w:type="dxa"/>
            </w:tcMar>
            <w:vAlign w:val="center"/>
          </w:tcPr>
          <w:p w:rsidR="006469C8" w:rsidRDefault="00736A2A">
            <w:pPr>
              <w:spacing w:after="0"/>
              <w:ind w:left="135"/>
              <w:rPr>
                <w:lang w:val="ru-RU"/>
              </w:rPr>
            </w:pPr>
            <w:r w:rsidRPr="00AD6995">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AD6995">
              <w:rPr>
                <w:rFonts w:ascii="Times New Roman" w:hAnsi="Times New Roman"/>
                <w:color w:val="000000"/>
                <w:sz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например, </w:t>
            </w:r>
            <w:r w:rsidRPr="00AD6995">
              <w:rPr>
                <w:rFonts w:ascii="Times New Roman" w:hAnsi="Times New Roman"/>
                <w:color w:val="000000"/>
                <w:sz w:val="24"/>
                <w:lang w:val="ru-RU"/>
              </w:rPr>
              <w:lastRenderedPageBreak/>
              <w:t>стихотворения Г. Аполлинера, Т. С. Элиота и др.)</w:t>
            </w:r>
            <w:r>
              <w:rPr>
                <w:rFonts w:ascii="Times New Roman" w:hAnsi="Times New Roman"/>
                <w:color w:val="000000"/>
                <w:sz w:val="24"/>
                <w:lang w:val="ru-RU"/>
              </w:rPr>
              <w:t>Итоговый урок</w:t>
            </w:r>
          </w:p>
        </w:tc>
        <w:tc>
          <w:tcPr>
            <w:tcW w:w="1130" w:type="dxa"/>
            <w:tcMar>
              <w:top w:w="50" w:type="dxa"/>
              <w:left w:w="100" w:type="dxa"/>
            </w:tcMar>
            <w:vAlign w:val="center"/>
          </w:tcPr>
          <w:p w:rsidR="006469C8" w:rsidRDefault="00736A2A">
            <w:pPr>
              <w:spacing w:after="0"/>
              <w:ind w:left="135"/>
              <w:jc w:val="center"/>
            </w:pPr>
            <w:r w:rsidRPr="00AD699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52" w:type="dxa"/>
            <w:tcMar>
              <w:top w:w="50" w:type="dxa"/>
              <w:left w:w="100" w:type="dxa"/>
            </w:tcMar>
            <w:vAlign w:val="center"/>
          </w:tcPr>
          <w:p w:rsidR="006469C8" w:rsidRDefault="006469C8">
            <w:pPr>
              <w:spacing w:after="0"/>
              <w:ind w:left="135"/>
              <w:jc w:val="center"/>
            </w:pPr>
          </w:p>
        </w:tc>
        <w:tc>
          <w:tcPr>
            <w:tcW w:w="1330" w:type="dxa"/>
            <w:tcMar>
              <w:top w:w="50" w:type="dxa"/>
              <w:left w:w="100" w:type="dxa"/>
            </w:tcMar>
            <w:vAlign w:val="center"/>
          </w:tcPr>
          <w:p w:rsidR="006469C8" w:rsidRDefault="006469C8">
            <w:pPr>
              <w:spacing w:after="0"/>
              <w:ind w:left="135"/>
              <w:jc w:val="center"/>
            </w:pPr>
          </w:p>
        </w:tc>
        <w:tc>
          <w:tcPr>
            <w:tcW w:w="1063" w:type="dxa"/>
            <w:tcMar>
              <w:top w:w="50" w:type="dxa"/>
              <w:left w:w="100" w:type="dxa"/>
            </w:tcMar>
            <w:vAlign w:val="center"/>
          </w:tcPr>
          <w:p w:rsidR="006469C8" w:rsidRDefault="00736A2A">
            <w:pPr>
              <w:spacing w:after="0"/>
              <w:ind w:left="135"/>
              <w:rPr>
                <w:lang w:val="ru-RU"/>
              </w:rPr>
            </w:pPr>
            <w:r>
              <w:rPr>
                <w:lang w:val="ru-RU"/>
              </w:rPr>
              <w:t>23.05</w:t>
            </w:r>
          </w:p>
        </w:tc>
        <w:tc>
          <w:tcPr>
            <w:tcW w:w="2980" w:type="dxa"/>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AD6995">
                <w:rPr>
                  <w:rFonts w:ascii="Times New Roman" w:hAnsi="Times New Roman"/>
                  <w:color w:val="0000FF"/>
                  <w:u w:val="single"/>
                  <w:lang w:val="ru-RU"/>
                </w:rPr>
                <w:t>://</w:t>
              </w:r>
              <w:r>
                <w:rPr>
                  <w:rFonts w:ascii="Times New Roman" w:hAnsi="Times New Roman"/>
                  <w:color w:val="0000FF"/>
                  <w:u w:val="single"/>
                </w:rPr>
                <w:t>m</w:t>
              </w:r>
              <w:r w:rsidRPr="00AD6995">
                <w:rPr>
                  <w:rFonts w:ascii="Times New Roman" w:hAnsi="Times New Roman"/>
                  <w:color w:val="0000FF"/>
                  <w:u w:val="single"/>
                  <w:lang w:val="ru-RU"/>
                </w:rPr>
                <w:t>.</w:t>
              </w:r>
              <w:r>
                <w:rPr>
                  <w:rFonts w:ascii="Times New Roman" w:hAnsi="Times New Roman"/>
                  <w:color w:val="0000FF"/>
                  <w:u w:val="single"/>
                </w:rPr>
                <w:t>edsoo</w:t>
              </w:r>
              <w:r w:rsidRPr="00AD6995">
                <w:rPr>
                  <w:rFonts w:ascii="Times New Roman" w:hAnsi="Times New Roman"/>
                  <w:color w:val="0000FF"/>
                  <w:u w:val="single"/>
                  <w:lang w:val="ru-RU"/>
                </w:rPr>
                <w:t>.</w:t>
              </w:r>
              <w:r>
                <w:rPr>
                  <w:rFonts w:ascii="Times New Roman" w:hAnsi="Times New Roman"/>
                  <w:color w:val="0000FF"/>
                  <w:u w:val="single"/>
                </w:rPr>
                <w:t>ru</w:t>
              </w:r>
              <w:r w:rsidRPr="00AD6995">
                <w:rPr>
                  <w:rFonts w:ascii="Times New Roman" w:hAnsi="Times New Roman"/>
                  <w:color w:val="0000FF"/>
                  <w:u w:val="single"/>
                  <w:lang w:val="ru-RU"/>
                </w:rPr>
                <w:t>/</w:t>
              </w:r>
              <w:r>
                <w:rPr>
                  <w:rFonts w:ascii="Times New Roman" w:hAnsi="Times New Roman"/>
                  <w:color w:val="0000FF"/>
                  <w:u w:val="single"/>
                </w:rPr>
                <w:t>ad</w:t>
              </w:r>
              <w:r w:rsidRPr="00AD6995">
                <w:rPr>
                  <w:rFonts w:ascii="Times New Roman" w:hAnsi="Times New Roman"/>
                  <w:color w:val="0000FF"/>
                  <w:u w:val="single"/>
                  <w:lang w:val="ru-RU"/>
                </w:rPr>
                <w:t>920</w:t>
              </w:r>
              <w:r>
                <w:rPr>
                  <w:rFonts w:ascii="Times New Roman" w:hAnsi="Times New Roman"/>
                  <w:color w:val="0000FF"/>
                  <w:u w:val="single"/>
                </w:rPr>
                <w:t>aa</w:t>
              </w:r>
              <w:r w:rsidRPr="00AD6995">
                <w:rPr>
                  <w:rFonts w:ascii="Times New Roman" w:hAnsi="Times New Roman"/>
                  <w:color w:val="0000FF"/>
                  <w:u w:val="single"/>
                  <w:lang w:val="ru-RU"/>
                </w:rPr>
                <w:t>9</w:t>
              </w:r>
            </w:hyperlink>
          </w:p>
        </w:tc>
      </w:tr>
      <w:tr w:rsidR="006469C8">
        <w:trPr>
          <w:trHeight w:val="144"/>
          <w:tblCellSpacing w:w="0" w:type="dxa"/>
        </w:trPr>
        <w:tc>
          <w:tcPr>
            <w:tcW w:w="0" w:type="auto"/>
            <w:gridSpan w:val="2"/>
            <w:tcMar>
              <w:top w:w="50" w:type="dxa"/>
              <w:left w:w="100" w:type="dxa"/>
            </w:tcMar>
            <w:vAlign w:val="center"/>
          </w:tcPr>
          <w:p w:rsidR="006469C8" w:rsidRPr="00AD6995" w:rsidRDefault="00736A2A">
            <w:pPr>
              <w:spacing w:after="0"/>
              <w:ind w:left="135"/>
              <w:rPr>
                <w:lang w:val="ru-RU"/>
              </w:rPr>
            </w:pPr>
            <w:r w:rsidRPr="00AD6995">
              <w:rPr>
                <w:rFonts w:ascii="Times New Roman" w:hAnsi="Times New Roman"/>
                <w:color w:val="000000"/>
                <w:sz w:val="24"/>
                <w:lang w:val="ru-RU"/>
              </w:rPr>
              <w:lastRenderedPageBreak/>
              <w:t>ОБЩЕЕ КОЛИЧЕСТВО ЧАСОВ ПО ПРОГРАММЕ</w:t>
            </w:r>
          </w:p>
        </w:tc>
        <w:tc>
          <w:tcPr>
            <w:tcW w:w="1130" w:type="dxa"/>
            <w:tcMar>
              <w:top w:w="50" w:type="dxa"/>
              <w:left w:w="100" w:type="dxa"/>
            </w:tcMar>
            <w:vAlign w:val="center"/>
          </w:tcPr>
          <w:p w:rsidR="006469C8" w:rsidRDefault="00736A2A">
            <w:pPr>
              <w:spacing w:after="0"/>
              <w:ind w:left="135"/>
              <w:jc w:val="center"/>
            </w:pPr>
            <w:r>
              <w:rPr>
                <w:rFonts w:ascii="Times New Roman" w:hAnsi="Times New Roman"/>
                <w:color w:val="000000"/>
                <w:sz w:val="24"/>
                <w:lang w:val="ru-RU"/>
              </w:rPr>
              <w:t>99</w:t>
            </w:r>
          </w:p>
        </w:tc>
        <w:tc>
          <w:tcPr>
            <w:tcW w:w="1252" w:type="dxa"/>
            <w:tcMar>
              <w:top w:w="50" w:type="dxa"/>
              <w:left w:w="100" w:type="dxa"/>
            </w:tcMar>
            <w:vAlign w:val="center"/>
          </w:tcPr>
          <w:p w:rsidR="006469C8" w:rsidRDefault="00A65919">
            <w:pPr>
              <w:spacing w:after="0"/>
              <w:ind w:left="135"/>
              <w:jc w:val="center"/>
            </w:pPr>
            <w:r>
              <w:rPr>
                <w:rFonts w:ascii="Times New Roman" w:hAnsi="Times New Roman"/>
                <w:color w:val="000000"/>
                <w:sz w:val="24"/>
                <w:lang w:val="ru-RU"/>
              </w:rPr>
              <w:t>3</w:t>
            </w:r>
            <w:r w:rsidR="00736A2A">
              <w:rPr>
                <w:rFonts w:ascii="Times New Roman" w:hAnsi="Times New Roman"/>
                <w:color w:val="000000"/>
                <w:sz w:val="24"/>
              </w:rPr>
              <w:t xml:space="preserve"> </w:t>
            </w:r>
          </w:p>
        </w:tc>
        <w:tc>
          <w:tcPr>
            <w:tcW w:w="1330" w:type="dxa"/>
            <w:tcMar>
              <w:top w:w="50" w:type="dxa"/>
              <w:left w:w="100" w:type="dxa"/>
            </w:tcMar>
            <w:vAlign w:val="center"/>
          </w:tcPr>
          <w:p w:rsidR="006469C8" w:rsidRDefault="00736A2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6469C8" w:rsidRDefault="006469C8"/>
        </w:tc>
      </w:tr>
    </w:tbl>
    <w:p w:rsidR="006469C8" w:rsidRDefault="006469C8">
      <w:pPr>
        <w:sectPr w:rsidR="006469C8">
          <w:pgSz w:w="16383" w:h="11906" w:orient="landscape"/>
          <w:pgMar w:top="1134" w:right="850" w:bottom="1134" w:left="1701" w:header="720" w:footer="720" w:gutter="0"/>
          <w:cols w:space="720"/>
        </w:sectPr>
      </w:pPr>
    </w:p>
    <w:p w:rsidR="006469C8" w:rsidRDefault="006469C8">
      <w:pPr>
        <w:sectPr w:rsidR="006469C8">
          <w:pgSz w:w="16383" w:h="11906" w:orient="landscape"/>
          <w:pgMar w:top="1134" w:right="850" w:bottom="1134" w:left="1701" w:header="720" w:footer="720" w:gutter="0"/>
          <w:cols w:space="720"/>
        </w:sectPr>
      </w:pPr>
      <w:bookmarkStart w:id="49" w:name="block-47159707"/>
    </w:p>
    <w:bookmarkEnd w:id="49"/>
    <w:p w:rsidR="006469C8" w:rsidRDefault="006469C8">
      <w:pPr>
        <w:spacing w:after="0" w:line="480" w:lineRule="auto"/>
        <w:ind w:left="120"/>
      </w:pPr>
    </w:p>
    <w:p w:rsidR="006469C8" w:rsidRDefault="00736A2A">
      <w:pPr>
        <w:spacing w:after="0"/>
        <w:ind w:left="120"/>
        <w:rPr>
          <w:lang w:val="ru-RU"/>
        </w:rPr>
      </w:pPr>
      <w:bookmarkStart w:id="50" w:name="block-26729549"/>
      <w:bookmarkStart w:id="51" w:name="block-47159710"/>
      <w:r>
        <w:rPr>
          <w:rFonts w:ascii="Times New Roman" w:hAnsi="Times New Roman"/>
          <w:b/>
          <w:color w:val="000000"/>
          <w:sz w:val="28"/>
          <w:lang w:val="ru-RU"/>
        </w:rPr>
        <w:t>УЧЕБНО-МЕТОДИЧЕСКОЕ ОБЕСПЕЧЕНИЕ ОБРАЗОВАТЕЛЬНОГО ПРОЦЕССА</w:t>
      </w:r>
    </w:p>
    <w:p w:rsidR="006469C8" w:rsidRDefault="00736A2A">
      <w:pPr>
        <w:spacing w:after="0" w:line="480" w:lineRule="auto"/>
        <w:ind w:left="120"/>
        <w:rPr>
          <w:rFonts w:ascii="Times New Roman" w:hAnsi="Times New Roman"/>
          <w:b/>
          <w:color w:val="000000"/>
          <w:sz w:val="28"/>
        </w:rPr>
      </w:pPr>
      <w:r>
        <w:rPr>
          <w:rFonts w:ascii="Times New Roman" w:hAnsi="Times New Roman"/>
          <w:b/>
          <w:color w:val="000000"/>
          <w:sz w:val="28"/>
          <w:lang w:val="ru-RU"/>
        </w:rPr>
        <w:t>ОБЯЗАТЕЛЬНЫ</w:t>
      </w:r>
      <w:r>
        <w:rPr>
          <w:rFonts w:ascii="Times New Roman" w:hAnsi="Times New Roman"/>
          <w:b/>
          <w:color w:val="000000"/>
          <w:sz w:val="28"/>
        </w:rPr>
        <w:t>Е УЧЕБНЫЕ МАТЕРИАЛЫ ДЛЯ УЧЕНИКА</w:t>
      </w:r>
    </w:p>
    <w:p w:rsidR="006469C8" w:rsidRDefault="00736A2A">
      <w:pPr>
        <w:pStyle w:val="ae"/>
        <w:numPr>
          <w:ilvl w:val="0"/>
          <w:numId w:val="18"/>
        </w:numPr>
        <w:spacing w:after="0"/>
        <w:jc w:val="both"/>
        <w:rPr>
          <w:rFonts w:ascii="Times New Roman" w:hAnsi="Times New Roman" w:cs="Times New Roman"/>
        </w:rPr>
      </w:pPr>
      <w:r>
        <w:rPr>
          <w:rFonts w:ascii="Times New Roman" w:hAnsi="Times New Roman" w:cs="Times New Roman"/>
        </w:rPr>
        <w:t>Лебедев Ю. В. Литература. 10 класс. Учебник для общеобразовательных учреждений. Базовый и профильный уровни. В 2-х частях. – М.: «Просвещение», 2020 г.</w:t>
      </w:r>
    </w:p>
    <w:p w:rsidR="006469C8" w:rsidRDefault="006469C8">
      <w:pPr>
        <w:spacing w:after="0" w:line="480" w:lineRule="auto"/>
        <w:ind w:left="120"/>
      </w:pPr>
    </w:p>
    <w:p w:rsidR="006469C8" w:rsidRDefault="00736A2A">
      <w:pPr>
        <w:pStyle w:val="ae"/>
        <w:numPr>
          <w:ilvl w:val="0"/>
          <w:numId w:val="18"/>
        </w:numPr>
        <w:spacing w:after="0"/>
        <w:ind w:left="644"/>
        <w:jc w:val="both"/>
        <w:rPr>
          <w:rFonts w:ascii="Times New Roman" w:hAnsi="Times New Roman" w:cs="Times New Roman"/>
        </w:rPr>
      </w:pPr>
      <w:r>
        <w:rPr>
          <w:rFonts w:ascii="Times New Roman" w:hAnsi="Times New Roman" w:cs="Times New Roman"/>
        </w:rPr>
        <w:t xml:space="preserve"> Литература. 11 класс. Учебник для общеобразовательных учреждений. Базовый и профильный уровни. В 2-х частяхО.Н. Михайлов, И.О. Шайтанов, В.А. Чалмаев, Л.А. Смирнов, А.М. Турков, В.П. Журавлев, А.М. Марченко. – М.: «Просвещение», 2018 г.</w:t>
      </w:r>
    </w:p>
    <w:p w:rsidR="006469C8" w:rsidRPr="00AD6995" w:rsidRDefault="006469C8">
      <w:pPr>
        <w:spacing w:after="0" w:line="480" w:lineRule="auto"/>
        <w:ind w:left="120"/>
        <w:rPr>
          <w:lang w:val="ru-RU"/>
        </w:rPr>
      </w:pPr>
    </w:p>
    <w:p w:rsidR="006469C8" w:rsidRPr="00AD6995" w:rsidRDefault="006469C8">
      <w:pPr>
        <w:spacing w:after="0"/>
        <w:ind w:left="120"/>
        <w:rPr>
          <w:lang w:val="ru-RU"/>
        </w:rPr>
      </w:pPr>
    </w:p>
    <w:p w:rsidR="006469C8" w:rsidRDefault="00736A2A">
      <w:pPr>
        <w:spacing w:after="0" w:line="480" w:lineRule="auto"/>
        <w:ind w:left="120"/>
      </w:pPr>
      <w:r>
        <w:rPr>
          <w:rFonts w:ascii="Times New Roman" w:hAnsi="Times New Roman"/>
          <w:b/>
          <w:color w:val="000000"/>
          <w:sz w:val="28"/>
        </w:rPr>
        <w:t>МЕТОДИЧЕСКИЕ МАТЕРИАЛЫ ДЛЯ УЧИТЕЛЯ</w:t>
      </w:r>
    </w:p>
    <w:p w:rsidR="006469C8" w:rsidRDefault="00736A2A">
      <w:pPr>
        <w:pStyle w:val="ae"/>
        <w:numPr>
          <w:ilvl w:val="0"/>
          <w:numId w:val="19"/>
        </w:numPr>
        <w:spacing w:after="0"/>
        <w:jc w:val="both"/>
        <w:rPr>
          <w:rFonts w:ascii="Times New Roman" w:hAnsi="Times New Roman" w:cs="Times New Roman"/>
        </w:rPr>
      </w:pPr>
      <w:r>
        <w:rPr>
          <w:rFonts w:ascii="Times New Roman" w:hAnsi="Times New Roman" w:cs="Times New Roman"/>
        </w:rPr>
        <w:t>Лебедев Ю. В., Романова А. Н. Литература: 10 класс: Методические советы. – М.: «Просвещение», 2016 г.</w:t>
      </w:r>
    </w:p>
    <w:p w:rsidR="006469C8" w:rsidRDefault="00736A2A">
      <w:pPr>
        <w:pStyle w:val="ae"/>
        <w:numPr>
          <w:ilvl w:val="0"/>
          <w:numId w:val="19"/>
        </w:numPr>
        <w:spacing w:after="0"/>
        <w:rPr>
          <w:rFonts w:ascii="Times New Roman" w:hAnsi="Times New Roman" w:cs="Times New Roman"/>
        </w:rPr>
      </w:pPr>
      <w:r>
        <w:rPr>
          <w:rFonts w:ascii="Times New Roman" w:hAnsi="Times New Roman" w:cs="Times New Roman"/>
        </w:rPr>
        <w:t xml:space="preserve">Золотарева И. В., Михайлова Т. И. Поурочные разработки по русской литературе </w:t>
      </w:r>
      <w:r>
        <w:rPr>
          <w:rFonts w:ascii="Times New Roman" w:hAnsi="Times New Roman" w:cs="Times New Roman"/>
          <w:lang w:val="en-US"/>
        </w:rPr>
        <w:t>XIX</w:t>
      </w:r>
      <w:r>
        <w:rPr>
          <w:rFonts w:ascii="Times New Roman" w:hAnsi="Times New Roman" w:cs="Times New Roman"/>
        </w:rPr>
        <w:t xml:space="preserve"> века. 10 класс в 2-х частях. М.: «ВАКО», 2016 г.</w:t>
      </w:r>
    </w:p>
    <w:p w:rsidR="006469C8" w:rsidRDefault="00736A2A">
      <w:pPr>
        <w:pStyle w:val="ae"/>
        <w:numPr>
          <w:ilvl w:val="0"/>
          <w:numId w:val="19"/>
        </w:numPr>
        <w:spacing w:after="0"/>
        <w:jc w:val="both"/>
        <w:rPr>
          <w:rFonts w:ascii="Times New Roman" w:hAnsi="Times New Roman" w:cs="Times New Roman"/>
        </w:rPr>
      </w:pPr>
      <w:r>
        <w:rPr>
          <w:rFonts w:ascii="Times New Roman" w:hAnsi="Times New Roman" w:cs="Times New Roman"/>
        </w:rPr>
        <w:t>Лебедев Ю. В., Романова А. Н. Литература: 10 класс: Методические советы. – М.: «Просвещение», 2016 г.</w:t>
      </w:r>
    </w:p>
    <w:p w:rsidR="006469C8" w:rsidRDefault="00736A2A">
      <w:pPr>
        <w:pStyle w:val="ae"/>
        <w:numPr>
          <w:ilvl w:val="0"/>
          <w:numId w:val="19"/>
        </w:numPr>
        <w:spacing w:after="0"/>
        <w:ind w:left="644"/>
        <w:rPr>
          <w:rFonts w:ascii="Times New Roman" w:hAnsi="Times New Roman" w:cs="Times New Roman"/>
        </w:rPr>
      </w:pPr>
      <w:r>
        <w:rPr>
          <w:rFonts w:ascii="Times New Roman" w:hAnsi="Times New Roman" w:cs="Times New Roman"/>
        </w:rPr>
        <w:t xml:space="preserve"> Золотарева И. В., Михайлова Т. И. Поурочные разработки по русской литературе </w:t>
      </w:r>
      <w:r>
        <w:rPr>
          <w:rFonts w:ascii="Times New Roman" w:hAnsi="Times New Roman" w:cs="Times New Roman"/>
          <w:lang w:val="en-US"/>
        </w:rPr>
        <w:t>XIX</w:t>
      </w:r>
      <w:r>
        <w:rPr>
          <w:rFonts w:ascii="Times New Roman" w:hAnsi="Times New Roman" w:cs="Times New Roman"/>
        </w:rPr>
        <w:t xml:space="preserve"> века. 11 класс в 2-х частях. М.: «ВАКО», 2016 г.</w:t>
      </w:r>
    </w:p>
    <w:p w:rsidR="006469C8" w:rsidRDefault="006469C8">
      <w:pPr>
        <w:spacing w:after="0" w:line="480" w:lineRule="auto"/>
        <w:ind w:left="120"/>
        <w:rPr>
          <w:lang w:val="ru-RU"/>
        </w:rPr>
      </w:pPr>
    </w:p>
    <w:p w:rsidR="006469C8" w:rsidRDefault="006469C8">
      <w:pPr>
        <w:spacing w:after="0"/>
        <w:ind w:left="120"/>
        <w:rPr>
          <w:lang w:val="ru-RU"/>
        </w:rPr>
      </w:pPr>
    </w:p>
    <w:p w:rsidR="006469C8" w:rsidRDefault="00736A2A">
      <w:pPr>
        <w:spacing w:after="0" w:line="480" w:lineRule="auto"/>
        <w:ind w:left="120"/>
        <w:rPr>
          <w:lang w:val="ru-RU"/>
        </w:rPr>
      </w:pPr>
      <w:r>
        <w:rPr>
          <w:rFonts w:ascii="Times New Roman" w:hAnsi="Times New Roman"/>
          <w:b/>
          <w:color w:val="000000"/>
          <w:sz w:val="28"/>
          <w:lang w:val="ru-RU"/>
        </w:rPr>
        <w:t>ЦИФРОВЫЕ ОБРАЗОВАТЕЛЬНЫЕ РЕСУРСЫ И РЕСУРСЫ СЕТИ ИНТЕРНЕТ</w:t>
      </w:r>
    </w:p>
    <w:p w:rsidR="006469C8" w:rsidRDefault="00736A2A">
      <w:pPr>
        <w:rPr>
          <w:lang w:val="ru-RU"/>
        </w:rPr>
      </w:pPr>
      <w:r>
        <w:rPr>
          <w:color w:val="212529"/>
          <w:shd w:val="clear" w:color="auto" w:fill="D6F2CC"/>
          <w:lang w:val="ru-RU"/>
        </w:rPr>
        <w:t>Сборник методических разработок для школы по русскому языку и литературе</w:t>
      </w:r>
    </w:p>
    <w:p w:rsidR="006469C8" w:rsidRDefault="00736A2A">
      <w:pPr>
        <w:rPr>
          <w:lang w:val="ru-RU"/>
        </w:rPr>
        <w:sectPr w:rsidR="006469C8">
          <w:pgSz w:w="11906" w:h="16383"/>
          <w:pgMar w:top="1134" w:right="850" w:bottom="1134" w:left="1701" w:header="720" w:footer="720" w:gutter="0"/>
          <w:cols w:space="720"/>
        </w:sectPr>
      </w:pPr>
      <w:r>
        <w:rPr>
          <w:lang w:val="ru-RU"/>
        </w:rPr>
        <w:br/>
      </w:r>
      <w:hyperlink r:id="rId253" w:history="1">
        <w:r>
          <w:rPr>
            <w:rStyle w:val="a4"/>
          </w:rPr>
          <w:t>www</w:t>
        </w:r>
        <w:r>
          <w:rPr>
            <w:rStyle w:val="a4"/>
            <w:lang w:val="ru-RU"/>
          </w:rPr>
          <w:t>.</w:t>
        </w:r>
        <w:r>
          <w:rPr>
            <w:rStyle w:val="a4"/>
          </w:rPr>
          <w:t>uchportal</w:t>
        </w:r>
        <w:r>
          <w:rPr>
            <w:rStyle w:val="a4"/>
            <w:lang w:val="ru-RU"/>
          </w:rPr>
          <w:t>.</w:t>
        </w:r>
        <w:r>
          <w:rPr>
            <w:rStyle w:val="a4"/>
          </w:rPr>
          <w:t>ru</w:t>
        </w:r>
        <w:r>
          <w:rPr>
            <w:rStyle w:val="a4"/>
            <w:lang w:val="ru-RU"/>
          </w:rPr>
          <w:t>/</w:t>
        </w:r>
      </w:hyperlink>
      <w:r>
        <w:t> </w:t>
      </w:r>
      <w:r>
        <w:rPr>
          <w:lang w:val="ru-RU"/>
        </w:rPr>
        <w:t>– Учительский портал. Уроки, презентации, контрольные работы, тесты, компьютерные программы, методические разработки по русскому языку и литературе</w:t>
      </w:r>
      <w:r>
        <w:rPr>
          <w:lang w:val="ru-RU"/>
        </w:rPr>
        <w:br/>
      </w:r>
      <w:hyperlink r:id="rId254" w:history="1">
        <w:r>
          <w:rPr>
            <w:rStyle w:val="a4"/>
          </w:rPr>
          <w:t>www</w:t>
        </w:r>
        <w:r>
          <w:rPr>
            <w:rStyle w:val="a4"/>
            <w:lang w:val="ru-RU"/>
          </w:rPr>
          <w:t>.</w:t>
        </w:r>
        <w:r>
          <w:rPr>
            <w:rStyle w:val="a4"/>
          </w:rPr>
          <w:t>Ucheba</w:t>
        </w:r>
        <w:r>
          <w:rPr>
            <w:rStyle w:val="a4"/>
            <w:lang w:val="ru-RU"/>
          </w:rPr>
          <w:t>.</w:t>
        </w:r>
        <w:r>
          <w:rPr>
            <w:rStyle w:val="a4"/>
          </w:rPr>
          <w:t>com</w:t>
        </w:r>
        <w:r>
          <w:rPr>
            <w:rStyle w:val="a4"/>
            <w:lang w:val="ru-RU"/>
          </w:rPr>
          <w:t>/</w:t>
        </w:r>
      </w:hyperlink>
      <w:r>
        <w:t> </w:t>
      </w:r>
      <w:r>
        <w:rPr>
          <w:lang w:val="ru-RU"/>
        </w:rPr>
        <w:t>– Образовательный портал «Учеба»: «Уроки» (</w:t>
      </w:r>
      <w:hyperlink r:id="rId255" w:history="1">
        <w:r>
          <w:rPr>
            <w:rStyle w:val="a4"/>
          </w:rPr>
          <w:t>www</w:t>
        </w:r>
        <w:r>
          <w:rPr>
            <w:rStyle w:val="a4"/>
            <w:lang w:val="ru-RU"/>
          </w:rPr>
          <w:t>.</w:t>
        </w:r>
        <w:r>
          <w:rPr>
            <w:rStyle w:val="a4"/>
          </w:rPr>
          <w:t>uroki</w:t>
        </w:r>
        <w:r>
          <w:rPr>
            <w:rStyle w:val="a4"/>
            <w:lang w:val="ru-RU"/>
          </w:rPr>
          <w:t>.</w:t>
        </w:r>
        <w:r>
          <w:rPr>
            <w:rStyle w:val="a4"/>
          </w:rPr>
          <w:t>ru</w:t>
        </w:r>
      </w:hyperlink>
      <w:r>
        <w:rPr>
          <w:lang w:val="ru-RU"/>
        </w:rPr>
        <w:t>), «Методики» (</w:t>
      </w:r>
      <w:hyperlink r:id="rId256" w:history="1">
        <w:r>
          <w:rPr>
            <w:rStyle w:val="a4"/>
          </w:rPr>
          <w:t>www</w:t>
        </w:r>
        <w:r>
          <w:rPr>
            <w:rStyle w:val="a4"/>
            <w:lang w:val="ru-RU"/>
          </w:rPr>
          <w:t>.</w:t>
        </w:r>
        <w:r>
          <w:rPr>
            <w:rStyle w:val="a4"/>
          </w:rPr>
          <w:t>metodiki</w:t>
        </w:r>
        <w:r>
          <w:rPr>
            <w:rStyle w:val="a4"/>
            <w:lang w:val="ru-RU"/>
          </w:rPr>
          <w:t>.</w:t>
        </w:r>
        <w:r>
          <w:rPr>
            <w:rStyle w:val="a4"/>
          </w:rPr>
          <w:t>ru</w:t>
        </w:r>
      </w:hyperlink>
      <w:r>
        <w:rPr>
          <w:lang w:val="ru-RU"/>
        </w:rPr>
        <w:t>), «Пособия» (</w:t>
      </w:r>
      <w:hyperlink r:id="rId257" w:history="1">
        <w:r>
          <w:rPr>
            <w:rStyle w:val="a4"/>
          </w:rPr>
          <w:t>www</w:t>
        </w:r>
        <w:r>
          <w:rPr>
            <w:rStyle w:val="a4"/>
            <w:lang w:val="ru-RU"/>
          </w:rPr>
          <w:t>.</w:t>
        </w:r>
        <w:r>
          <w:rPr>
            <w:rStyle w:val="a4"/>
          </w:rPr>
          <w:t>posobie</w:t>
        </w:r>
        <w:r>
          <w:rPr>
            <w:rStyle w:val="a4"/>
            <w:lang w:val="ru-RU"/>
          </w:rPr>
          <w:t>.</w:t>
        </w:r>
        <w:r>
          <w:rPr>
            <w:rStyle w:val="a4"/>
          </w:rPr>
          <w:t>ru</w:t>
        </w:r>
      </w:hyperlink>
      <w:r>
        <w:rPr>
          <w:lang w:val="ru-RU"/>
        </w:rPr>
        <w:t>)</w:t>
      </w:r>
      <w:r>
        <w:rPr>
          <w:lang w:val="ru-RU"/>
        </w:rPr>
        <w:br/>
      </w:r>
      <w:hyperlink r:id="rId258" w:history="1">
        <w:r>
          <w:rPr>
            <w:rStyle w:val="a4"/>
          </w:rPr>
          <w:t>www</w:t>
        </w:r>
        <w:r>
          <w:rPr>
            <w:rStyle w:val="a4"/>
            <w:lang w:val="ru-RU"/>
          </w:rPr>
          <w:t>.</w:t>
        </w:r>
        <w:r>
          <w:rPr>
            <w:rStyle w:val="a4"/>
          </w:rPr>
          <w:t>pedved</w:t>
        </w:r>
        <w:r>
          <w:rPr>
            <w:rStyle w:val="a4"/>
            <w:lang w:val="ru-RU"/>
          </w:rPr>
          <w:t>.</w:t>
        </w:r>
        <w:r>
          <w:rPr>
            <w:rStyle w:val="a4"/>
          </w:rPr>
          <w:t>ucoz</w:t>
        </w:r>
        <w:r>
          <w:rPr>
            <w:rStyle w:val="a4"/>
            <w:lang w:val="ru-RU"/>
          </w:rPr>
          <w:t>.</w:t>
        </w:r>
        <w:r>
          <w:rPr>
            <w:rStyle w:val="a4"/>
          </w:rPr>
          <w:t>ru</w:t>
        </w:r>
        <w:r>
          <w:rPr>
            <w:rStyle w:val="a4"/>
            <w:lang w:val="ru-RU"/>
          </w:rPr>
          <w:t>/</w:t>
        </w:r>
      </w:hyperlink>
      <w:r>
        <w:t> </w:t>
      </w:r>
      <w:r>
        <w:rPr>
          <w:lang w:val="ru-RU"/>
        </w:rPr>
        <w:t>– Образовательный сайт «</w:t>
      </w:r>
      <w:r>
        <w:t>PedVeD</w:t>
      </w:r>
      <w:r>
        <w:rPr>
          <w:lang w:val="ru-RU"/>
        </w:rPr>
        <w:t>» – помощь учителю-словеснику, студенту-филологу</w:t>
      </w:r>
      <w:r>
        <w:rPr>
          <w:lang w:val="ru-RU"/>
        </w:rPr>
        <w:br/>
      </w:r>
      <w:hyperlink r:id="rId259" w:history="1">
        <w:r>
          <w:rPr>
            <w:rStyle w:val="a4"/>
          </w:rPr>
          <w:t>www</w:t>
        </w:r>
        <w:r>
          <w:rPr>
            <w:rStyle w:val="a4"/>
            <w:lang w:val="ru-RU"/>
          </w:rPr>
          <w:t>.</w:t>
        </w:r>
        <w:r>
          <w:rPr>
            <w:rStyle w:val="a4"/>
          </w:rPr>
          <w:t>proshkolu</w:t>
        </w:r>
        <w:r>
          <w:rPr>
            <w:rStyle w:val="a4"/>
            <w:lang w:val="ru-RU"/>
          </w:rPr>
          <w:t>.</w:t>
        </w:r>
        <w:r>
          <w:rPr>
            <w:rStyle w:val="a4"/>
          </w:rPr>
          <w:t>ru</w:t>
        </w:r>
        <w:r>
          <w:rPr>
            <w:rStyle w:val="a4"/>
            <w:lang w:val="ru-RU"/>
          </w:rPr>
          <w:t>/</w:t>
        </w:r>
        <w:r>
          <w:rPr>
            <w:rStyle w:val="a4"/>
          </w:rPr>
          <w:t>club</w:t>
        </w:r>
        <w:r>
          <w:rPr>
            <w:rStyle w:val="a4"/>
            <w:lang w:val="ru-RU"/>
          </w:rPr>
          <w:t>/</w:t>
        </w:r>
        <w:r>
          <w:rPr>
            <w:rStyle w:val="a4"/>
          </w:rPr>
          <w:t>lit</w:t>
        </w:r>
        <w:r>
          <w:rPr>
            <w:rStyle w:val="a4"/>
            <w:lang w:val="ru-RU"/>
          </w:rPr>
          <w:t>/</w:t>
        </w:r>
      </w:hyperlink>
      <w:r>
        <w:t> </w:t>
      </w:r>
      <w:r>
        <w:rPr>
          <w:lang w:val="ru-RU"/>
        </w:rPr>
        <w:t>– Клуб учителей русского языка и литературы на интернет-портале «</w:t>
      </w:r>
      <w:r>
        <w:t>Pro</w:t>
      </w:r>
      <w:r>
        <w:rPr>
          <w:lang w:val="ru-RU"/>
        </w:rPr>
        <w:t>Школу.</w:t>
      </w:r>
      <w:r>
        <w:t>RU</w:t>
      </w:r>
      <w:r>
        <w:rPr>
          <w:lang w:val="ru-RU"/>
        </w:rPr>
        <w:t>»</w:t>
      </w:r>
      <w:r>
        <w:rPr>
          <w:lang w:val="ru-RU"/>
        </w:rPr>
        <w:br/>
      </w:r>
      <w:hyperlink r:id="rId260" w:history="1">
        <w:r>
          <w:rPr>
            <w:rStyle w:val="a4"/>
          </w:rPr>
          <w:t>http</w:t>
        </w:r>
        <w:r>
          <w:rPr>
            <w:rStyle w:val="a4"/>
            <w:lang w:val="ru-RU"/>
          </w:rPr>
          <w:t>://</w:t>
        </w:r>
        <w:r>
          <w:rPr>
            <w:rStyle w:val="a4"/>
          </w:rPr>
          <w:t>www</w:t>
        </w:r>
        <w:r>
          <w:rPr>
            <w:rStyle w:val="a4"/>
            <w:lang w:val="ru-RU"/>
          </w:rPr>
          <w:t>.</w:t>
        </w:r>
        <w:r>
          <w:rPr>
            <w:rStyle w:val="a4"/>
          </w:rPr>
          <w:t>portal</w:t>
        </w:r>
        <w:r>
          <w:rPr>
            <w:rStyle w:val="a4"/>
            <w:lang w:val="ru-RU"/>
          </w:rPr>
          <w:t>-</w:t>
        </w:r>
        <w:r>
          <w:rPr>
            <w:rStyle w:val="a4"/>
          </w:rPr>
          <w:t>slovo</w:t>
        </w:r>
        <w:r>
          <w:rPr>
            <w:rStyle w:val="a4"/>
            <w:lang w:val="ru-RU"/>
          </w:rPr>
          <w:t>.</w:t>
        </w:r>
        <w:r>
          <w:rPr>
            <w:rStyle w:val="a4"/>
          </w:rPr>
          <w:t>ru</w:t>
        </w:r>
        <w:r>
          <w:rPr>
            <w:rStyle w:val="a4"/>
            <w:lang w:val="ru-RU"/>
          </w:rPr>
          <w:t>/</w:t>
        </w:r>
        <w:r>
          <w:rPr>
            <w:rStyle w:val="a4"/>
          </w:rPr>
          <w:t>philology</w:t>
        </w:r>
        <w:r>
          <w:rPr>
            <w:rStyle w:val="a4"/>
            <w:lang w:val="ru-RU"/>
          </w:rPr>
          <w:t>/</w:t>
        </w:r>
      </w:hyperlink>
      <w:r>
        <w:t> </w:t>
      </w:r>
      <w:r>
        <w:rPr>
          <w:lang w:val="ru-RU"/>
        </w:rPr>
        <w:t>– Филология на портале "Слово" (Русский язык; литература; риторика; методика преподавания)</w:t>
      </w:r>
      <w:r>
        <w:rPr>
          <w:lang w:val="ru-RU"/>
        </w:rPr>
        <w:br/>
      </w:r>
      <w:hyperlink r:id="rId261" w:history="1">
        <w:r>
          <w:rPr>
            <w:rStyle w:val="a4"/>
          </w:rPr>
          <w:t>www</w:t>
        </w:r>
        <w:r>
          <w:rPr>
            <w:rStyle w:val="a4"/>
            <w:lang w:val="ru-RU"/>
          </w:rPr>
          <w:t>.</w:t>
        </w:r>
        <w:r>
          <w:rPr>
            <w:rStyle w:val="a4"/>
          </w:rPr>
          <w:t>uroki</w:t>
        </w:r>
        <w:r>
          <w:rPr>
            <w:rStyle w:val="a4"/>
            <w:lang w:val="ru-RU"/>
          </w:rPr>
          <w:t>.</w:t>
        </w:r>
        <w:r>
          <w:rPr>
            <w:rStyle w:val="a4"/>
          </w:rPr>
          <w:t>net</w:t>
        </w:r>
        <w:r>
          <w:rPr>
            <w:rStyle w:val="a4"/>
            <w:lang w:val="ru-RU"/>
          </w:rPr>
          <w:t>/</w:t>
        </w:r>
        <w:r>
          <w:rPr>
            <w:rStyle w:val="a4"/>
          </w:rPr>
          <w:t>docrus</w:t>
        </w:r>
        <w:r>
          <w:rPr>
            <w:rStyle w:val="a4"/>
            <w:lang w:val="ru-RU"/>
          </w:rPr>
          <w:t>.</w:t>
        </w:r>
        <w:r>
          <w:rPr>
            <w:rStyle w:val="a4"/>
          </w:rPr>
          <w:t>htm</w:t>
        </w:r>
        <w:r>
          <w:rPr>
            <w:rStyle w:val="a4"/>
            <w:lang w:val="ru-RU"/>
          </w:rPr>
          <w:t>/</w:t>
        </w:r>
      </w:hyperlink>
      <w:r>
        <w:t> </w:t>
      </w:r>
      <w:r>
        <w:rPr>
          <w:lang w:val="ru-RU"/>
        </w:rPr>
        <w:t>– Сайт «</w:t>
      </w:r>
      <w:r>
        <w:t>Uroki</w:t>
      </w:r>
      <w:r>
        <w:rPr>
          <w:lang w:val="ru-RU"/>
        </w:rPr>
        <w:t>.</w:t>
      </w:r>
      <w:r>
        <w:t>net</w:t>
      </w:r>
      <w:r>
        <w:rPr>
          <w:lang w:val="ru-RU"/>
        </w:rPr>
        <w:t xml:space="preserve">». Для учителя русского языка и литературы: поурочное и тематическое планирование, открытые </w:t>
      </w:r>
      <w:r>
        <w:rPr>
          <w:lang w:val="ru-RU"/>
        </w:rPr>
        <w:lastRenderedPageBreak/>
        <w:t>у</w:t>
      </w:r>
      <w:hyperlink r:id="rId262" w:history="1">
        <w:r>
          <w:rPr>
            <w:b/>
            <w:bCs/>
            <w:color w:val="395531"/>
          </w:rPr>
          <w:t>http</w:t>
        </w:r>
        <w:r>
          <w:rPr>
            <w:b/>
            <w:bCs/>
            <w:color w:val="395531"/>
            <w:lang w:val="ru-RU"/>
          </w:rPr>
          <w:t>://</w:t>
        </w:r>
        <w:r>
          <w:rPr>
            <w:b/>
            <w:bCs/>
            <w:color w:val="395531"/>
          </w:rPr>
          <w:t>collection</w:t>
        </w:r>
        <w:r>
          <w:rPr>
            <w:b/>
            <w:bCs/>
            <w:color w:val="395531"/>
            <w:lang w:val="ru-RU"/>
          </w:rPr>
          <w:t>.</w:t>
        </w:r>
        <w:r>
          <w:rPr>
            <w:b/>
            <w:bCs/>
            <w:color w:val="395531"/>
          </w:rPr>
          <w:t>edu</w:t>
        </w:r>
        <w:r>
          <w:rPr>
            <w:b/>
            <w:bCs/>
            <w:color w:val="395531"/>
            <w:lang w:val="ru-RU"/>
          </w:rPr>
          <w:t>.</w:t>
        </w:r>
        <w:r>
          <w:rPr>
            <w:b/>
            <w:bCs/>
            <w:color w:val="395531"/>
          </w:rPr>
          <w:t>ru</w:t>
        </w:r>
        <w:r>
          <w:rPr>
            <w:b/>
            <w:bCs/>
            <w:color w:val="395531"/>
            <w:lang w:val="ru-RU"/>
          </w:rPr>
          <w:t>/</w:t>
        </w:r>
        <w:r>
          <w:rPr>
            <w:b/>
            <w:bCs/>
            <w:color w:val="395531"/>
          </w:rPr>
          <w:t>default</w:t>
        </w:r>
        <w:r>
          <w:rPr>
            <w:b/>
            <w:bCs/>
            <w:color w:val="395531"/>
            <w:lang w:val="ru-RU"/>
          </w:rPr>
          <w:t>.</w:t>
        </w:r>
        <w:r>
          <w:rPr>
            <w:b/>
            <w:bCs/>
            <w:color w:val="395531"/>
          </w:rPr>
          <w:t>asp</w:t>
        </w:r>
        <w:r>
          <w:rPr>
            <w:b/>
            <w:bCs/>
            <w:color w:val="395531"/>
            <w:lang w:val="ru-RU"/>
          </w:rPr>
          <w:t>?</w:t>
        </w:r>
        <w:r>
          <w:rPr>
            <w:b/>
            <w:bCs/>
            <w:color w:val="395531"/>
          </w:rPr>
          <w:t>ob</w:t>
        </w:r>
        <w:r>
          <w:rPr>
            <w:b/>
            <w:bCs/>
            <w:color w:val="395531"/>
            <w:lang w:val="ru-RU"/>
          </w:rPr>
          <w:t>_</w:t>
        </w:r>
        <w:r>
          <w:rPr>
            <w:b/>
            <w:bCs/>
            <w:color w:val="395531"/>
          </w:rPr>
          <w:t>no</w:t>
        </w:r>
        <w:r>
          <w:rPr>
            <w:b/>
            <w:bCs/>
            <w:color w:val="395531"/>
            <w:lang w:val="ru-RU"/>
          </w:rPr>
          <w:t>=16970/</w:t>
        </w:r>
      </w:hyperlink>
      <w:r>
        <w:rPr>
          <w:color w:val="212529"/>
          <w:shd w:val="clear" w:color="auto" w:fill="D6F2CC"/>
        </w:rPr>
        <w:t> </w:t>
      </w:r>
      <w:r>
        <w:rPr>
          <w:color w:val="212529"/>
          <w:shd w:val="clear" w:color="auto" w:fill="D6F2CC"/>
          <w:lang w:val="ru-RU"/>
        </w:rPr>
        <w:t xml:space="preserve">– Российский образовательный портал. </w:t>
      </w:r>
      <w:r>
        <w:rPr>
          <w:lang w:val="ru-RU"/>
        </w:rPr>
        <w:t>роки, контрольные работы, методические разработки, конспекты уроков, презентации</w:t>
      </w:r>
      <w:r>
        <w:rPr>
          <w:lang w:val="ru-RU"/>
        </w:rPr>
        <w:br/>
      </w:r>
    </w:p>
    <w:bookmarkEnd w:id="50"/>
    <w:p w:rsidR="006469C8" w:rsidRPr="00AD6995" w:rsidRDefault="006469C8">
      <w:pPr>
        <w:rPr>
          <w:lang w:val="ru-RU"/>
        </w:rPr>
        <w:sectPr w:rsidR="006469C8" w:rsidRPr="00AD6995">
          <w:pgSz w:w="11906" w:h="16383"/>
          <w:pgMar w:top="1134" w:right="850" w:bottom="1134" w:left="1701" w:header="720" w:footer="720" w:gutter="0"/>
          <w:cols w:space="720"/>
        </w:sectPr>
      </w:pPr>
    </w:p>
    <w:bookmarkEnd w:id="51"/>
    <w:p w:rsidR="006469C8" w:rsidRPr="00AD6995" w:rsidRDefault="006469C8">
      <w:pPr>
        <w:rPr>
          <w:lang w:val="ru-RU"/>
        </w:rPr>
      </w:pPr>
    </w:p>
    <w:sectPr w:rsidR="006469C8" w:rsidRPr="00AD6995" w:rsidSect="001871FC">
      <w:pgSz w:w="11907" w:h="16839"/>
      <w:pgMar w:top="1440" w:right="1440" w:bottom="1440" w:left="144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69C8" w:rsidRDefault="00736A2A">
      <w:pPr>
        <w:spacing w:line="240" w:lineRule="auto"/>
      </w:pPr>
      <w:r>
        <w:separator/>
      </w:r>
    </w:p>
  </w:endnote>
  <w:endnote w:type="continuationSeparator" w:id="0">
    <w:p w:rsidR="006469C8" w:rsidRDefault="00736A2A">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69C8" w:rsidRDefault="00736A2A">
      <w:pPr>
        <w:spacing w:after="0"/>
      </w:pPr>
      <w:r>
        <w:separator/>
      </w:r>
    </w:p>
  </w:footnote>
  <w:footnote w:type="continuationSeparator" w:id="0">
    <w:p w:rsidR="006469C8" w:rsidRDefault="00736A2A">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39341B"/>
    <w:multiLevelType w:val="singleLevel"/>
    <w:tmpl w:val="9239341B"/>
    <w:lvl w:ilvl="0">
      <w:start w:val="1"/>
      <w:numFmt w:val="bullet"/>
      <w:lvlText w:val=""/>
      <w:lvlJc w:val="left"/>
      <w:pPr>
        <w:ind w:left="960" w:hanging="360"/>
      </w:pPr>
      <w:rPr>
        <w:rFonts w:ascii="Symbol" w:hAnsi="Symbol" w:hint="default"/>
      </w:rPr>
    </w:lvl>
  </w:abstractNum>
  <w:abstractNum w:abstractNumId="1">
    <w:nsid w:val="B5E306ED"/>
    <w:multiLevelType w:val="singleLevel"/>
    <w:tmpl w:val="B5E306ED"/>
    <w:lvl w:ilvl="0">
      <w:start w:val="1"/>
      <w:numFmt w:val="bullet"/>
      <w:lvlText w:val=""/>
      <w:lvlJc w:val="left"/>
      <w:pPr>
        <w:ind w:left="960" w:hanging="360"/>
      </w:pPr>
      <w:rPr>
        <w:rFonts w:ascii="Symbol" w:hAnsi="Symbol" w:hint="default"/>
      </w:rPr>
    </w:lvl>
  </w:abstractNum>
  <w:abstractNum w:abstractNumId="2">
    <w:nsid w:val="BF205925"/>
    <w:multiLevelType w:val="singleLevel"/>
    <w:tmpl w:val="BF205925"/>
    <w:lvl w:ilvl="0">
      <w:start w:val="1"/>
      <w:numFmt w:val="bullet"/>
      <w:lvlText w:val=""/>
      <w:lvlJc w:val="left"/>
      <w:pPr>
        <w:ind w:left="960" w:hanging="360"/>
      </w:pPr>
      <w:rPr>
        <w:rFonts w:ascii="Symbol" w:hAnsi="Symbol" w:hint="default"/>
      </w:rPr>
    </w:lvl>
  </w:abstractNum>
  <w:abstractNum w:abstractNumId="3">
    <w:nsid w:val="C8879AEF"/>
    <w:multiLevelType w:val="singleLevel"/>
    <w:tmpl w:val="C8879AEF"/>
    <w:lvl w:ilvl="0">
      <w:start w:val="1"/>
      <w:numFmt w:val="bullet"/>
      <w:lvlText w:val=""/>
      <w:lvlJc w:val="left"/>
      <w:pPr>
        <w:ind w:left="960" w:hanging="360"/>
      </w:pPr>
      <w:rPr>
        <w:rFonts w:ascii="Symbol" w:hAnsi="Symbol" w:hint="default"/>
      </w:rPr>
    </w:lvl>
  </w:abstractNum>
  <w:abstractNum w:abstractNumId="4">
    <w:nsid w:val="CF092B84"/>
    <w:multiLevelType w:val="singleLevel"/>
    <w:tmpl w:val="CF092B84"/>
    <w:lvl w:ilvl="0">
      <w:start w:val="1"/>
      <w:numFmt w:val="bullet"/>
      <w:lvlText w:val=""/>
      <w:lvlJc w:val="left"/>
      <w:pPr>
        <w:ind w:left="960" w:hanging="360"/>
      </w:pPr>
      <w:rPr>
        <w:rFonts w:ascii="Symbol" w:hAnsi="Symbol" w:hint="default"/>
      </w:rPr>
    </w:lvl>
  </w:abstractNum>
  <w:abstractNum w:abstractNumId="5">
    <w:nsid w:val="DCBA6B53"/>
    <w:multiLevelType w:val="singleLevel"/>
    <w:tmpl w:val="DCBA6B53"/>
    <w:lvl w:ilvl="0">
      <w:start w:val="1"/>
      <w:numFmt w:val="bullet"/>
      <w:lvlText w:val=""/>
      <w:lvlJc w:val="left"/>
      <w:pPr>
        <w:ind w:left="960" w:hanging="360"/>
      </w:pPr>
      <w:rPr>
        <w:rFonts w:ascii="Symbol" w:hAnsi="Symbol" w:hint="default"/>
      </w:rPr>
    </w:lvl>
  </w:abstractNum>
  <w:abstractNum w:abstractNumId="6">
    <w:nsid w:val="F4B5D9F5"/>
    <w:multiLevelType w:val="singleLevel"/>
    <w:tmpl w:val="F4B5D9F5"/>
    <w:lvl w:ilvl="0">
      <w:start w:val="1"/>
      <w:numFmt w:val="bullet"/>
      <w:lvlText w:val=""/>
      <w:lvlJc w:val="left"/>
      <w:pPr>
        <w:ind w:left="960" w:hanging="360"/>
      </w:pPr>
      <w:rPr>
        <w:rFonts w:ascii="Symbol" w:hAnsi="Symbol" w:hint="default"/>
      </w:rPr>
    </w:lvl>
  </w:abstractNum>
  <w:abstractNum w:abstractNumId="7">
    <w:nsid w:val="0053208E"/>
    <w:multiLevelType w:val="singleLevel"/>
    <w:tmpl w:val="0053208E"/>
    <w:lvl w:ilvl="0">
      <w:start w:val="1"/>
      <w:numFmt w:val="bullet"/>
      <w:lvlText w:val=""/>
      <w:lvlJc w:val="left"/>
      <w:pPr>
        <w:ind w:left="960" w:hanging="360"/>
      </w:pPr>
      <w:rPr>
        <w:rFonts w:ascii="Symbol" w:hAnsi="Symbol" w:hint="default"/>
      </w:rPr>
    </w:lvl>
  </w:abstractNum>
  <w:abstractNum w:abstractNumId="8">
    <w:nsid w:val="0248C179"/>
    <w:multiLevelType w:val="singleLevel"/>
    <w:tmpl w:val="0248C179"/>
    <w:lvl w:ilvl="0">
      <w:start w:val="1"/>
      <w:numFmt w:val="bullet"/>
      <w:lvlText w:val=""/>
      <w:lvlJc w:val="left"/>
      <w:pPr>
        <w:ind w:left="960" w:hanging="360"/>
      </w:pPr>
      <w:rPr>
        <w:rFonts w:ascii="Symbol" w:hAnsi="Symbol" w:hint="default"/>
      </w:rPr>
    </w:lvl>
  </w:abstractNum>
  <w:abstractNum w:abstractNumId="9">
    <w:nsid w:val="03D62ECE"/>
    <w:multiLevelType w:val="singleLevel"/>
    <w:tmpl w:val="03D62ECE"/>
    <w:lvl w:ilvl="0">
      <w:start w:val="1"/>
      <w:numFmt w:val="bullet"/>
      <w:lvlText w:val=""/>
      <w:lvlJc w:val="left"/>
      <w:pPr>
        <w:ind w:left="960" w:hanging="360"/>
      </w:pPr>
      <w:rPr>
        <w:rFonts w:ascii="Symbol" w:hAnsi="Symbol" w:hint="default"/>
      </w:rPr>
    </w:lvl>
  </w:abstractNum>
  <w:abstractNum w:abstractNumId="10">
    <w:nsid w:val="2470EC97"/>
    <w:multiLevelType w:val="singleLevel"/>
    <w:tmpl w:val="2470EC97"/>
    <w:lvl w:ilvl="0">
      <w:start w:val="1"/>
      <w:numFmt w:val="bullet"/>
      <w:lvlText w:val=""/>
      <w:lvlJc w:val="left"/>
      <w:pPr>
        <w:ind w:left="960" w:hanging="360"/>
      </w:pPr>
      <w:rPr>
        <w:rFonts w:ascii="Symbol" w:hAnsi="Symbol" w:hint="default"/>
      </w:rPr>
    </w:lvl>
  </w:abstractNum>
  <w:abstractNum w:abstractNumId="11">
    <w:nsid w:val="25B654F3"/>
    <w:multiLevelType w:val="singleLevel"/>
    <w:tmpl w:val="25B654F3"/>
    <w:lvl w:ilvl="0">
      <w:start w:val="1"/>
      <w:numFmt w:val="bullet"/>
      <w:lvlText w:val=""/>
      <w:lvlJc w:val="left"/>
      <w:pPr>
        <w:ind w:left="960" w:hanging="360"/>
      </w:pPr>
      <w:rPr>
        <w:rFonts w:ascii="Symbol" w:hAnsi="Symbol" w:hint="default"/>
      </w:rPr>
    </w:lvl>
  </w:abstractNum>
  <w:abstractNum w:abstractNumId="12">
    <w:nsid w:val="2A8F537B"/>
    <w:multiLevelType w:val="singleLevel"/>
    <w:tmpl w:val="2A8F537B"/>
    <w:lvl w:ilvl="0">
      <w:start w:val="1"/>
      <w:numFmt w:val="bullet"/>
      <w:lvlText w:val=""/>
      <w:lvlJc w:val="left"/>
      <w:pPr>
        <w:ind w:left="960" w:hanging="360"/>
      </w:pPr>
      <w:rPr>
        <w:rFonts w:ascii="Symbol" w:hAnsi="Symbol" w:hint="default"/>
      </w:rPr>
    </w:lvl>
  </w:abstractNum>
  <w:abstractNum w:abstractNumId="13">
    <w:nsid w:val="4D4DC07F"/>
    <w:multiLevelType w:val="singleLevel"/>
    <w:tmpl w:val="4D4DC07F"/>
    <w:lvl w:ilvl="0">
      <w:start w:val="1"/>
      <w:numFmt w:val="bullet"/>
      <w:lvlText w:val=""/>
      <w:lvlJc w:val="left"/>
      <w:pPr>
        <w:ind w:left="960" w:hanging="360"/>
      </w:pPr>
      <w:rPr>
        <w:rFonts w:ascii="Symbol" w:hAnsi="Symbol" w:hint="default"/>
      </w:rPr>
    </w:lvl>
  </w:abstractNum>
  <w:abstractNum w:abstractNumId="14">
    <w:nsid w:val="59ADCABA"/>
    <w:multiLevelType w:val="singleLevel"/>
    <w:tmpl w:val="59ADCABA"/>
    <w:lvl w:ilvl="0">
      <w:start w:val="1"/>
      <w:numFmt w:val="bullet"/>
      <w:lvlText w:val=""/>
      <w:lvlJc w:val="left"/>
      <w:pPr>
        <w:ind w:left="960" w:hanging="360"/>
      </w:pPr>
      <w:rPr>
        <w:rFonts w:ascii="Symbol" w:hAnsi="Symbol" w:hint="default"/>
      </w:rPr>
    </w:lvl>
  </w:abstractNum>
  <w:abstractNum w:abstractNumId="15">
    <w:nsid w:val="5A241D34"/>
    <w:multiLevelType w:val="singleLevel"/>
    <w:tmpl w:val="5A241D34"/>
    <w:lvl w:ilvl="0">
      <w:start w:val="1"/>
      <w:numFmt w:val="bullet"/>
      <w:lvlText w:val=""/>
      <w:lvlJc w:val="left"/>
      <w:pPr>
        <w:ind w:left="960" w:hanging="360"/>
      </w:pPr>
      <w:rPr>
        <w:rFonts w:ascii="Symbol" w:hAnsi="Symbol" w:hint="default"/>
      </w:rPr>
    </w:lvl>
  </w:abstractNum>
  <w:abstractNum w:abstractNumId="16">
    <w:nsid w:val="6DA52A20"/>
    <w:multiLevelType w:val="multilevel"/>
    <w:tmpl w:val="6DA52A2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72183CF9"/>
    <w:multiLevelType w:val="singleLevel"/>
    <w:tmpl w:val="72183CF9"/>
    <w:lvl w:ilvl="0">
      <w:start w:val="1"/>
      <w:numFmt w:val="bullet"/>
      <w:lvlText w:val=""/>
      <w:lvlJc w:val="left"/>
      <w:pPr>
        <w:ind w:left="960" w:hanging="360"/>
      </w:pPr>
      <w:rPr>
        <w:rFonts w:ascii="Symbol" w:hAnsi="Symbol" w:hint="default"/>
      </w:rPr>
    </w:lvl>
  </w:abstractNum>
  <w:abstractNum w:abstractNumId="18">
    <w:nsid w:val="763762F5"/>
    <w:multiLevelType w:val="multilevel"/>
    <w:tmpl w:val="763762F5"/>
    <w:lvl w:ilvl="0">
      <w:start w:val="1"/>
      <w:numFmt w:val="decimal"/>
      <w:lvlText w:val="%1."/>
      <w:lvlJc w:val="left"/>
      <w:pPr>
        <w:ind w:left="786" w:hanging="360"/>
      </w:pPr>
      <w:rPr>
        <w:rFonts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num w:numId="1">
    <w:abstractNumId w:val="7"/>
  </w:num>
  <w:num w:numId="2">
    <w:abstractNumId w:val="4"/>
  </w:num>
  <w:num w:numId="3">
    <w:abstractNumId w:val="14"/>
  </w:num>
  <w:num w:numId="4">
    <w:abstractNumId w:val="2"/>
  </w:num>
  <w:num w:numId="5">
    <w:abstractNumId w:val="1"/>
  </w:num>
  <w:num w:numId="6">
    <w:abstractNumId w:val="9"/>
  </w:num>
  <w:num w:numId="7">
    <w:abstractNumId w:val="11"/>
  </w:num>
  <w:num w:numId="8">
    <w:abstractNumId w:val="17"/>
  </w:num>
  <w:num w:numId="9">
    <w:abstractNumId w:val="8"/>
  </w:num>
  <w:num w:numId="10">
    <w:abstractNumId w:val="0"/>
  </w:num>
  <w:num w:numId="11">
    <w:abstractNumId w:val="12"/>
  </w:num>
  <w:num w:numId="12">
    <w:abstractNumId w:val="15"/>
  </w:num>
  <w:num w:numId="13">
    <w:abstractNumId w:val="3"/>
  </w:num>
  <w:num w:numId="14">
    <w:abstractNumId w:val="13"/>
  </w:num>
  <w:num w:numId="15">
    <w:abstractNumId w:val="6"/>
  </w:num>
  <w:num w:numId="16">
    <w:abstractNumId w:val="10"/>
  </w:num>
  <w:num w:numId="17">
    <w:abstractNumId w:val="5"/>
  </w:num>
  <w:num w:numId="18">
    <w:abstractNumId w:val="18"/>
  </w:num>
  <w:num w:numId="19">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08"/>
  <w:characterSpacingControl w:val="doNotCompress"/>
  <w:footnotePr>
    <w:footnote w:id="-1"/>
    <w:footnote w:id="0"/>
  </w:footnotePr>
  <w:endnotePr>
    <w:endnote w:id="-1"/>
    <w:endnote w:id="0"/>
  </w:endnotePr>
  <w:compat/>
  <w:rsids>
    <w:rsidRoot w:val="006469C8"/>
    <w:rsid w:val="001871FC"/>
    <w:rsid w:val="006469C8"/>
    <w:rsid w:val="00736A2A"/>
    <w:rsid w:val="00A422B5"/>
    <w:rsid w:val="00A65919"/>
    <w:rsid w:val="00AD6995"/>
    <w:rsid w:val="33E63A9E"/>
    <w:rsid w:val="36232428"/>
    <w:rsid w:val="457C770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Normal Indent" w:semiHidden="0" w:qFormat="1"/>
    <w:lsdException w:name="head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Emphasis" w:semiHidden="0" w:uiPriority="20" w:unhideWhenUsed="0" w:qFormat="1"/>
    <w:lsdException w:name="Normal Table" w:qFormat="1"/>
    <w:lsdException w:name="Table Grid" w:semiHidden="0" w:uiPriority="59" w:unhideWhenUsed="0" w:qFormat="1"/>
    <w:lsdException w:name="List Paragraph" w:semiHidden="0" w:uiPriority="34"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71FC"/>
    <w:pPr>
      <w:spacing w:after="200" w:line="276" w:lineRule="auto"/>
    </w:pPr>
    <w:rPr>
      <w:sz w:val="22"/>
      <w:szCs w:val="22"/>
      <w:lang w:val="en-US" w:eastAsia="en-US"/>
    </w:rPr>
  </w:style>
  <w:style w:type="paragraph" w:styleId="1">
    <w:name w:val="heading 1"/>
    <w:basedOn w:val="a"/>
    <w:next w:val="a"/>
    <w:link w:val="10"/>
    <w:uiPriority w:val="9"/>
    <w:qFormat/>
    <w:rsid w:val="001871F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1871F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1871FC"/>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1871FC"/>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basedOn w:val="a0"/>
    <w:uiPriority w:val="20"/>
    <w:qFormat/>
    <w:rsid w:val="001871FC"/>
    <w:rPr>
      <w:i/>
      <w:iCs/>
    </w:rPr>
  </w:style>
  <w:style w:type="character" w:styleId="a4">
    <w:name w:val="Hyperlink"/>
    <w:basedOn w:val="a0"/>
    <w:uiPriority w:val="99"/>
    <w:unhideWhenUsed/>
    <w:qFormat/>
    <w:rsid w:val="001871FC"/>
    <w:rPr>
      <w:color w:val="0000FF" w:themeColor="hyperlink"/>
      <w:u w:val="single"/>
    </w:rPr>
  </w:style>
  <w:style w:type="paragraph" w:styleId="a5">
    <w:name w:val="Normal Indent"/>
    <w:basedOn w:val="a"/>
    <w:uiPriority w:val="99"/>
    <w:unhideWhenUsed/>
    <w:qFormat/>
    <w:rsid w:val="001871FC"/>
    <w:pPr>
      <w:ind w:left="720"/>
    </w:pPr>
  </w:style>
  <w:style w:type="paragraph" w:styleId="a6">
    <w:name w:val="caption"/>
    <w:basedOn w:val="a"/>
    <w:next w:val="a"/>
    <w:uiPriority w:val="35"/>
    <w:semiHidden/>
    <w:unhideWhenUsed/>
    <w:qFormat/>
    <w:rsid w:val="001871FC"/>
    <w:pPr>
      <w:spacing w:line="240" w:lineRule="auto"/>
    </w:pPr>
    <w:rPr>
      <w:b/>
      <w:bCs/>
      <w:color w:val="4F81BD" w:themeColor="accent1"/>
      <w:sz w:val="18"/>
      <w:szCs w:val="18"/>
    </w:rPr>
  </w:style>
  <w:style w:type="paragraph" w:styleId="a7">
    <w:name w:val="header"/>
    <w:basedOn w:val="a"/>
    <w:link w:val="a8"/>
    <w:uiPriority w:val="99"/>
    <w:unhideWhenUsed/>
    <w:qFormat/>
    <w:rsid w:val="001871FC"/>
    <w:pPr>
      <w:tabs>
        <w:tab w:val="center" w:pos="4680"/>
        <w:tab w:val="right" w:pos="9360"/>
      </w:tabs>
    </w:pPr>
  </w:style>
  <w:style w:type="paragraph" w:styleId="a9">
    <w:name w:val="Title"/>
    <w:basedOn w:val="a"/>
    <w:next w:val="a"/>
    <w:link w:val="aa"/>
    <w:uiPriority w:val="10"/>
    <w:qFormat/>
    <w:rsid w:val="001871F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paragraph" w:styleId="ab">
    <w:name w:val="Subtitle"/>
    <w:basedOn w:val="a"/>
    <w:next w:val="a"/>
    <w:link w:val="ac"/>
    <w:uiPriority w:val="11"/>
    <w:qFormat/>
    <w:rsid w:val="001871FC"/>
    <w:pPr>
      <w:ind w:left="86"/>
    </w:pPr>
    <w:rPr>
      <w:rFonts w:asciiTheme="majorHAnsi" w:eastAsiaTheme="majorEastAsia" w:hAnsiTheme="majorHAnsi" w:cstheme="majorBidi"/>
      <w:i/>
      <w:iCs/>
      <w:color w:val="4F81BD" w:themeColor="accent1"/>
      <w:spacing w:val="15"/>
      <w:sz w:val="24"/>
      <w:szCs w:val="24"/>
    </w:rPr>
  </w:style>
  <w:style w:type="table" w:styleId="ad">
    <w:name w:val="Table Grid"/>
    <w:basedOn w:val="a1"/>
    <w:uiPriority w:val="59"/>
    <w:qFormat/>
    <w:rsid w:val="001871F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8">
    <w:name w:val="Верхний колонтитул Знак"/>
    <w:basedOn w:val="a0"/>
    <w:link w:val="a7"/>
    <w:uiPriority w:val="99"/>
    <w:qFormat/>
    <w:rsid w:val="001871FC"/>
  </w:style>
  <w:style w:type="character" w:customStyle="1" w:styleId="10">
    <w:name w:val="Заголовок 1 Знак"/>
    <w:basedOn w:val="a0"/>
    <w:link w:val="1"/>
    <w:uiPriority w:val="9"/>
    <w:qFormat/>
    <w:rsid w:val="001871FC"/>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qFormat/>
    <w:rsid w:val="001871FC"/>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qFormat/>
    <w:rsid w:val="001871FC"/>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qFormat/>
    <w:rsid w:val="001871FC"/>
    <w:rPr>
      <w:rFonts w:asciiTheme="majorHAnsi" w:eastAsiaTheme="majorEastAsia" w:hAnsiTheme="majorHAnsi" w:cstheme="majorBidi"/>
      <w:b/>
      <w:bCs/>
      <w:i/>
      <w:iCs/>
      <w:color w:val="4F81BD" w:themeColor="accent1"/>
    </w:rPr>
  </w:style>
  <w:style w:type="character" w:customStyle="1" w:styleId="ac">
    <w:name w:val="Подзаголовок Знак"/>
    <w:basedOn w:val="a0"/>
    <w:link w:val="ab"/>
    <w:uiPriority w:val="11"/>
    <w:qFormat/>
    <w:rsid w:val="001871FC"/>
    <w:rPr>
      <w:rFonts w:asciiTheme="majorHAnsi" w:eastAsiaTheme="majorEastAsia" w:hAnsiTheme="majorHAnsi" w:cstheme="majorBidi"/>
      <w:i/>
      <w:iCs/>
      <w:color w:val="4F81BD" w:themeColor="accent1"/>
      <w:spacing w:val="15"/>
      <w:sz w:val="24"/>
      <w:szCs w:val="24"/>
    </w:rPr>
  </w:style>
  <w:style w:type="character" w:customStyle="1" w:styleId="aa">
    <w:name w:val="Название Знак"/>
    <w:basedOn w:val="a0"/>
    <w:link w:val="a9"/>
    <w:uiPriority w:val="10"/>
    <w:qFormat/>
    <w:rsid w:val="001871FC"/>
    <w:rPr>
      <w:rFonts w:asciiTheme="majorHAnsi" w:eastAsiaTheme="majorEastAsia" w:hAnsiTheme="majorHAnsi" w:cstheme="majorBidi"/>
      <w:color w:val="17365D" w:themeColor="text2" w:themeShade="BF"/>
      <w:spacing w:val="5"/>
      <w:kern w:val="28"/>
      <w:sz w:val="52"/>
      <w:szCs w:val="52"/>
    </w:rPr>
  </w:style>
  <w:style w:type="paragraph" w:styleId="ae">
    <w:name w:val="List Paragraph"/>
    <w:basedOn w:val="a"/>
    <w:uiPriority w:val="34"/>
    <w:qFormat/>
    <w:rsid w:val="001871FC"/>
    <w:pPr>
      <w:spacing w:after="160" w:line="259" w:lineRule="auto"/>
      <w:ind w:left="720"/>
      <w:contextualSpacing/>
    </w:pPr>
    <w:rPr>
      <w:lang w:val="ru-RU"/>
    </w:rPr>
  </w:style>
  <w:style w:type="paragraph" w:styleId="af">
    <w:name w:val="Balloon Text"/>
    <w:basedOn w:val="a"/>
    <w:link w:val="af0"/>
    <w:uiPriority w:val="99"/>
    <w:semiHidden/>
    <w:unhideWhenUsed/>
    <w:rsid w:val="00AD6995"/>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AD6995"/>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744730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9f8eea9e" TargetMode="External"/><Relationship Id="rId21" Type="http://schemas.openxmlformats.org/officeDocument/2006/relationships/hyperlink" Target="https://m.edsoo.ru/e20b36e4" TargetMode="External"/><Relationship Id="rId42" Type="http://schemas.openxmlformats.org/officeDocument/2006/relationships/hyperlink" Target="https://m.edsoo.ru/f6a65a91" TargetMode="External"/><Relationship Id="rId63" Type="http://schemas.openxmlformats.org/officeDocument/2006/relationships/hyperlink" Target="https://m.edsoo.ru/f8025ef8" TargetMode="External"/><Relationship Id="rId84" Type="http://schemas.openxmlformats.org/officeDocument/2006/relationships/hyperlink" Target="https://m.edsoo.ru/38fb8ca5" TargetMode="External"/><Relationship Id="rId138" Type="http://schemas.openxmlformats.org/officeDocument/2006/relationships/hyperlink" Target="https://m.edsoo.ru/307edf82" TargetMode="External"/><Relationship Id="rId159" Type="http://schemas.openxmlformats.org/officeDocument/2006/relationships/hyperlink" Target="https://m.edsoo.ru/d7569e76" TargetMode="External"/><Relationship Id="rId170" Type="http://schemas.openxmlformats.org/officeDocument/2006/relationships/hyperlink" Target="https://m.edsoo.ru/8b07ea1d" TargetMode="External"/><Relationship Id="rId191" Type="http://schemas.openxmlformats.org/officeDocument/2006/relationships/hyperlink" Target="https://m.edsoo.ru/d22c3e92" TargetMode="External"/><Relationship Id="rId205" Type="http://schemas.openxmlformats.org/officeDocument/2006/relationships/hyperlink" Target="https://m.edsoo.ru/dd9efd3f" TargetMode="External"/><Relationship Id="rId226" Type="http://schemas.openxmlformats.org/officeDocument/2006/relationships/hyperlink" Target="https://m.edsoo.ru/8e78e75d" TargetMode="External"/><Relationship Id="rId247" Type="http://schemas.openxmlformats.org/officeDocument/2006/relationships/hyperlink" Target="https://m.edsoo.ru/fb08947b" TargetMode="External"/><Relationship Id="rId107" Type="http://schemas.openxmlformats.org/officeDocument/2006/relationships/hyperlink" Target="https://m.edsoo.ru/fd0ec140" TargetMode="External"/><Relationship Id="rId11" Type="http://schemas.openxmlformats.org/officeDocument/2006/relationships/hyperlink" Target="https://m.edsoo.ru/e20b36e4" TargetMode="External"/><Relationship Id="rId32" Type="http://schemas.openxmlformats.org/officeDocument/2006/relationships/hyperlink" Target="https://m.edsoo.ru/f6a65a91" TargetMode="External"/><Relationship Id="rId53" Type="http://schemas.openxmlformats.org/officeDocument/2006/relationships/hyperlink" Target="https://m.edsoo.ru/f6a65a91" TargetMode="External"/><Relationship Id="rId74" Type="http://schemas.openxmlformats.org/officeDocument/2006/relationships/hyperlink" Target="https://m.edsoo.ru/b800baca" TargetMode="External"/><Relationship Id="rId128" Type="http://schemas.openxmlformats.org/officeDocument/2006/relationships/hyperlink" Target="https://m.edsoo.ru/d1bc0faf" TargetMode="External"/><Relationship Id="rId149" Type="http://schemas.openxmlformats.org/officeDocument/2006/relationships/hyperlink" Target="https://m.edsoo.ru/715fba62" TargetMode="External"/><Relationship Id="rId5" Type="http://schemas.openxmlformats.org/officeDocument/2006/relationships/footnotes" Target="footnotes.xml"/><Relationship Id="rId95" Type="http://schemas.openxmlformats.org/officeDocument/2006/relationships/hyperlink" Target="https://m.edsoo.ru/90dd4547" TargetMode="External"/><Relationship Id="rId160" Type="http://schemas.openxmlformats.org/officeDocument/2006/relationships/hyperlink" Target="https://m.edsoo.ru/f75ced78" TargetMode="External"/><Relationship Id="rId181" Type="http://schemas.openxmlformats.org/officeDocument/2006/relationships/hyperlink" Target="https://m.edsoo.ru/5538c729" TargetMode="External"/><Relationship Id="rId216" Type="http://schemas.openxmlformats.org/officeDocument/2006/relationships/hyperlink" Target="https://m.edsoo.ru/0b25e9ed" TargetMode="External"/><Relationship Id="rId237" Type="http://schemas.openxmlformats.org/officeDocument/2006/relationships/hyperlink" Target="https://m.edsoo.ru/8d5e07f0" TargetMode="External"/><Relationship Id="rId258" Type="http://schemas.openxmlformats.org/officeDocument/2006/relationships/hyperlink" Target="http://www.pedved.ucoz.ru/" TargetMode="External"/><Relationship Id="rId22" Type="http://schemas.openxmlformats.org/officeDocument/2006/relationships/hyperlink" Target="https://m.edsoo.ru/e20b36e4" TargetMode="External"/><Relationship Id="rId43" Type="http://schemas.openxmlformats.org/officeDocument/2006/relationships/hyperlink" Target="https://m.edsoo.ru/f6a65a91" TargetMode="External"/><Relationship Id="rId64" Type="http://schemas.openxmlformats.org/officeDocument/2006/relationships/hyperlink" Target="https://m.edsoo.ru/d0004569" TargetMode="External"/><Relationship Id="rId118" Type="http://schemas.openxmlformats.org/officeDocument/2006/relationships/hyperlink" Target="https://m.edsoo.ru/bb7c12a0" TargetMode="External"/><Relationship Id="rId139" Type="http://schemas.openxmlformats.org/officeDocument/2006/relationships/hyperlink" Target="https://m.edsoo.ru/eabf4f90" TargetMode="External"/><Relationship Id="rId85" Type="http://schemas.openxmlformats.org/officeDocument/2006/relationships/hyperlink" Target="https://m.edsoo.ru/6409d788" TargetMode="External"/><Relationship Id="rId150" Type="http://schemas.openxmlformats.org/officeDocument/2006/relationships/hyperlink" Target="https://m.edsoo.ru/9862089c" TargetMode="External"/><Relationship Id="rId171" Type="http://schemas.openxmlformats.org/officeDocument/2006/relationships/hyperlink" Target="https://m.edsoo.ru/affd7740" TargetMode="External"/><Relationship Id="rId192" Type="http://schemas.openxmlformats.org/officeDocument/2006/relationships/hyperlink" Target="https://m.edsoo.ru/7d3ff4f5" TargetMode="External"/><Relationship Id="rId206" Type="http://schemas.openxmlformats.org/officeDocument/2006/relationships/hyperlink" Target="https://m.edsoo.ru/111c4d0a" TargetMode="External"/><Relationship Id="rId227" Type="http://schemas.openxmlformats.org/officeDocument/2006/relationships/hyperlink" Target="https://m.edsoo.ru/bf34b20f" TargetMode="External"/><Relationship Id="rId248" Type="http://schemas.openxmlformats.org/officeDocument/2006/relationships/hyperlink" Target="https://m.edsoo.ru/5c4dcc68" TargetMode="External"/><Relationship Id="rId12" Type="http://schemas.openxmlformats.org/officeDocument/2006/relationships/hyperlink" Target="https://m.edsoo.ru/e20b36e4" TargetMode="External"/><Relationship Id="rId33" Type="http://schemas.openxmlformats.org/officeDocument/2006/relationships/hyperlink" Target="https://m.edsoo.ru/f6a65a91" TargetMode="External"/><Relationship Id="rId108" Type="http://schemas.openxmlformats.org/officeDocument/2006/relationships/hyperlink" Target="https://m.edsoo.ru/429ee50c" TargetMode="External"/><Relationship Id="rId129" Type="http://schemas.openxmlformats.org/officeDocument/2006/relationships/hyperlink" Target="https://m.edsoo.ru/6918f662" TargetMode="External"/><Relationship Id="rId54" Type="http://schemas.openxmlformats.org/officeDocument/2006/relationships/hyperlink" Target="https://m.edsoo.ru/f6a65a91" TargetMode="External"/><Relationship Id="rId75" Type="http://schemas.openxmlformats.org/officeDocument/2006/relationships/hyperlink" Target="https://m.edsoo.ru/cca723e7" TargetMode="External"/><Relationship Id="rId96" Type="http://schemas.openxmlformats.org/officeDocument/2006/relationships/hyperlink" Target="https://m.edsoo.ru/48dc8cdd" TargetMode="External"/><Relationship Id="rId140" Type="http://schemas.openxmlformats.org/officeDocument/2006/relationships/hyperlink" Target="https://m.edsoo.ru/69ad657e" TargetMode="External"/><Relationship Id="rId161" Type="http://schemas.openxmlformats.org/officeDocument/2006/relationships/hyperlink" Target="https://m.edsoo.ru/bd6b11ec" TargetMode="External"/><Relationship Id="rId182" Type="http://schemas.openxmlformats.org/officeDocument/2006/relationships/hyperlink" Target="https://m.edsoo.ru/465edbce" TargetMode="External"/><Relationship Id="rId217" Type="http://schemas.openxmlformats.org/officeDocument/2006/relationships/hyperlink" Target="https://m.edsoo.ru/767afda5" TargetMode="External"/><Relationship Id="rId6" Type="http://schemas.openxmlformats.org/officeDocument/2006/relationships/endnotes" Target="endnotes.xml"/><Relationship Id="rId238" Type="http://schemas.openxmlformats.org/officeDocument/2006/relationships/hyperlink" Target="https://m.edsoo.ru/d936b17f" TargetMode="External"/><Relationship Id="rId259" Type="http://schemas.openxmlformats.org/officeDocument/2006/relationships/hyperlink" Target="http://www.proshkolu.ru/club/lit/" TargetMode="External"/><Relationship Id="rId23" Type="http://schemas.openxmlformats.org/officeDocument/2006/relationships/hyperlink" Target="https://m.edsoo.ru/f6a65a91" TargetMode="External"/><Relationship Id="rId28" Type="http://schemas.openxmlformats.org/officeDocument/2006/relationships/hyperlink" Target="https://m.edsoo.ru/f6a65a91" TargetMode="External"/><Relationship Id="rId49" Type="http://schemas.openxmlformats.org/officeDocument/2006/relationships/hyperlink" Target="https://m.edsoo.ru/f6a65a91" TargetMode="External"/><Relationship Id="rId114" Type="http://schemas.openxmlformats.org/officeDocument/2006/relationships/hyperlink" Target="https://m.edsoo.ru/927c5948" TargetMode="External"/><Relationship Id="rId119" Type="http://schemas.openxmlformats.org/officeDocument/2006/relationships/hyperlink" Target="https://m.edsoo.ru/0734a41a" TargetMode="External"/><Relationship Id="rId44" Type="http://schemas.openxmlformats.org/officeDocument/2006/relationships/hyperlink" Target="https://m.edsoo.ru/f6a65a91" TargetMode="External"/><Relationship Id="rId60" Type="http://schemas.openxmlformats.org/officeDocument/2006/relationships/hyperlink" Target="https://m.edsoo.ru/d505742d" TargetMode="External"/><Relationship Id="rId65" Type="http://schemas.openxmlformats.org/officeDocument/2006/relationships/hyperlink" Target="https://m.edsoo.ru/7eface0f" TargetMode="External"/><Relationship Id="rId81" Type="http://schemas.openxmlformats.org/officeDocument/2006/relationships/hyperlink" Target="https://m.edsoo.ru/4d9c87fd" TargetMode="External"/><Relationship Id="rId86" Type="http://schemas.openxmlformats.org/officeDocument/2006/relationships/hyperlink" Target="https://m.edsoo.ru/0fdcc372" TargetMode="External"/><Relationship Id="rId130" Type="http://schemas.openxmlformats.org/officeDocument/2006/relationships/hyperlink" Target="https://m.edsoo.ru/cd3c411f" TargetMode="External"/><Relationship Id="rId135" Type="http://schemas.openxmlformats.org/officeDocument/2006/relationships/hyperlink" Target="https://m.edsoo.ru/6dbc8739" TargetMode="External"/><Relationship Id="rId151" Type="http://schemas.openxmlformats.org/officeDocument/2006/relationships/hyperlink" Target="https://m.edsoo.ru/5a351bd7" TargetMode="External"/><Relationship Id="rId156" Type="http://schemas.openxmlformats.org/officeDocument/2006/relationships/hyperlink" Target="https://m.edsoo.ru/acd14599" TargetMode="External"/><Relationship Id="rId177" Type="http://schemas.openxmlformats.org/officeDocument/2006/relationships/hyperlink" Target="https://m.edsoo.ru/ddf54ef6" TargetMode="External"/><Relationship Id="rId198" Type="http://schemas.openxmlformats.org/officeDocument/2006/relationships/hyperlink" Target="https://m.edsoo.ru/6a93e6c2" TargetMode="External"/><Relationship Id="rId172" Type="http://schemas.openxmlformats.org/officeDocument/2006/relationships/hyperlink" Target="https://m.edsoo.ru/c075842f" TargetMode="External"/><Relationship Id="rId193" Type="http://schemas.openxmlformats.org/officeDocument/2006/relationships/hyperlink" Target="https://m.edsoo.ru/bf5e8839" TargetMode="External"/><Relationship Id="rId202" Type="http://schemas.openxmlformats.org/officeDocument/2006/relationships/hyperlink" Target="https://m.edsoo.ru/93360d41" TargetMode="External"/><Relationship Id="rId207" Type="http://schemas.openxmlformats.org/officeDocument/2006/relationships/hyperlink" Target="https://m.edsoo.ru/15c7c0d1" TargetMode="External"/><Relationship Id="rId223" Type="http://schemas.openxmlformats.org/officeDocument/2006/relationships/hyperlink" Target="https://m.edsoo.ru/775115fd" TargetMode="External"/><Relationship Id="rId228" Type="http://schemas.openxmlformats.org/officeDocument/2006/relationships/hyperlink" Target="https://m.edsoo.ru/2f1f3e4a" TargetMode="External"/><Relationship Id="rId244" Type="http://schemas.openxmlformats.org/officeDocument/2006/relationships/hyperlink" Target="https://m.edsoo.ru/affe147a" TargetMode="External"/><Relationship Id="rId249" Type="http://schemas.openxmlformats.org/officeDocument/2006/relationships/hyperlink" Target="https://m.edsoo.ru/c81012dc" TargetMode="External"/><Relationship Id="rId13" Type="http://schemas.openxmlformats.org/officeDocument/2006/relationships/hyperlink" Target="https://m.edsoo.ru/e20b36e4" TargetMode="External"/><Relationship Id="rId18" Type="http://schemas.openxmlformats.org/officeDocument/2006/relationships/hyperlink" Target="https://m.edsoo.ru/e20b36e4" TargetMode="External"/><Relationship Id="rId39" Type="http://schemas.openxmlformats.org/officeDocument/2006/relationships/hyperlink" Target="https://m.edsoo.ru/f6a65a91" TargetMode="External"/><Relationship Id="rId109" Type="http://schemas.openxmlformats.org/officeDocument/2006/relationships/hyperlink" Target="https://m.edsoo.ru/92dd8da8" TargetMode="External"/><Relationship Id="rId260" Type="http://schemas.openxmlformats.org/officeDocument/2006/relationships/hyperlink" Target="http://www.portal-slovo.ru/philology/" TargetMode="External"/><Relationship Id="rId265" Type="http://schemas.microsoft.com/office/2007/relationships/stylesWithEffects" Target="stylesWithEffects.xml"/><Relationship Id="rId34" Type="http://schemas.openxmlformats.org/officeDocument/2006/relationships/hyperlink" Target="https://m.edsoo.ru/f6a65a91" TargetMode="External"/><Relationship Id="rId50" Type="http://schemas.openxmlformats.org/officeDocument/2006/relationships/hyperlink" Target="https://m.edsoo.ru/f6a65a91" TargetMode="External"/><Relationship Id="rId55" Type="http://schemas.openxmlformats.org/officeDocument/2006/relationships/hyperlink" Target="https://m.edsoo.ru/f6a65a91" TargetMode="External"/><Relationship Id="rId76" Type="http://schemas.openxmlformats.org/officeDocument/2006/relationships/hyperlink" Target="https://m.edsoo.ru/77583f5e" TargetMode="External"/><Relationship Id="rId97" Type="http://schemas.openxmlformats.org/officeDocument/2006/relationships/hyperlink" Target="https://m.edsoo.ru/b6b59225" TargetMode="External"/><Relationship Id="rId104" Type="http://schemas.openxmlformats.org/officeDocument/2006/relationships/hyperlink" Target="https://m.edsoo.ru/6355e71c" TargetMode="External"/><Relationship Id="rId120" Type="http://schemas.openxmlformats.org/officeDocument/2006/relationships/hyperlink" Target="https://m.edsoo.ru/6ad10754" TargetMode="External"/><Relationship Id="rId125" Type="http://schemas.openxmlformats.org/officeDocument/2006/relationships/hyperlink" Target="https://m.edsoo.ru/db8ec70a" TargetMode="External"/><Relationship Id="rId141" Type="http://schemas.openxmlformats.org/officeDocument/2006/relationships/hyperlink" Target="https://m.edsoo.ru/85d32996" TargetMode="External"/><Relationship Id="rId146" Type="http://schemas.openxmlformats.org/officeDocument/2006/relationships/hyperlink" Target="https://m.edsoo.ru/d0cc465e" TargetMode="External"/><Relationship Id="rId167" Type="http://schemas.openxmlformats.org/officeDocument/2006/relationships/hyperlink" Target="https://m.edsoo.ru/061d72d1" TargetMode="External"/><Relationship Id="rId188" Type="http://schemas.openxmlformats.org/officeDocument/2006/relationships/hyperlink" Target="https://m.edsoo.ru/6c71c024" TargetMode="External"/><Relationship Id="rId7" Type="http://schemas.openxmlformats.org/officeDocument/2006/relationships/image" Target="media/image1.emf"/><Relationship Id="rId71" Type="http://schemas.openxmlformats.org/officeDocument/2006/relationships/hyperlink" Target="https://m.edsoo.ru/f8f820d8" TargetMode="External"/><Relationship Id="rId92" Type="http://schemas.openxmlformats.org/officeDocument/2006/relationships/hyperlink" Target="https://m.edsoo.ru/3d6eed61" TargetMode="External"/><Relationship Id="rId162" Type="http://schemas.openxmlformats.org/officeDocument/2006/relationships/hyperlink" Target="https://m.edsoo.ru/32f63f9f" TargetMode="External"/><Relationship Id="rId183" Type="http://schemas.openxmlformats.org/officeDocument/2006/relationships/hyperlink" Target="https://m.edsoo.ru/d0db6cf4" TargetMode="External"/><Relationship Id="rId213" Type="http://schemas.openxmlformats.org/officeDocument/2006/relationships/hyperlink" Target="https://m.edsoo.ru/2b980c33" TargetMode="External"/><Relationship Id="rId218" Type="http://schemas.openxmlformats.org/officeDocument/2006/relationships/hyperlink" Target="https://m.edsoo.ru/65b754bf" TargetMode="External"/><Relationship Id="rId234" Type="http://schemas.openxmlformats.org/officeDocument/2006/relationships/hyperlink" Target="https://m.edsoo.ru/e1d27b19" TargetMode="External"/><Relationship Id="rId239" Type="http://schemas.openxmlformats.org/officeDocument/2006/relationships/hyperlink" Target="https://m.edsoo.ru/aaa84fa0" TargetMode="External"/><Relationship Id="rId2" Type="http://schemas.openxmlformats.org/officeDocument/2006/relationships/styles" Target="styles.xml"/><Relationship Id="rId29" Type="http://schemas.openxmlformats.org/officeDocument/2006/relationships/hyperlink" Target="https://m.edsoo.ru/f6a65a91" TargetMode="External"/><Relationship Id="rId250" Type="http://schemas.openxmlformats.org/officeDocument/2006/relationships/hyperlink" Target="https://m.edsoo.ru/ce527e51" TargetMode="External"/><Relationship Id="rId255" Type="http://schemas.openxmlformats.org/officeDocument/2006/relationships/hyperlink" Target="http://www.uroki.ru/" TargetMode="External"/><Relationship Id="rId24" Type="http://schemas.openxmlformats.org/officeDocument/2006/relationships/hyperlink" Target="https://m.edsoo.ru/f6a65a91" TargetMode="External"/><Relationship Id="rId40" Type="http://schemas.openxmlformats.org/officeDocument/2006/relationships/hyperlink" Target="https://m.edsoo.ru/f6a65a91" TargetMode="External"/><Relationship Id="rId45" Type="http://schemas.openxmlformats.org/officeDocument/2006/relationships/hyperlink" Target="https://m.edsoo.ru/f6a65a91" TargetMode="External"/><Relationship Id="rId66" Type="http://schemas.openxmlformats.org/officeDocument/2006/relationships/hyperlink" Target="https://m.edsoo.ru/569d9145" TargetMode="External"/><Relationship Id="rId87" Type="http://schemas.openxmlformats.org/officeDocument/2006/relationships/hyperlink" Target="https://m.edsoo.ru/2e017055" TargetMode="External"/><Relationship Id="rId110" Type="http://schemas.openxmlformats.org/officeDocument/2006/relationships/hyperlink" Target="https://m.edsoo.ru/95955423" TargetMode="External"/><Relationship Id="rId115" Type="http://schemas.openxmlformats.org/officeDocument/2006/relationships/hyperlink" Target="https://m.edsoo.ru/1156f7fb" TargetMode="External"/><Relationship Id="rId131" Type="http://schemas.openxmlformats.org/officeDocument/2006/relationships/hyperlink" Target="https://m.edsoo.ru/36f2aa60" TargetMode="External"/><Relationship Id="rId136" Type="http://schemas.openxmlformats.org/officeDocument/2006/relationships/hyperlink" Target="https://m.edsoo.ru/a862336c" TargetMode="External"/><Relationship Id="rId157" Type="http://schemas.openxmlformats.org/officeDocument/2006/relationships/hyperlink" Target="https://m.edsoo.ru/01a2c7af" TargetMode="External"/><Relationship Id="rId178" Type="http://schemas.openxmlformats.org/officeDocument/2006/relationships/hyperlink" Target="https://m.edsoo.ru/ba41962d" TargetMode="External"/><Relationship Id="rId61" Type="http://schemas.openxmlformats.org/officeDocument/2006/relationships/hyperlink" Target="https://m.edsoo.ru/b2bfccec" TargetMode="External"/><Relationship Id="rId82" Type="http://schemas.openxmlformats.org/officeDocument/2006/relationships/hyperlink" Target="https://m.edsoo.ru/ab0ee46b" TargetMode="External"/><Relationship Id="rId152" Type="http://schemas.openxmlformats.org/officeDocument/2006/relationships/hyperlink" Target="https://m.edsoo.ru/ce9871fb" TargetMode="External"/><Relationship Id="rId173" Type="http://schemas.openxmlformats.org/officeDocument/2006/relationships/hyperlink" Target="https://m.edsoo.ru/eaafb657" TargetMode="External"/><Relationship Id="rId194" Type="http://schemas.openxmlformats.org/officeDocument/2006/relationships/hyperlink" Target="https://m.edsoo.ru/30cdfe29" TargetMode="External"/><Relationship Id="rId199" Type="http://schemas.openxmlformats.org/officeDocument/2006/relationships/hyperlink" Target="https://m.edsoo.ru/c040c9af" TargetMode="External"/><Relationship Id="rId203" Type="http://schemas.openxmlformats.org/officeDocument/2006/relationships/hyperlink" Target="https://m.edsoo.ru/860403c1" TargetMode="External"/><Relationship Id="rId208" Type="http://schemas.openxmlformats.org/officeDocument/2006/relationships/hyperlink" Target="https://m.edsoo.ru/3d2cc5fb" TargetMode="External"/><Relationship Id="rId229" Type="http://schemas.openxmlformats.org/officeDocument/2006/relationships/hyperlink" Target="https://m.edsoo.ru/97248b85" TargetMode="External"/><Relationship Id="rId19" Type="http://schemas.openxmlformats.org/officeDocument/2006/relationships/hyperlink" Target="https://m.edsoo.ru/e20b36e4" TargetMode="External"/><Relationship Id="rId224" Type="http://schemas.openxmlformats.org/officeDocument/2006/relationships/hyperlink" Target="https://m.edsoo.ru/bcf6efb2" TargetMode="External"/><Relationship Id="rId240" Type="http://schemas.openxmlformats.org/officeDocument/2006/relationships/hyperlink" Target="https://m.edsoo.ru/2ce35f4e" TargetMode="External"/><Relationship Id="rId245" Type="http://schemas.openxmlformats.org/officeDocument/2006/relationships/hyperlink" Target="https://m.edsoo.ru/f735fb80" TargetMode="External"/><Relationship Id="rId261" Type="http://schemas.openxmlformats.org/officeDocument/2006/relationships/hyperlink" Target="http://www.uroki.net/docrus.htm/" TargetMode="External"/><Relationship Id="rId14" Type="http://schemas.openxmlformats.org/officeDocument/2006/relationships/hyperlink" Target="https://m.edsoo.ru/e20b36e4" TargetMode="External"/><Relationship Id="rId30" Type="http://schemas.openxmlformats.org/officeDocument/2006/relationships/hyperlink" Target="https://m.edsoo.ru/f6a65a91" TargetMode="External"/><Relationship Id="rId35" Type="http://schemas.openxmlformats.org/officeDocument/2006/relationships/hyperlink" Target="https://m.edsoo.ru/f6a65a91" TargetMode="External"/><Relationship Id="rId56" Type="http://schemas.openxmlformats.org/officeDocument/2006/relationships/hyperlink" Target="https://m.edsoo.ru/f6a65a91" TargetMode="External"/><Relationship Id="rId77" Type="http://schemas.openxmlformats.org/officeDocument/2006/relationships/hyperlink" Target="https://m.edsoo.ru/f46e3aff" TargetMode="External"/><Relationship Id="rId100" Type="http://schemas.openxmlformats.org/officeDocument/2006/relationships/hyperlink" Target="https://m.edsoo.ru/e31eadf2" TargetMode="External"/><Relationship Id="rId105" Type="http://schemas.openxmlformats.org/officeDocument/2006/relationships/hyperlink" Target="https://m.edsoo.ru/55f0d8d3" TargetMode="External"/><Relationship Id="rId126" Type="http://schemas.openxmlformats.org/officeDocument/2006/relationships/hyperlink" Target="https://m.edsoo.ru/bea32083" TargetMode="External"/><Relationship Id="rId147" Type="http://schemas.openxmlformats.org/officeDocument/2006/relationships/hyperlink" Target="https://m.edsoo.ru/f12a62ec" TargetMode="External"/><Relationship Id="rId168" Type="http://schemas.openxmlformats.org/officeDocument/2006/relationships/hyperlink" Target="https://m.edsoo.ru/5b1e09e6" TargetMode="External"/><Relationship Id="rId8" Type="http://schemas.openxmlformats.org/officeDocument/2006/relationships/hyperlink" Target="https://m.edsoo.ru/e20b36e4" TargetMode="External"/><Relationship Id="rId51" Type="http://schemas.openxmlformats.org/officeDocument/2006/relationships/hyperlink" Target="https://m.edsoo.ru/f6a65a91" TargetMode="External"/><Relationship Id="rId72" Type="http://schemas.openxmlformats.org/officeDocument/2006/relationships/hyperlink" Target="https://m.edsoo.ru/c753714b" TargetMode="External"/><Relationship Id="rId93" Type="http://schemas.openxmlformats.org/officeDocument/2006/relationships/hyperlink" Target="https://m.edsoo.ru/8b277b94" TargetMode="External"/><Relationship Id="rId98" Type="http://schemas.openxmlformats.org/officeDocument/2006/relationships/hyperlink" Target="https://m.edsoo.ru/32909836" TargetMode="External"/><Relationship Id="rId121" Type="http://schemas.openxmlformats.org/officeDocument/2006/relationships/hyperlink" Target="https://m.edsoo.ru/2ea4166f" TargetMode="External"/><Relationship Id="rId142" Type="http://schemas.openxmlformats.org/officeDocument/2006/relationships/hyperlink" Target="https://m.edsoo.ru/46bb6375" TargetMode="External"/><Relationship Id="rId163" Type="http://schemas.openxmlformats.org/officeDocument/2006/relationships/hyperlink" Target="https://m.edsoo.ru/944db530" TargetMode="External"/><Relationship Id="rId184" Type="http://schemas.openxmlformats.org/officeDocument/2006/relationships/hyperlink" Target="https://m.edsoo.ru/c45f866f" TargetMode="External"/><Relationship Id="rId189" Type="http://schemas.openxmlformats.org/officeDocument/2006/relationships/hyperlink" Target="https://m.edsoo.ru/c4418373" TargetMode="External"/><Relationship Id="rId219" Type="http://schemas.openxmlformats.org/officeDocument/2006/relationships/hyperlink" Target="https://m.edsoo.ru/60bcc8ab" TargetMode="External"/><Relationship Id="rId3" Type="http://schemas.openxmlformats.org/officeDocument/2006/relationships/settings" Target="settings.xml"/><Relationship Id="rId214" Type="http://schemas.openxmlformats.org/officeDocument/2006/relationships/hyperlink" Target="https://m.edsoo.ru/b60d6962" TargetMode="External"/><Relationship Id="rId230" Type="http://schemas.openxmlformats.org/officeDocument/2006/relationships/hyperlink" Target="https://m.edsoo.ru/3bf7a00a" TargetMode="External"/><Relationship Id="rId235" Type="http://schemas.openxmlformats.org/officeDocument/2006/relationships/hyperlink" Target="https://m.edsoo.ru/a3f49f45" TargetMode="External"/><Relationship Id="rId251" Type="http://schemas.openxmlformats.org/officeDocument/2006/relationships/hyperlink" Target="https://m.edsoo.ru/0eac5454" TargetMode="External"/><Relationship Id="rId256" Type="http://schemas.openxmlformats.org/officeDocument/2006/relationships/hyperlink" Target="http://www.metodiki.ru/" TargetMode="External"/><Relationship Id="rId25" Type="http://schemas.openxmlformats.org/officeDocument/2006/relationships/hyperlink" Target="https://m.edsoo.ru/f6a65a91" TargetMode="External"/><Relationship Id="rId46" Type="http://schemas.openxmlformats.org/officeDocument/2006/relationships/hyperlink" Target="https://m.edsoo.ru/f6a65a91" TargetMode="External"/><Relationship Id="rId67" Type="http://schemas.openxmlformats.org/officeDocument/2006/relationships/hyperlink" Target="https://m.edsoo.ru/6631455a" TargetMode="External"/><Relationship Id="rId116" Type="http://schemas.openxmlformats.org/officeDocument/2006/relationships/hyperlink" Target="https://m.edsoo.ru/72b7eb95" TargetMode="External"/><Relationship Id="rId137" Type="http://schemas.openxmlformats.org/officeDocument/2006/relationships/hyperlink" Target="https://m.edsoo.ru/9022ff94" TargetMode="External"/><Relationship Id="rId158" Type="http://schemas.openxmlformats.org/officeDocument/2006/relationships/hyperlink" Target="https://m.edsoo.ru/1515426d" TargetMode="External"/><Relationship Id="rId20" Type="http://schemas.openxmlformats.org/officeDocument/2006/relationships/hyperlink" Target="https://m.edsoo.ru/e20b36e4" TargetMode="External"/><Relationship Id="rId41" Type="http://schemas.openxmlformats.org/officeDocument/2006/relationships/hyperlink" Target="https://m.edsoo.ru/f6a65a91" TargetMode="External"/><Relationship Id="rId62" Type="http://schemas.openxmlformats.org/officeDocument/2006/relationships/hyperlink" Target="https://m.edsoo.ru/f1bf6dac" TargetMode="External"/><Relationship Id="rId83" Type="http://schemas.openxmlformats.org/officeDocument/2006/relationships/hyperlink" Target="https://m.edsoo.ru/fc94db83" TargetMode="External"/><Relationship Id="rId88" Type="http://schemas.openxmlformats.org/officeDocument/2006/relationships/hyperlink" Target="https://m.edsoo.ru/278e6a2c" TargetMode="External"/><Relationship Id="rId111" Type="http://schemas.openxmlformats.org/officeDocument/2006/relationships/hyperlink" Target="https://m.edsoo.ru/9cc9c4c1" TargetMode="External"/><Relationship Id="rId132" Type="http://schemas.openxmlformats.org/officeDocument/2006/relationships/hyperlink" Target="https://m.edsoo.ru/fc560d17" TargetMode="External"/><Relationship Id="rId153" Type="http://schemas.openxmlformats.org/officeDocument/2006/relationships/hyperlink" Target="https://m.edsoo.ru/43fc8660" TargetMode="External"/><Relationship Id="rId174" Type="http://schemas.openxmlformats.org/officeDocument/2006/relationships/hyperlink" Target="https://m.edsoo.ru/6ed881ea" TargetMode="External"/><Relationship Id="rId179" Type="http://schemas.openxmlformats.org/officeDocument/2006/relationships/hyperlink" Target="https://m.edsoo.ru/ac830a56" TargetMode="External"/><Relationship Id="rId195" Type="http://schemas.openxmlformats.org/officeDocument/2006/relationships/hyperlink" Target="https://m.edsoo.ru/304be92b" TargetMode="External"/><Relationship Id="rId209" Type="http://schemas.openxmlformats.org/officeDocument/2006/relationships/hyperlink" Target="https://m.edsoo.ru/db2e52d0" TargetMode="External"/><Relationship Id="rId190" Type="http://schemas.openxmlformats.org/officeDocument/2006/relationships/hyperlink" Target="https://m.edsoo.ru/2ad863d0" TargetMode="External"/><Relationship Id="rId204" Type="http://schemas.openxmlformats.org/officeDocument/2006/relationships/hyperlink" Target="https://m.edsoo.ru/63ce8fb9" TargetMode="External"/><Relationship Id="rId220" Type="http://schemas.openxmlformats.org/officeDocument/2006/relationships/hyperlink" Target="https://m.edsoo.ru/f268593f" TargetMode="External"/><Relationship Id="rId225" Type="http://schemas.openxmlformats.org/officeDocument/2006/relationships/hyperlink" Target="https://m.edsoo.ru/b6d6f138" TargetMode="External"/><Relationship Id="rId241" Type="http://schemas.openxmlformats.org/officeDocument/2006/relationships/hyperlink" Target="https://m.edsoo.ru/36100252" TargetMode="External"/><Relationship Id="rId246" Type="http://schemas.openxmlformats.org/officeDocument/2006/relationships/hyperlink" Target="https://m.edsoo.ru/75c8fd94" TargetMode="External"/><Relationship Id="rId15" Type="http://schemas.openxmlformats.org/officeDocument/2006/relationships/hyperlink" Target="https://m.edsoo.ru/e20b36e4" TargetMode="External"/><Relationship Id="rId36" Type="http://schemas.openxmlformats.org/officeDocument/2006/relationships/hyperlink" Target="https://m.edsoo.ru/f6a65a91" TargetMode="External"/><Relationship Id="rId57" Type="http://schemas.openxmlformats.org/officeDocument/2006/relationships/hyperlink" Target="https://m.edsoo.ru/d6a66018" TargetMode="External"/><Relationship Id="rId106" Type="http://schemas.openxmlformats.org/officeDocument/2006/relationships/hyperlink" Target="https://m.edsoo.ru/4ff59256" TargetMode="External"/><Relationship Id="rId127" Type="http://schemas.openxmlformats.org/officeDocument/2006/relationships/hyperlink" Target="https://m.edsoo.ru/551f8b1a" TargetMode="External"/><Relationship Id="rId262" Type="http://schemas.openxmlformats.org/officeDocument/2006/relationships/hyperlink" Target="http://collection.edu.ru/default.asp?ob_no=16970/" TargetMode="External"/><Relationship Id="rId10" Type="http://schemas.openxmlformats.org/officeDocument/2006/relationships/hyperlink" Target="https://m.edsoo.ru/e20b36e4" TargetMode="External"/><Relationship Id="rId31" Type="http://schemas.openxmlformats.org/officeDocument/2006/relationships/hyperlink" Target="https://m.edsoo.ru/f6a65a91" TargetMode="External"/><Relationship Id="rId52" Type="http://schemas.openxmlformats.org/officeDocument/2006/relationships/hyperlink" Target="https://m.edsoo.ru/f6a65a91" TargetMode="External"/><Relationship Id="rId73" Type="http://schemas.openxmlformats.org/officeDocument/2006/relationships/hyperlink" Target="https://m.edsoo.ru/f04ffea9" TargetMode="External"/><Relationship Id="rId78" Type="http://schemas.openxmlformats.org/officeDocument/2006/relationships/hyperlink" Target="https://m.edsoo.ru/e6e2637d" TargetMode="External"/><Relationship Id="rId94" Type="http://schemas.openxmlformats.org/officeDocument/2006/relationships/hyperlink" Target="https://m.edsoo.ru/62b032c0" TargetMode="External"/><Relationship Id="rId99" Type="http://schemas.openxmlformats.org/officeDocument/2006/relationships/hyperlink" Target="https://m.edsoo.ru/b1d66b91" TargetMode="External"/><Relationship Id="rId101" Type="http://schemas.openxmlformats.org/officeDocument/2006/relationships/hyperlink" Target="https://m.edsoo.ru/14396328" TargetMode="External"/><Relationship Id="rId122" Type="http://schemas.openxmlformats.org/officeDocument/2006/relationships/hyperlink" Target="https://m.edsoo.ru/db3e1a0e" TargetMode="External"/><Relationship Id="rId143" Type="http://schemas.openxmlformats.org/officeDocument/2006/relationships/hyperlink" Target="https://m.edsoo.ru/e1436238" TargetMode="External"/><Relationship Id="rId148" Type="http://schemas.openxmlformats.org/officeDocument/2006/relationships/hyperlink" Target="https://m.edsoo.ru/80c384b3" TargetMode="External"/><Relationship Id="rId164" Type="http://schemas.openxmlformats.org/officeDocument/2006/relationships/hyperlink" Target="https://m.edsoo.ru/0d3032f0" TargetMode="External"/><Relationship Id="rId169" Type="http://schemas.openxmlformats.org/officeDocument/2006/relationships/hyperlink" Target="https://m.edsoo.ru/c4a16478" TargetMode="External"/><Relationship Id="rId185" Type="http://schemas.openxmlformats.org/officeDocument/2006/relationships/hyperlink" Target="https://m.edsoo.ru/81fd4d0f" TargetMode="External"/><Relationship Id="rId4" Type="http://schemas.openxmlformats.org/officeDocument/2006/relationships/webSettings" Target="webSettings.xml"/><Relationship Id="rId9" Type="http://schemas.openxmlformats.org/officeDocument/2006/relationships/hyperlink" Target="https://m.edsoo.ru/e20b36e4" TargetMode="External"/><Relationship Id="rId180" Type="http://schemas.openxmlformats.org/officeDocument/2006/relationships/hyperlink" Target="https://m.edsoo.ru/6961da74" TargetMode="External"/><Relationship Id="rId210" Type="http://schemas.openxmlformats.org/officeDocument/2006/relationships/hyperlink" Target="https://m.edsoo.ru/08e859b2" TargetMode="External"/><Relationship Id="rId215" Type="http://schemas.openxmlformats.org/officeDocument/2006/relationships/hyperlink" Target="https://m.edsoo.ru/34b4e709" TargetMode="External"/><Relationship Id="rId236" Type="http://schemas.openxmlformats.org/officeDocument/2006/relationships/hyperlink" Target="https://m.edsoo.ru/a455d06d" TargetMode="External"/><Relationship Id="rId257" Type="http://schemas.openxmlformats.org/officeDocument/2006/relationships/hyperlink" Target="http://www.posobie.ru/" TargetMode="External"/><Relationship Id="rId26" Type="http://schemas.openxmlformats.org/officeDocument/2006/relationships/hyperlink" Target="https://m.edsoo.ru/f6a65a91" TargetMode="External"/><Relationship Id="rId231" Type="http://schemas.openxmlformats.org/officeDocument/2006/relationships/hyperlink" Target="https://m.edsoo.ru/9d973ed0" TargetMode="External"/><Relationship Id="rId252" Type="http://schemas.openxmlformats.org/officeDocument/2006/relationships/hyperlink" Target="https://m.edsoo.ru/ad920aa9" TargetMode="External"/><Relationship Id="rId47" Type="http://schemas.openxmlformats.org/officeDocument/2006/relationships/hyperlink" Target="https://m.edsoo.ru/f6a65a91" TargetMode="External"/><Relationship Id="rId68" Type="http://schemas.openxmlformats.org/officeDocument/2006/relationships/hyperlink" Target="https://m.edsoo.ru/9e3b3966" TargetMode="External"/><Relationship Id="rId89" Type="http://schemas.openxmlformats.org/officeDocument/2006/relationships/hyperlink" Target="https://m.edsoo.ru/396f644b" TargetMode="External"/><Relationship Id="rId112" Type="http://schemas.openxmlformats.org/officeDocument/2006/relationships/hyperlink" Target="https://m.edsoo.ru/0e0d5a32" TargetMode="External"/><Relationship Id="rId133" Type="http://schemas.openxmlformats.org/officeDocument/2006/relationships/hyperlink" Target="https://m.edsoo.ru/28ea8207" TargetMode="External"/><Relationship Id="rId154" Type="http://schemas.openxmlformats.org/officeDocument/2006/relationships/hyperlink" Target="https://m.edsoo.ru/95e95939" TargetMode="External"/><Relationship Id="rId175" Type="http://schemas.openxmlformats.org/officeDocument/2006/relationships/hyperlink" Target="https://m.edsoo.ru/7959772f" TargetMode="External"/><Relationship Id="rId196" Type="http://schemas.openxmlformats.org/officeDocument/2006/relationships/hyperlink" Target="https://m.edsoo.ru/890b02cf" TargetMode="External"/><Relationship Id="rId200" Type="http://schemas.openxmlformats.org/officeDocument/2006/relationships/hyperlink" Target="https://m.edsoo.ru/8b98bae2" TargetMode="External"/><Relationship Id="rId16" Type="http://schemas.openxmlformats.org/officeDocument/2006/relationships/hyperlink" Target="https://m.edsoo.ru/e20b36e4" TargetMode="External"/><Relationship Id="rId221" Type="http://schemas.openxmlformats.org/officeDocument/2006/relationships/hyperlink" Target="https://m.edsoo.ru/c12f3fe6" TargetMode="External"/><Relationship Id="rId242" Type="http://schemas.openxmlformats.org/officeDocument/2006/relationships/hyperlink" Target="https://m.edsoo.ru/d75dd00e" TargetMode="External"/><Relationship Id="rId263" Type="http://schemas.openxmlformats.org/officeDocument/2006/relationships/fontTable" Target="fontTable.xml"/><Relationship Id="rId37" Type="http://schemas.openxmlformats.org/officeDocument/2006/relationships/hyperlink" Target="https://m.edsoo.ru/f6a65a91" TargetMode="External"/><Relationship Id="rId58" Type="http://schemas.openxmlformats.org/officeDocument/2006/relationships/hyperlink" Target="https://m.edsoo.ru/dc1d9abf" TargetMode="External"/><Relationship Id="rId79" Type="http://schemas.openxmlformats.org/officeDocument/2006/relationships/hyperlink" Target="https://m.edsoo.ru/9f46e13e" TargetMode="External"/><Relationship Id="rId102" Type="http://schemas.openxmlformats.org/officeDocument/2006/relationships/hyperlink" Target="https://m.edsoo.ru/eb282fbc" TargetMode="External"/><Relationship Id="rId123" Type="http://schemas.openxmlformats.org/officeDocument/2006/relationships/hyperlink" Target="https://m.edsoo.ru/50ccb805" TargetMode="External"/><Relationship Id="rId144" Type="http://schemas.openxmlformats.org/officeDocument/2006/relationships/hyperlink" Target="https://m.edsoo.ru/24b4669a" TargetMode="External"/><Relationship Id="rId90" Type="http://schemas.openxmlformats.org/officeDocument/2006/relationships/hyperlink" Target="https://m.edsoo.ru/8f005a51" TargetMode="External"/><Relationship Id="rId165" Type="http://schemas.openxmlformats.org/officeDocument/2006/relationships/hyperlink" Target="https://m.edsoo.ru/0ca8c4af" TargetMode="External"/><Relationship Id="rId186" Type="http://schemas.openxmlformats.org/officeDocument/2006/relationships/hyperlink" Target="https://m.edsoo.ru/c5bfb93d" TargetMode="External"/><Relationship Id="rId211" Type="http://schemas.openxmlformats.org/officeDocument/2006/relationships/hyperlink" Target="https://m.edsoo.ru/a099e7e7" TargetMode="External"/><Relationship Id="rId232" Type="http://schemas.openxmlformats.org/officeDocument/2006/relationships/hyperlink" Target="https://m.edsoo.ru/179e661f" TargetMode="External"/><Relationship Id="rId253" Type="http://schemas.openxmlformats.org/officeDocument/2006/relationships/hyperlink" Target="http://www.uchportal.ru/" TargetMode="External"/><Relationship Id="rId27" Type="http://schemas.openxmlformats.org/officeDocument/2006/relationships/hyperlink" Target="https://m.edsoo.ru/f6a65a91" TargetMode="External"/><Relationship Id="rId48" Type="http://schemas.openxmlformats.org/officeDocument/2006/relationships/hyperlink" Target="https://m.edsoo.ru/f6a65a91" TargetMode="External"/><Relationship Id="rId69" Type="http://schemas.openxmlformats.org/officeDocument/2006/relationships/hyperlink" Target="https://m.edsoo.ru/e9505c01" TargetMode="External"/><Relationship Id="rId113" Type="http://schemas.openxmlformats.org/officeDocument/2006/relationships/hyperlink" Target="https://m.edsoo.ru/af7a1d5e" TargetMode="External"/><Relationship Id="rId134" Type="http://schemas.openxmlformats.org/officeDocument/2006/relationships/hyperlink" Target="https://m.edsoo.ru/717e7f8f" TargetMode="External"/><Relationship Id="rId80" Type="http://schemas.openxmlformats.org/officeDocument/2006/relationships/hyperlink" Target="https://m.edsoo.ru/d94a8edc" TargetMode="External"/><Relationship Id="rId155" Type="http://schemas.openxmlformats.org/officeDocument/2006/relationships/hyperlink" Target="https://m.edsoo.ru/27520b55" TargetMode="External"/><Relationship Id="rId176" Type="http://schemas.openxmlformats.org/officeDocument/2006/relationships/hyperlink" Target="https://m.edsoo.ru/9fa68635" TargetMode="External"/><Relationship Id="rId197" Type="http://schemas.openxmlformats.org/officeDocument/2006/relationships/hyperlink" Target="https://m.edsoo.ru/acbce296" TargetMode="External"/><Relationship Id="rId201" Type="http://schemas.openxmlformats.org/officeDocument/2006/relationships/hyperlink" Target="https://m.edsoo.ru/0d0b4fa4" TargetMode="External"/><Relationship Id="rId222" Type="http://schemas.openxmlformats.org/officeDocument/2006/relationships/hyperlink" Target="https://m.edsoo.ru/77fbf6d2" TargetMode="External"/><Relationship Id="rId243" Type="http://schemas.openxmlformats.org/officeDocument/2006/relationships/hyperlink" Target="https://m.edsoo.ru/7cd5948e" TargetMode="External"/><Relationship Id="rId264" Type="http://schemas.openxmlformats.org/officeDocument/2006/relationships/theme" Target="theme/theme1.xml"/><Relationship Id="rId17" Type="http://schemas.openxmlformats.org/officeDocument/2006/relationships/hyperlink" Target="https://m.edsoo.ru/e20b36e4" TargetMode="External"/><Relationship Id="rId38" Type="http://schemas.openxmlformats.org/officeDocument/2006/relationships/hyperlink" Target="https://m.edsoo.ru/f6a65a91" TargetMode="External"/><Relationship Id="rId59" Type="http://schemas.openxmlformats.org/officeDocument/2006/relationships/hyperlink" Target="https://m.edsoo.ru/52a8f226" TargetMode="External"/><Relationship Id="rId103" Type="http://schemas.openxmlformats.org/officeDocument/2006/relationships/hyperlink" Target="https://m.edsoo.ru/f8f251b2" TargetMode="External"/><Relationship Id="rId124" Type="http://schemas.openxmlformats.org/officeDocument/2006/relationships/hyperlink" Target="https://m.edsoo.ru/57bd5e1b" TargetMode="External"/><Relationship Id="rId70" Type="http://schemas.openxmlformats.org/officeDocument/2006/relationships/hyperlink" Target="https://m.edsoo.ru/e43e1304" TargetMode="External"/><Relationship Id="rId91" Type="http://schemas.openxmlformats.org/officeDocument/2006/relationships/hyperlink" Target="https://m.edsoo.ru/db211621" TargetMode="External"/><Relationship Id="rId145" Type="http://schemas.openxmlformats.org/officeDocument/2006/relationships/hyperlink" Target="https://m.edsoo.ru/ecfff6fe" TargetMode="External"/><Relationship Id="rId166" Type="http://schemas.openxmlformats.org/officeDocument/2006/relationships/hyperlink" Target="https://m.edsoo.ru/4e37b148" TargetMode="External"/><Relationship Id="rId187" Type="http://schemas.openxmlformats.org/officeDocument/2006/relationships/hyperlink" Target="https://m.edsoo.ru/b140f239" TargetMode="External"/><Relationship Id="rId1" Type="http://schemas.openxmlformats.org/officeDocument/2006/relationships/numbering" Target="numbering.xml"/><Relationship Id="rId212" Type="http://schemas.openxmlformats.org/officeDocument/2006/relationships/hyperlink" Target="https://m.edsoo.ru/a6067eaf" TargetMode="External"/><Relationship Id="rId233" Type="http://schemas.openxmlformats.org/officeDocument/2006/relationships/hyperlink" Target="https://m.edsoo.ru/2abbc91e" TargetMode="External"/><Relationship Id="rId254" Type="http://schemas.openxmlformats.org/officeDocument/2006/relationships/hyperlink" Target="http://www.ucheba.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84</Pages>
  <Words>16350</Words>
  <Characters>93201</Characters>
  <Application>Microsoft Office Word</Application>
  <DocSecurity>0</DocSecurity>
  <Lines>776</Lines>
  <Paragraphs>218</Paragraphs>
  <ScaleCrop>false</ScaleCrop>
  <Company>SPecialiST RePack</Company>
  <LinksUpToDate>false</LinksUpToDate>
  <CharactersWithSpaces>109333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dc:creator>
  <cp:lastModifiedBy>User</cp:lastModifiedBy>
  <cp:revision>4</cp:revision>
  <dcterms:created xsi:type="dcterms:W3CDTF">2024-10-08T15:03:00Z</dcterms:created>
  <dcterms:modified xsi:type="dcterms:W3CDTF">2024-11-07T12:40:00Z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1049-12.2.0.18283</vt:lpwstr>
  </property>
  <property fmtid="{D5CDD505-2E9C-101B-9397-08002B2CF9AE}" pid="3" name="ICV">
    <vt:lpwstr>B38D97AC2A4B452881992ED639818C8D_12</vt:lpwstr>
  </property>
</Properties>
</file>